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Уасайын ахсатын — Хаҕас үсөһүн нүөмэрэ</w:t>
      </w:r>
    </w:p>
    <w:p>
      <w:pPr>
        <w:pStyle w:val="ArticleSubtitle"/>
        <w:jc w:val="left"/>
      </w:pPr>
      <w:r>
        <w:rPr>
          <w:rFonts w:ascii="Arial" w:hAnsi="Arial" w:eastAsia="Arial" w:cs="Arial"/>
        </w:rPr>
        <w:t>Даниил Ики</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 manñ iñ çalışmada çözüp tapmağa urunacağımız mesele, Mukaddes Kitap peyğamberligindäki patyşalıqlarnıñ Daniel ekinji bapta ilkinji zikriniñ, Mukaddes Kitap peyğamberligindäki patyşalıqlarnıñ Vahiy on yedinci bapta soñky zikri bilen nasıl mutabıq bolğanıdır. Men, Nebukadnetsarnıñ suretinde aslında neniñ teşhis etilgeni ve öncülerniñ mövqeyi hakkında—olarnıñ tarihiniñ, qayanıñ suretniñ ayaqlarına uracağı noqtanı temsil etgeni haqqında—bir qatar suallar qaldırmaq niyetindeyim.</w:t>
      </w:r>
    </w:p>
    <w:p>
      <w:pPr>
        <w:pStyle w:val="ArticleBody"/>
        <w:jc w:val="left"/>
      </w:pPr>
      <w:r>
        <w:rPr>
          <w:rFonts w:ascii="Times New Roman" w:hAnsi="Times New Roman" w:eastAsia="Times New Roman" w:cs="Times New Roman"/>
        </w:rPr>
        <w:t>Tura White in qhana, jiwasaxa uka chiqakama purtʼtanwa sasaw uñtʼayi, kawkhantix “Diosan qullan luräwipaxa uñachtʼayatawa uñachtʼäwin kayunakapampi, kawkhantix hierrox ñiqʼi laqʼamp chʼaqhata karakïna”, uksti jukʼamp qhanañchasaw “iglesian luräwimpi markan luräwip mayachasiña” sasaw qhanañchi.</w:t>
      </w:r>
    </w:p>
    <w:p>
      <w:pPr>
        <w:pStyle w:val="ArticleScripture"/>
        <w:jc w:val="left"/>
      </w:pPr>
      <w:r>
        <w:rPr>
          <w:rFonts w:ascii="Times New Roman" w:hAnsi="Times New Roman" w:eastAsia="Times New Roman" w:cs="Times New Roman"/>
        </w:rPr>
        <w:t>“Mirû dema ku karê pîroz ê Xwedê bi lingên wêneya ku tê de hesin bi axa şil re tê tevlîkirin, tê nîşandan. Xwedê xelkek heye, xelkek hilbijartî, ku divê hêza wan a cihêkirinê were pîrozkirin, û ku divê bi danîna dar, gihay û qelpik li ser bingehê, nebin nepaqij. Her canek ku ji fermanên Xwedê re dilsoz be, dê bibîne ku taybetmendiya cuda ya baweriya me Şemîya roja heftemîn e. Ger hukûmet Şemiyê wekî ku Xwedê fermandî ye rêz bigire, wê di hêza Xwedê de raweste û di parastina wê baweriyê de be ku carekê ji bo pîrozan hate radestkirin. Lê siyasetmedar dê Şemîya sexte biparêzin, û wê baweriya xwe ya olî bi meşandina vê zarokê papatiyê re tevlî bikin, wê li jorî wê Şemiyê bihêlin ku Xudan pîroz kir û bereket da wê, û wê ji bo mirov cihê kir ku wê pîroz bigire, wekî nîşanek di navbera Wî û gelê Wî de heta hezar nifşan. Tevlîbûna hîlekariya dêrê û hîlekariya dewletê bi hesin û ax de tê nîşandan. Ev yekbûn hemû hêza dêran lawaz dike. Ev ku dêr bi hêza dewletê tê xwedîkirin, encamên xerab dê bîne. Mirov hema hema ji xeta tahammula Xwedê derbas bûne. Wan hêza xwe di siyaseta de danîye, û bi papatiyê re yekbûne. Lê dem dê were ku Xwedê wan ku qanûna Wî betal kirine ceza bike, û karê wan ê xerab dê li ser xwe wan vegere.” The Seventh-day Adventist Bible Commentary, volume 4, 1168.</w:t>
      </w:r>
    </w:p>
    <w:p>
      <w:pPr>
        <w:pStyle w:val="ArticleBody"/>
        <w:jc w:val="left"/>
      </w:pPr>
      <w:r>
        <w:rPr>
          <w:rFonts w:ascii="Times New Roman" w:hAnsi="Times New Roman" w:eastAsia="Times New Roman" w:cs="Times New Roman"/>
        </w:rPr>
        <w:t>Mbarimi i kohës në të cilën kemi arritur, kur vepra e shenjtë e Perëndisë po përzihet me veprimtarinë kishtare dhe veprimtarinë shtetërore, është përshkrim i një periudhe kohore përparimtare. Ajo thotë se kjo përzierje “po e dobëson gjithë fuqinë e kishave”, se “do të sjellë pasoja të këqija”, dhe se “do të vijë koha kur Perëndia do t’i ndëshkojë ata që e kanë shfuqizuar ligjin e Tij.”</w:t>
      </w:r>
    </w:p>
    <w:p>
      <w:pPr>
        <w:pStyle w:val="ArticleBody"/>
        <w:jc w:val="left"/>
      </w:pPr>
      <w:r>
        <w:rPr>
          <w:rFonts w:ascii="Gadugi" w:hAnsi="Gadugi" w:eastAsia="Gadugi" w:cs="Gadugi"/>
        </w:rPr>
        <w:t>ᎤᏓᎴᎸᏔᏅ</w:t>
      </w:r>
      <w:r>
        <w:rPr>
          <w:rFonts w:ascii="Times New Roman" w:hAnsi="Times New Roman" w:eastAsia="Times New Roman" w:cs="Times New Roman"/>
        </w:rPr>
        <w:t xml:space="preserve"> </w:t>
      </w:r>
      <w:r>
        <w:rPr>
          <w:rFonts w:ascii="Gadugi" w:hAnsi="Gadugi" w:eastAsia="Gadugi" w:cs="Gadugi"/>
        </w:rPr>
        <w:t>ᎤᎾᏓᏡᎬ</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ᎦᎸᎶᏗ</w:t>
      </w:r>
      <w:r>
        <w:rPr>
          <w:rFonts w:ascii="Times New Roman" w:hAnsi="Times New Roman" w:eastAsia="Times New Roman" w:cs="Times New Roman"/>
        </w:rPr>
        <w:t xml:space="preserve"> </w:t>
      </w:r>
      <w:r>
        <w:rPr>
          <w:rFonts w:ascii="Gadugi" w:hAnsi="Gadugi" w:eastAsia="Gadugi" w:cs="Gadugi"/>
        </w:rPr>
        <w:t>ᎤᏃᎮᏓ</w:t>
      </w:r>
      <w:r>
        <w:rPr>
          <w:rFonts w:ascii="Times New Roman" w:hAnsi="Times New Roman" w:eastAsia="Times New Roman" w:cs="Times New Roman"/>
        </w:rPr>
        <w:t xml:space="preserve"> </w:t>
      </w:r>
      <w:r>
        <w:rPr>
          <w:rFonts w:ascii="Gadugi" w:hAnsi="Gadugi" w:eastAsia="Gadugi" w:cs="Gadugi"/>
        </w:rPr>
        <w:t>ᎤᏩᏂᎦᏛ</w:t>
      </w:r>
      <w:r>
        <w:rPr>
          <w:rFonts w:ascii="Times New Roman" w:hAnsi="Times New Roman" w:eastAsia="Times New Roman" w:cs="Times New Roman"/>
        </w:rPr>
        <w:t xml:space="preserve"> </w:t>
      </w:r>
      <w:r>
        <w:rPr>
          <w:rFonts w:ascii="Gadugi" w:hAnsi="Gadugi" w:eastAsia="Gadugi" w:cs="Gadugi"/>
        </w:rPr>
        <w:t>ᎠᏂᏍᎦᏯᏱ</w:t>
      </w:r>
      <w:r>
        <w:rPr>
          <w:rFonts w:ascii="Times New Roman" w:hAnsi="Times New Roman" w:eastAsia="Times New Roman" w:cs="Times New Roman"/>
        </w:rPr>
        <w:t xml:space="preserve"> </w:t>
      </w:r>
      <w:r>
        <w:rPr>
          <w:rFonts w:ascii="Gadugi" w:hAnsi="Gadugi" w:eastAsia="Gadugi" w:cs="Gadugi"/>
        </w:rPr>
        <w:t>ᎤᏂᏃᎯᏳᏒ</w:t>
      </w:r>
      <w:r>
        <w:rPr>
          <w:rFonts w:ascii="Times New Roman" w:hAnsi="Times New Roman" w:eastAsia="Times New Roman" w:cs="Times New Roman"/>
        </w:rPr>
        <w:t xml:space="preserve"> </w:t>
      </w:r>
      <w:r>
        <w:rPr>
          <w:rFonts w:ascii="Gadugi" w:hAnsi="Gadugi" w:eastAsia="Gadugi" w:cs="Gadugi"/>
        </w:rPr>
        <w:t>ᎤᎵᏍᏆᎸᏗ</w:t>
      </w:r>
      <w:r>
        <w:rPr>
          <w:rFonts w:ascii="Times New Roman" w:hAnsi="Times New Roman" w:eastAsia="Times New Roman" w:cs="Times New Roman"/>
        </w:rPr>
        <w:t xml:space="preserve"> </w:t>
      </w:r>
      <w:r>
        <w:rPr>
          <w:rFonts w:ascii="Gadugi" w:hAnsi="Gadugi" w:eastAsia="Gadugi" w:cs="Gadugi"/>
        </w:rPr>
        <w:t>ᎤᎾᏓᏟᏌᎳᏁᎲ</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ᏇᎩᎹᏍ</w:t>
      </w:r>
      <w:r>
        <w:rPr>
          <w:rFonts w:ascii="Times New Roman" w:hAnsi="Times New Roman" w:eastAsia="Times New Roman" w:cs="Times New Roman"/>
        </w:rPr>
        <w:t xml:space="preserve"> </w:t>
      </w:r>
      <w:r>
        <w:rPr>
          <w:rFonts w:ascii="Gadugi" w:hAnsi="Gadugi" w:eastAsia="Gadugi" w:cs="Gadugi"/>
        </w:rPr>
        <w:t>ᎤᏓᏅᏙ</w:t>
      </w:r>
      <w:r>
        <w:rPr>
          <w:rFonts w:ascii="Times New Roman" w:hAnsi="Times New Roman" w:eastAsia="Times New Roman" w:cs="Times New Roman"/>
        </w:rPr>
        <w:t xml:space="preserve"> </w:t>
      </w:r>
      <w:r>
        <w:rPr>
          <w:rFonts w:ascii="Gadugi" w:hAnsi="Gadugi" w:eastAsia="Gadugi" w:cs="Gadugi"/>
        </w:rPr>
        <w:t>ᎤᏬᎯᏳᎯ</w:t>
      </w:r>
      <w:r>
        <w:rPr>
          <w:rFonts w:ascii="Times New Roman" w:hAnsi="Times New Roman" w:eastAsia="Times New Roman" w:cs="Times New Roman"/>
        </w:rPr>
        <w:t xml:space="preserve"> </w:t>
      </w:r>
      <w:r>
        <w:rPr>
          <w:rFonts w:ascii="Gadugi" w:hAnsi="Gadugi" w:eastAsia="Gadugi" w:cs="Gadugi"/>
        </w:rPr>
        <w:t>ᎤᏃᎮᏓ</w:t>
      </w:r>
      <w:r>
        <w:rPr>
          <w:rFonts w:ascii="Times New Roman" w:hAnsi="Times New Roman" w:eastAsia="Times New Roman" w:cs="Times New Roman"/>
        </w:rPr>
        <w:t xml:space="preserve"> </w:t>
      </w:r>
      <w:r>
        <w:rPr>
          <w:rFonts w:ascii="Gadugi" w:hAnsi="Gadugi" w:eastAsia="Gadugi" w:cs="Gadugi"/>
        </w:rPr>
        <w:t>ᎾᎿ</w:t>
      </w:r>
      <w:r>
        <w:rPr>
          <w:rFonts w:ascii="Times New Roman" w:hAnsi="Times New Roman" w:eastAsia="Times New Roman" w:cs="Times New Roman"/>
        </w:rPr>
        <w:t xml:space="preserve"> </w:t>
      </w:r>
      <w:r>
        <w:rPr>
          <w:rFonts w:ascii="Gadugi" w:hAnsi="Gadugi" w:eastAsia="Gadugi" w:cs="Gadugi"/>
        </w:rPr>
        <w:t>ᎤᎾᏓᏡᎬ</w:t>
      </w:r>
      <w:r>
        <w:rPr>
          <w:rFonts w:ascii="Times New Roman" w:hAnsi="Times New Roman" w:eastAsia="Times New Roman" w:cs="Times New Roman"/>
        </w:rPr>
        <w:t xml:space="preserve"> </w:t>
      </w:r>
      <w:r>
        <w:rPr>
          <w:rFonts w:ascii="Gadugi" w:hAnsi="Gadugi" w:eastAsia="Gadugi" w:cs="Gadugi"/>
        </w:rPr>
        <w:t>ᎦᎸᎳᏗ</w:t>
      </w:r>
      <w:r>
        <w:rPr>
          <w:rFonts w:ascii="Times New Roman" w:hAnsi="Times New Roman" w:eastAsia="Times New Roman" w:cs="Times New Roman"/>
        </w:rPr>
        <w:t xml:space="preserve"> </w:t>
      </w:r>
      <w:r>
        <w:rPr>
          <w:rFonts w:ascii="Gadugi" w:hAnsi="Gadugi" w:eastAsia="Gadugi" w:cs="Gadugi"/>
        </w:rPr>
        <w:t>ᎠᏰᎸᏍᎩ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ᎤᏓᏅᏙ</w:t>
      </w:r>
      <w:r>
        <w:rPr>
          <w:rFonts w:ascii="Times New Roman" w:hAnsi="Times New Roman" w:eastAsia="Times New Roman" w:cs="Times New Roman"/>
        </w:rPr>
        <w:t xml:space="preserve"> </w:t>
      </w:r>
      <w:r>
        <w:rPr>
          <w:rFonts w:ascii="Gadugi" w:hAnsi="Gadugi" w:eastAsia="Gadugi" w:cs="Gadugi"/>
        </w:rPr>
        <w:t>ᎠᏰᎸᏍᎩ</w:t>
      </w:r>
      <w:r>
        <w:rPr>
          <w:rFonts w:ascii="Times New Roman" w:hAnsi="Times New Roman" w:eastAsia="Times New Roman" w:cs="Times New Roman"/>
        </w:rPr>
        <w:t xml:space="preserve"> </w:t>
      </w:r>
      <w:r>
        <w:rPr>
          <w:rFonts w:ascii="Gadugi" w:hAnsi="Gadugi" w:eastAsia="Gadugi" w:cs="Gadugi"/>
        </w:rPr>
        <w:t>ᎤᏚᎧᎿᎭᏩᏛ</w:t>
      </w:r>
      <w:r>
        <w:rPr>
          <w:rFonts w:ascii="Times New Roman" w:hAnsi="Times New Roman" w:eastAsia="Times New Roman" w:cs="Times New Roman"/>
        </w:rPr>
        <w:t xml:space="preserve"> </w:t>
      </w:r>
      <w:r>
        <w:rPr>
          <w:rFonts w:ascii="Gadugi" w:hAnsi="Gadugi" w:eastAsia="Gadugi" w:cs="Gadugi"/>
        </w:rPr>
        <w:t>ᎤᏲᎱᏒᎢ</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ᎤᎾᏓᏅᏘᏳ</w:t>
      </w:r>
      <w:r>
        <w:rPr>
          <w:rFonts w:ascii="Times New Roman" w:hAnsi="Times New Roman" w:eastAsia="Times New Roman" w:cs="Times New Roman"/>
        </w:rPr>
        <w:t xml:space="preserve"> </w:t>
      </w:r>
      <w:r>
        <w:rPr>
          <w:rFonts w:ascii="Gadugi" w:hAnsi="Gadugi" w:eastAsia="Gadugi" w:cs="Gadugi"/>
        </w:rPr>
        <w:t>ᎤᎵᏍᏕᎸᏙᏗ</w:t>
      </w:r>
      <w:r>
        <w:rPr>
          <w:rFonts w:ascii="Times New Roman" w:hAnsi="Times New Roman" w:eastAsia="Times New Roman" w:cs="Times New Roman"/>
        </w:rPr>
        <w:t xml:space="preserve"> </w:t>
      </w:r>
      <w:r>
        <w:rPr>
          <w:rFonts w:ascii="Gadugi" w:hAnsi="Gadugi" w:eastAsia="Gadugi" w:cs="Gadugi"/>
        </w:rPr>
        <w:t>ᎬᏗ</w:t>
      </w:r>
      <w:r>
        <w:rPr>
          <w:rFonts w:ascii="Times New Roman" w:hAnsi="Times New Roman" w:eastAsia="Times New Roman" w:cs="Times New Roman"/>
        </w:rPr>
        <w:t xml:space="preserve"> </w:t>
      </w:r>
      <w:r>
        <w:rPr>
          <w:rFonts w:ascii="Gadugi" w:hAnsi="Gadugi" w:eastAsia="Gadugi" w:cs="Gadugi"/>
        </w:rPr>
        <w:t>ᎤᏥᎪᎥᎢ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ᎤᏄᎪᏫᏍᏗ</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ᎤᏍᎦᏅᏨᎢ</w:t>
      </w:r>
      <w:r>
        <w:rPr>
          <w:rFonts w:ascii="Times New Roman" w:hAnsi="Times New Roman" w:eastAsia="Times New Roman" w:cs="Times New Roman"/>
        </w:rPr>
        <w:t xml:space="preserve">. </w:t>
      </w:r>
      <w:r>
        <w:rPr>
          <w:rFonts w:ascii="Gadugi" w:hAnsi="Gadugi" w:eastAsia="Gadugi" w:cs="Gadugi"/>
        </w:rPr>
        <w:t>ᏇᎩᎹᏍ</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ᎤᏬᏚᎯ</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ᎤᏚᎧᎿᎭᏩᏛ</w:t>
      </w:r>
      <w:r>
        <w:rPr>
          <w:rFonts w:ascii="Times New Roman" w:hAnsi="Times New Roman" w:eastAsia="Times New Roman" w:cs="Times New Roman"/>
        </w:rPr>
        <w:t xml:space="preserve"> </w:t>
      </w:r>
      <w:r>
        <w:rPr>
          <w:rFonts w:ascii="Gadugi" w:hAnsi="Gadugi" w:eastAsia="Gadugi" w:cs="Gadugi"/>
        </w:rPr>
        <w:t>ᎪᎯᏳ</w:t>
      </w:r>
      <w:r>
        <w:rPr>
          <w:rFonts w:ascii="Times New Roman" w:hAnsi="Times New Roman" w:eastAsia="Times New Roman" w:cs="Times New Roman"/>
        </w:rPr>
        <w:t xml:space="preserve"> </w:t>
      </w:r>
      <w:r>
        <w:rPr>
          <w:rFonts w:ascii="Gadugi" w:hAnsi="Gadugi" w:eastAsia="Gadugi" w:cs="Gadugi"/>
        </w:rPr>
        <w:t>ᎠᏂᎦᎵᏍᎬ</w:t>
      </w:r>
      <w:r>
        <w:rPr>
          <w:rFonts w:ascii="Times New Roman" w:hAnsi="Times New Roman" w:eastAsia="Times New Roman" w:cs="Times New Roman"/>
        </w:rPr>
        <w:t xml:space="preserve"> </w:t>
      </w:r>
      <w:r>
        <w:rPr>
          <w:rFonts w:ascii="Gadugi" w:hAnsi="Gadugi" w:eastAsia="Gadugi" w:cs="Gadugi"/>
        </w:rPr>
        <w:t>ᎤᏃᎯᏳᏒ</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ᎦᎸᎳᏗ</w:t>
      </w:r>
      <w:r>
        <w:rPr>
          <w:rFonts w:ascii="Times New Roman" w:hAnsi="Times New Roman" w:eastAsia="Times New Roman" w:cs="Times New Roman"/>
        </w:rPr>
        <w:t xml:space="preserve"> </w:t>
      </w:r>
      <w:r>
        <w:rPr>
          <w:rFonts w:ascii="Gadugi" w:hAnsi="Gadugi" w:eastAsia="Gadugi" w:cs="Gadugi"/>
        </w:rPr>
        <w:t>ᎤᎾᏓᎦᏌᏯᏍᏗ</w:t>
      </w:r>
      <w:r>
        <w:rPr>
          <w:rFonts w:ascii="Times New Roman" w:hAnsi="Times New Roman" w:eastAsia="Times New Roman" w:cs="Times New Roman"/>
        </w:rPr>
        <w:t xml:space="preserve"> </w:t>
      </w:r>
      <w:r>
        <w:rPr>
          <w:rFonts w:ascii="Gadugi" w:hAnsi="Gadugi" w:eastAsia="Gadugi" w:cs="Gadugi"/>
        </w:rPr>
        <w:t>ᎠᏍᏕᎵᏍᎩ</w:t>
      </w:r>
      <w:r>
        <w:rPr>
          <w:rFonts w:ascii="Times New Roman" w:hAnsi="Times New Roman" w:eastAsia="Times New Roman" w:cs="Times New Roman"/>
        </w:rPr>
        <w:t xml:space="preserve"> </w:t>
      </w:r>
      <w:r>
        <w:rPr>
          <w:rFonts w:ascii="Gadugi" w:hAnsi="Gadugi" w:eastAsia="Gadugi" w:cs="Gadugi"/>
        </w:rPr>
        <w:t>ᎬᏗ</w:t>
      </w:r>
      <w:r>
        <w:rPr>
          <w:rFonts w:ascii="Times New Roman" w:hAnsi="Times New Roman" w:eastAsia="Times New Roman" w:cs="Times New Roman"/>
        </w:rPr>
        <w:t xml:space="preserve"> </w:t>
      </w:r>
      <w:r>
        <w:rPr>
          <w:rFonts w:ascii="Gadugi" w:hAnsi="Gadugi" w:eastAsia="Gadugi" w:cs="Gadugi"/>
        </w:rPr>
        <w:t>ᏕᏂᎵᏱᎵ</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ᏅᎩ</w:t>
      </w:r>
      <w:r>
        <w:rPr>
          <w:rFonts w:ascii="Times New Roman" w:hAnsi="Times New Roman" w:eastAsia="Times New Roman" w:cs="Times New Roman"/>
        </w:rPr>
        <w:t xml:space="preserve"> </w:t>
      </w:r>
      <w:r>
        <w:rPr>
          <w:rFonts w:ascii="Gadugi" w:hAnsi="Gadugi" w:eastAsia="Gadugi" w:cs="Gadugi"/>
        </w:rPr>
        <w:t>ᎢᏳᏓᎸᏔᏅ</w:t>
      </w:r>
      <w:r>
        <w:rPr>
          <w:rFonts w:ascii="Times New Roman" w:hAnsi="Times New Roman" w:eastAsia="Times New Roman" w:cs="Times New Roman"/>
        </w:rPr>
        <w:t xml:space="preserve"> </w:t>
      </w:r>
      <w:r>
        <w:rPr>
          <w:rFonts w:ascii="Gadugi" w:hAnsi="Gadugi" w:eastAsia="Gadugi" w:cs="Gadugi"/>
        </w:rPr>
        <w:t>ᎠᏍᎦᏯ</w:t>
      </w:r>
      <w:r>
        <w:rPr>
          <w:rFonts w:ascii="Times New Roman" w:hAnsi="Times New Roman" w:eastAsia="Times New Roman" w:cs="Times New Roman"/>
        </w:rPr>
        <w:t xml:space="preserve"> </w:t>
      </w:r>
      <w:r>
        <w:rPr>
          <w:rFonts w:ascii="Gadugi" w:hAnsi="Gadugi" w:eastAsia="Gadugi" w:cs="Gadugi"/>
        </w:rPr>
        <w:t>ᎠᏥᏁᎳᏗᏍᎬ</w:t>
      </w:r>
      <w:r>
        <w:rPr>
          <w:rFonts w:ascii="Times New Roman" w:hAnsi="Times New Roman" w:eastAsia="Times New Roman" w:cs="Times New Roman"/>
        </w:rPr>
        <w:t xml:space="preserve"> </w:t>
      </w:r>
      <w:r>
        <w:rPr>
          <w:rFonts w:ascii="Gadugi" w:hAnsi="Gadugi" w:eastAsia="Gadugi" w:cs="Gadugi"/>
        </w:rPr>
        <w:t>ᎾᎿ</w:t>
      </w:r>
      <w:r>
        <w:rPr>
          <w:rFonts w:ascii="Times New Roman" w:hAnsi="Times New Roman" w:eastAsia="Times New Roman" w:cs="Times New Roman"/>
        </w:rPr>
        <w:t xml:space="preserve"> </w:t>
      </w:r>
      <w:r>
        <w:rPr>
          <w:rFonts w:ascii="Gadugi" w:hAnsi="Gadugi" w:eastAsia="Gadugi" w:cs="Gadugi"/>
        </w:rPr>
        <w:t>ᎤᏍᏗ</w:t>
      </w:r>
      <w:r>
        <w:rPr>
          <w:rFonts w:ascii="Times New Roman" w:hAnsi="Times New Roman" w:eastAsia="Times New Roman" w:cs="Times New Roman"/>
        </w:rPr>
        <w:t xml:space="preserve"> </w:t>
      </w:r>
      <w:r>
        <w:rPr>
          <w:rFonts w:ascii="Gadugi" w:hAnsi="Gadugi" w:eastAsia="Gadugi" w:cs="Gadugi"/>
        </w:rPr>
        <w:t>ᎠᏓᏅᏙ</w:t>
      </w:r>
      <w:r>
        <w:rPr>
          <w:rFonts w:ascii="Times New Roman" w:hAnsi="Times New Roman" w:eastAsia="Times New Roman" w:cs="Times New Roman"/>
        </w:rPr>
        <w:t xml:space="preserve"> </w:t>
      </w:r>
      <w:r>
        <w:rPr>
          <w:rFonts w:ascii="Gadugi" w:hAnsi="Gadugi" w:eastAsia="Gadugi" w:cs="Gadugi"/>
        </w:rPr>
        <w:t>ᏧᏬᎳ</w:t>
      </w:r>
      <w:r>
        <w:rPr>
          <w:rFonts w:ascii="Times New Roman" w:hAnsi="Times New Roman" w:eastAsia="Times New Roman" w:cs="Times New Roman"/>
        </w:rPr>
        <w:t xml:space="preserve"> </w:t>
      </w:r>
      <w:r>
        <w:rPr>
          <w:rFonts w:ascii="Gadugi" w:hAnsi="Gadugi" w:eastAsia="Gadugi" w:cs="Gadugi"/>
        </w:rPr>
        <w:t>ᏅᎩᏛ</w:t>
      </w:r>
      <w:r>
        <w:rPr>
          <w:rFonts w:ascii="Times New Roman" w:hAnsi="Times New Roman" w:eastAsia="Times New Roman" w:cs="Times New Roman"/>
        </w:rPr>
        <w:t xml:space="preserve">. </w:t>
      </w:r>
      <w:r>
        <w:rPr>
          <w:rFonts w:ascii="Gadugi" w:hAnsi="Gadugi" w:eastAsia="Gadugi" w:cs="Gadugi"/>
        </w:rPr>
        <w:t>Ꮎ</w:t>
      </w:r>
      <w:r>
        <w:rPr>
          <w:rFonts w:ascii="Times New Roman" w:hAnsi="Times New Roman" w:eastAsia="Times New Roman" w:cs="Times New Roman"/>
        </w:rPr>
        <w:t xml:space="preserve"> </w:t>
      </w:r>
      <w:r>
        <w:rPr>
          <w:rFonts w:ascii="Gadugi" w:hAnsi="Gadugi" w:eastAsia="Gadugi" w:cs="Gadugi"/>
        </w:rPr>
        <w:t>ᎤᏚᎧᎿᎭᏩᏛ</w:t>
      </w:r>
      <w:r>
        <w:rPr>
          <w:rFonts w:ascii="Times New Roman" w:hAnsi="Times New Roman" w:eastAsia="Times New Roman" w:cs="Times New Roman"/>
        </w:rPr>
        <w:t xml:space="preserve"> </w:t>
      </w:r>
      <w:r>
        <w:rPr>
          <w:rFonts w:ascii="Gadugi" w:hAnsi="Gadugi" w:eastAsia="Gadugi" w:cs="Gadugi"/>
        </w:rPr>
        <w:t>ᏕᏂᎵᏱᎵ</w:t>
      </w:r>
      <w:r>
        <w:rPr>
          <w:rFonts w:ascii="Times New Roman" w:hAnsi="Times New Roman" w:eastAsia="Times New Roman" w:cs="Times New Roman"/>
        </w:rPr>
        <w:t xml:space="preserve"> </w:t>
      </w:r>
      <w:r>
        <w:rPr>
          <w:rFonts w:ascii="Gadugi" w:hAnsi="Gadugi" w:eastAsia="Gadugi" w:cs="Gadugi"/>
        </w:rPr>
        <w:t>ᏔᎵ</w:t>
      </w:r>
      <w:r>
        <w:rPr>
          <w:rFonts w:ascii="Times New Roman" w:hAnsi="Times New Roman" w:eastAsia="Times New Roman" w:cs="Times New Roman"/>
        </w:rPr>
        <w:t xml:space="preserve"> </w:t>
      </w:r>
      <w:r>
        <w:rPr>
          <w:rFonts w:ascii="Gadugi" w:hAnsi="Gadugi" w:eastAsia="Gadugi" w:cs="Gadugi"/>
        </w:rPr>
        <w:t>ᏅᎩ</w:t>
      </w:r>
      <w:r>
        <w:rPr>
          <w:rFonts w:ascii="Times New Roman" w:hAnsi="Times New Roman" w:eastAsia="Times New Roman" w:cs="Times New Roman"/>
        </w:rPr>
        <w:t xml:space="preserve"> </w:t>
      </w:r>
      <w:r>
        <w:rPr>
          <w:rFonts w:ascii="Gadugi" w:hAnsi="Gadugi" w:eastAsia="Gadugi" w:cs="Gadugi"/>
        </w:rPr>
        <w:t>ᎠᎵᏍᏆᎳᏅᏛ</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ᎦᎶᏄᎯ</w:t>
      </w:r>
      <w:r>
        <w:rPr>
          <w:rFonts w:ascii="Times New Roman" w:hAnsi="Times New Roman" w:eastAsia="Times New Roman" w:cs="Times New Roman"/>
        </w:rPr>
        <w:t xml:space="preserve">” </w:t>
      </w:r>
      <w:r>
        <w:rPr>
          <w:rFonts w:ascii="Gadugi" w:hAnsi="Gadugi" w:eastAsia="Gadugi" w:cs="Gadugi"/>
        </w:rPr>
        <w:t>ᎠᏥᏪᏎᎲ</w:t>
      </w:r>
      <w:r>
        <w:rPr>
          <w:rFonts w:ascii="Times New Roman" w:hAnsi="Times New Roman" w:eastAsia="Times New Roman" w:cs="Times New Roman"/>
        </w:rPr>
        <w:t xml:space="preserve"> </w:t>
      </w:r>
      <w:r>
        <w:rPr>
          <w:rFonts w:ascii="Gadugi" w:hAnsi="Gadugi" w:eastAsia="Gadugi" w:cs="Gadugi"/>
        </w:rPr>
        <w:t>ᎬᏗ</w:t>
      </w:r>
      <w:r>
        <w:rPr>
          <w:rFonts w:ascii="Times New Roman" w:hAnsi="Times New Roman" w:eastAsia="Times New Roman" w:cs="Times New Roman"/>
        </w:rPr>
        <w:t xml:space="preserve"> </w:t>
      </w:r>
      <w:r>
        <w:rPr>
          <w:rFonts w:ascii="Gadugi" w:hAnsi="Gadugi" w:eastAsia="Gadugi" w:cs="Gadugi"/>
        </w:rPr>
        <w:t>ᎤᏁᎬᎢ</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Tú, oh rey, veías, y he aquí una gran imagen. Esta gran imagen, cuya gloria era excelente, estaba en pie delante de ti; y su aspecto era terrible. La cabeza de esta imagen era de oro fino; su pecho y sus brazos, de plata; su vientre y sus muslos, de bronce; sus piernas, de hierro; y sus pies, en parte de hierro y en parte de barro. Veías hasta que una piedra fue cortada, no con mano, la cual hirió a la imagen en sus pies de hierro y de barro, y los desmenuzó. Daniel 2:31–34.</w:t>
      </w:r>
    </w:p>
    <w:p>
      <w:pPr>
        <w:pStyle w:val="ArticleBody"/>
        <w:jc w:val="left"/>
      </w:pPr>
      <w:r>
        <w:rPr>
          <w:rFonts w:ascii="Times New Roman" w:hAnsi="Times New Roman" w:eastAsia="Times New Roman" w:cs="Times New Roman"/>
        </w:rPr>
        <w:t>Kuko kusobanura kwa Daniyeli gukomeza, ntikiba kikiri “ibumba,” ahubwo kwabaye ibumba ryanduye cyangwa “ibumba ry’ibyondo.”</w:t>
      </w:r>
    </w:p>
    <w:p>
      <w:pPr>
        <w:pStyle w:val="ArticleScripture"/>
        <w:jc w:val="left"/>
      </w:pPr>
      <w:r>
        <w:rPr>
          <w:rFonts w:ascii="Times New Roman" w:hAnsi="Times New Roman" w:eastAsia="Times New Roman" w:cs="Times New Roman"/>
        </w:rPr>
        <w:t>Umein ta recháram gnoeumghna nak imezdaek ha neungmuoy robos changhanh, ha neungmuoy tiet robos daek, nokor nuh neng trov ban bengkek chea phnek; pontae nov knong vea neng mean kamlang klah ney daek, daoysaar ta recháram daek lomay cheamuoy dtei kal. Daniel 2:41.</w:t>
      </w:r>
    </w:p>
    <w:p>
      <w:pPr>
        <w:pStyle w:val="ArticleBody"/>
        <w:jc w:val="left"/>
      </w:pPr>
      <w:r>
        <w:rPr>
          <w:rFonts w:ascii="Times New Roman" w:hAnsi="Times New Roman" w:eastAsia="Times New Roman" w:cs="Times New Roman"/>
        </w:rPr>
        <w:t>Ñiqi allpaqa Alfareroq allpanmi karqa, ichaqa mit’uyuq allpamanmi tukupun. Diosqa divino Alfarerom, paypa rurayninqa hayk’aqpas manam mit’uyuqchu.</w:t>
      </w:r>
    </w:p>
    <w:p>
      <w:pPr>
        <w:pStyle w:val="ArticleScripture"/>
        <w:jc w:val="left"/>
      </w:pPr>
      <w:r>
        <w:rPr>
          <w:rFonts w:ascii="Times New Roman" w:hAnsi="Times New Roman" w:eastAsia="Times New Roman" w:cs="Times New Roman"/>
        </w:rPr>
        <w:t>Pero ahora, oh Señor, tú eres nuestro padre; nosotros somos el barro, y tú nuestro alfarero; y todos nosotros somos obra de tu mano. Isaías 64:8.</w:t>
      </w:r>
    </w:p>
    <w:p>
      <w:pPr>
        <w:pStyle w:val="ArticleBody"/>
        <w:jc w:val="left"/>
      </w:pPr>
      <w:r>
        <w:rPr>
          <w:rFonts w:ascii="Times New Roman" w:hAnsi="Times New Roman" w:eastAsia="Times New Roman" w:cs="Times New Roman"/>
        </w:rPr>
        <w:t>В язническата история на Рим църквата в Смирна беше чиста глина. В историята на Пергам, който е четвъртото царство в Даниил 2, глината се променя в кална глина. Това, което в пасажа първо е споменато просто като „глина“, а след това като „грънчарска глина“, с продължаването на тълкуването се променя в „кална глина“. Пергам е мястото, където тази промяна бе извършена, за да се подготви пътят за Тиатир, или папския Рим. Промяната от „глина“ в „кална глина“ е отстъплението, което подготвя пътя за Тиатир, което Павел определя като „първото отстъпление“ във 2 Солунци.</w:t>
      </w:r>
    </w:p>
    <w:p>
      <w:pPr>
        <w:pStyle w:val="ArticleBody"/>
        <w:jc w:val="left"/>
      </w:pPr>
      <w:r>
        <w:rPr>
          <w:rFonts w:ascii="Times New Roman" w:hAnsi="Times New Roman" w:eastAsia="Times New Roman" w:cs="Times New Roman"/>
        </w:rPr>
        <w:t>ميلرايتس‌ها فراتر از پادشاهی چهارمِ روم نمی‌دیدند و انتظار داشتند که آمدنِ دومِ مسیح رویدادِ بعدیِ نبوی باشد، زیرا آن سنگی که بر پاهای آن تمثال می‌زند، نمایانگرِ آمدنِ دوم است. اما آیا مسیح در سال 1798 پادشاهی‌ای برپا کرد؟ او در 22 اکتبر 1844 برای دریافتِ پادشاهی به قدس‌الاقداس داخل شد، اما آیا آن پادشاهی در آن زمان برپا شد؟</w:t>
      </w:r>
    </w:p>
    <w:p>
      <w:pPr>
        <w:pStyle w:val="ArticleBody"/>
        <w:jc w:val="left"/>
      </w:pPr>
      <w:r>
        <w:rPr>
          <w:rFonts w:ascii="Times New Roman" w:hAnsi="Times New Roman" w:eastAsia="Times New Roman" w:cs="Times New Roman"/>
        </w:rPr>
        <w:t>Ginanubag han tubag ha syahan hini nga duha nga pakiana amo nga hi Cristo waray magtukod han Iya waray-kataposan nga ginhadian han 1798. An ikaduha nga pakiana, kon hi Cristo ba o diri nagtukod han Iya waray-kataposan nga ginhadian han Oktubre 22, 1844, amo man gihapon an baton nga diri.</w:t>
      </w:r>
    </w:p>
    <w:p>
      <w:pPr>
        <w:pStyle w:val="ArticleBody"/>
        <w:jc w:val="left"/>
      </w:pPr>
      <w:r>
        <w:rPr>
          <w:rFonts w:ascii="Times New Roman" w:hAnsi="Times New Roman" w:eastAsia="Times New Roman" w:cs="Times New Roman"/>
        </w:rPr>
        <w:t>¿Se estableció un reino en el tiempo de la Roma pagana? Pregunto esto porque los pioneros entendían que el cuarto reino era tanto la Roma pagana como la Roma papal, lo cual identifica 1798 como la conclusión del cuarto reino, cuando Cristo establecería un reino eterno. Pero el libro de Apocalipsis identifica cuatro reinos que siguen a la Roma pagana.</w:t>
      </w:r>
    </w:p>
    <w:p>
      <w:pPr>
        <w:pStyle w:val="ArticleBody"/>
        <w:jc w:val="left"/>
      </w:pPr>
      <w:r>
        <w:rPr>
          <w:rFonts w:ascii="Times New Roman" w:hAnsi="Times New Roman" w:eastAsia="Times New Roman" w:cs="Times New Roman"/>
        </w:rPr>
        <w:t>Yadi ufalme wa nne wa chuma katika Danieli mbili unawakilisha tu Roma ya kipagani ambapo maafikiano ya Konstantino yanawakilishwa na udongo kugeuzwa kuwa udongo wa matope, je, Kristo aliusimamisha ufalme katika historia hiyo? Jibu ni ndiyo. Msalabani, ambayo ni historia ya Pergamo, si ya Thiatira, Kristo aliuanzisha ufalme Wake wa “neema.” Kulikuwa na ufalme wa milele uliosimamishwa msalabani, na kiti cha enzi cha ufalme huo ni mfano wa kiti cha enzi kinachosimamishwa wakati wa mvua ya masika. Kiti hicho cha enzi cha mvua ya masika kinawakilisha ufalme Wake wa “utukufu.”</w:t>
      </w:r>
    </w:p>
    <w:p>
      <w:pPr>
        <w:pStyle w:val="ArticleScripture"/>
        <w:jc w:val="left"/>
      </w:pPr>
      <w:r>
        <w:rPr>
          <w:rFonts w:ascii="Times New Roman" w:hAnsi="Times New Roman" w:eastAsia="Times New Roman" w:cs="Times New Roman"/>
        </w:rPr>
        <w:t>“Disípuloscu Ján Señorpa shutinpi willashcan willacuyga llapantapis chiqanmi caran, chayman ricuchishcan ruranacuycunapas chaypachallam pasacushcaran. ‘Tiempo juntashcanmi, Diospa reinon qayllammi caycan,’ nispa caran paycunapa willacuynin. ‘Tiempo’pa tucurinanman chayariptinmi—Daniel 9-pa sojta chunka isqun semanacuna, Mesíasman, ‘Pichashca Caj’man mastaricunancuna—Cristoga Jordánpi Juanpa bautizashcan qhepan Espírituwan pichashca cashca. Hinaqtin ‘Diospa reinon,’ qayllapi cashcanta paycuna willashcan, Cristopa wañuyninwanmi sayarichishca caran. Cay reinoga mana, paycunaman yachachishca hina, cay pachapi imperiuchu caran. Nitaj chay shamuj, mana wañuj reinopaschu caran, maypachachus ‘reino, manday, hinallataq sapan hanaq pachaq urapi reinopa hatun caynin, Ancha Alto Santocunapa llaqtanman qosqa canqa’; chay wiñay reino, maypin ‘llapa mandacuycuna Payta sirvenqa hinaspa kasukunqa.’ Daniel 7:27. Bibliapi apaycachasqa hina, ‘Diospa reino’ nisqa rimayqa ishcayninman sut’inchan: graciapa reino hinaspa gloriapa reino. Graciapa reinotaga Pablo Hebreoscunaman cartapi ricuchin. Cristocta, ñoqanchicpa p’unchawniyoc llakipayacoq mañacoqta, ‘ñoqanchicpa pisi callpayoq kayninchicwan sonqonman chayasqa’ cajta, ricuchispa qhepan apostol nin: ‘Chayraycu mana manchacuspa qayllaycusunchic graciapa tiyananman, khuyapayata chasquinanchicpaq hinaspa yanapay gracia tariynanchicpaq.’ Hebreos 4:15, 16. Graciapa tiyananga graciapa reinotam ricuchin; imaraycuchus tiyana cayniyoq captin reino cayninpas canan tiyan. Aswan achka parábulancunapi Cristoga ‘hanaq pacha reino’ nisqa rimayta llamk’achin Diospa graciapa rurayninta runacunapa sonqoncunapi sut’inchananpaq.”</w:t>
      </w:r>
    </w:p>
    <w:p>
      <w:pPr>
        <w:pStyle w:val="ArticleScripture"/>
        <w:jc w:val="left"/>
      </w:pPr>
      <w:r>
        <w:rPr>
          <w:rFonts w:ascii="Times New Roman" w:hAnsi="Times New Roman" w:eastAsia="Times New Roman" w:cs="Times New Roman"/>
        </w:rPr>
        <w:t>“Thurónïn gloria reino gloria-ta representála; ukat aka reinojj Qhispiyirina arunakapana akham satawa: ‘Kunapachatï Jaqen Yoqapajj jupan gloria-pan jutkani, taqe qullan angelanakamp chikachasiña, ukapachaw jupajj gloria-pan thurónipar qunt’asini; ukat jupa nayraqatan taqe markanakaw tantachasipxani.’ Mateo 25:31, 32. Aka reinojj jutïrïskiwa. Janiw Criston payïr jutañapkamajj utt’ayatäkaniti.</w:t>
      </w:r>
    </w:p>
    <w:p>
      <w:pPr>
        <w:pStyle w:val="ArticleScripture"/>
        <w:jc w:val="left"/>
      </w:pPr>
      <w:r>
        <w:rPr>
          <w:rFonts w:ascii="Times New Roman" w:hAnsi="Times New Roman" w:eastAsia="Times New Roman" w:cs="Times New Roman"/>
        </w:rPr>
        <w:t>«</w:t>
      </w:r>
      <w:r>
        <w:rPr>
          <w:rFonts w:ascii="Gadugi" w:hAnsi="Gadugi" w:eastAsia="Gadugi" w:cs="Gadugi"/>
        </w:rPr>
        <w:t>ᎬᏩᏍᏗ</w:t>
      </w:r>
      <w:r>
        <w:rPr>
          <w:rFonts w:ascii="Times New Roman" w:hAnsi="Times New Roman" w:eastAsia="Times New Roman" w:cs="Times New Roman"/>
        </w:rPr>
        <w:t xml:space="preserve"> </w:t>
      </w:r>
      <w:r>
        <w:rPr>
          <w:rFonts w:ascii="Gadugi" w:hAnsi="Gadugi" w:eastAsia="Gadugi" w:cs="Gadugi"/>
        </w:rPr>
        <w:t>ᎤᏤᎵ</w:t>
      </w:r>
      <w:r>
        <w:rPr>
          <w:rFonts w:ascii="Times New Roman" w:hAnsi="Times New Roman" w:eastAsia="Times New Roman" w:cs="Times New Roman"/>
        </w:rPr>
        <w:t xml:space="preserve"> </w:t>
      </w:r>
      <w:r>
        <w:rPr>
          <w:rFonts w:ascii="Gadugi" w:hAnsi="Gadugi" w:eastAsia="Gadugi" w:cs="Gadugi"/>
        </w:rPr>
        <w:t>ᎠᏓᏙᎵᏍᏗ</w:t>
      </w:r>
      <w:r>
        <w:rPr>
          <w:rFonts w:ascii="Times New Roman" w:hAnsi="Times New Roman" w:eastAsia="Times New Roman" w:cs="Times New Roman"/>
        </w:rPr>
        <w:t xml:space="preserve"> </w:t>
      </w:r>
      <w:r>
        <w:rPr>
          <w:rFonts w:ascii="Gadugi" w:hAnsi="Gadugi" w:eastAsia="Gadugi" w:cs="Gadugi"/>
        </w:rPr>
        <w:t>ᎤᏬᎯᏳᏒ</w:t>
      </w:r>
      <w:r>
        <w:rPr>
          <w:rFonts w:ascii="Times New Roman" w:hAnsi="Times New Roman" w:eastAsia="Times New Roman" w:cs="Times New Roman"/>
        </w:rPr>
        <w:t xml:space="preserve"> </w:t>
      </w:r>
      <w:r>
        <w:rPr>
          <w:rFonts w:ascii="Gadugi" w:hAnsi="Gadugi" w:eastAsia="Gadugi" w:cs="Gadugi"/>
        </w:rPr>
        <w:t>ᎤᎵᏍᏔᏅ</w:t>
      </w:r>
      <w:r>
        <w:rPr>
          <w:rFonts w:ascii="Times New Roman" w:hAnsi="Times New Roman" w:eastAsia="Times New Roman" w:cs="Times New Roman"/>
        </w:rPr>
        <w:t xml:space="preserve"> </w:t>
      </w:r>
      <w:r>
        <w:rPr>
          <w:rFonts w:ascii="Gadugi" w:hAnsi="Gadugi" w:eastAsia="Gadugi" w:cs="Gadugi"/>
        </w:rPr>
        <w:t>ᎤᏂᏍᎦᏅᏨ</w:t>
      </w:r>
      <w:r>
        <w:rPr>
          <w:rFonts w:ascii="Times New Roman" w:hAnsi="Times New Roman" w:eastAsia="Times New Roman" w:cs="Times New Roman"/>
        </w:rPr>
        <w:t xml:space="preserve"> </w:t>
      </w:r>
      <w:r>
        <w:rPr>
          <w:rFonts w:ascii="Gadugi" w:hAnsi="Gadugi" w:eastAsia="Gadugi" w:cs="Gadugi"/>
        </w:rPr>
        <w:t>ᎠᏴ</w:t>
      </w:r>
      <w:r>
        <w:rPr>
          <w:rFonts w:ascii="Times New Roman" w:hAnsi="Times New Roman" w:eastAsia="Times New Roman" w:cs="Times New Roman"/>
        </w:rPr>
        <w:t xml:space="preserve"> </w:t>
      </w:r>
      <w:r>
        <w:rPr>
          <w:rFonts w:ascii="Gadugi" w:hAnsi="Gadugi" w:eastAsia="Gadugi" w:cs="Gadugi"/>
        </w:rPr>
        <w:t>ᎤᏂᏙᎴᎰᏒ</w:t>
      </w:r>
      <w:r>
        <w:rPr>
          <w:rFonts w:ascii="Times New Roman" w:hAnsi="Times New Roman" w:eastAsia="Times New Roman" w:cs="Times New Roman"/>
        </w:rPr>
        <w:t xml:space="preserve"> </w:t>
      </w:r>
      <w:r>
        <w:rPr>
          <w:rFonts w:ascii="Gadugi" w:hAnsi="Gadugi" w:eastAsia="Gadugi" w:cs="Gadugi"/>
        </w:rPr>
        <w:t>ᎤᎬᏫᏳᎯ</w:t>
      </w:r>
      <w:r>
        <w:rPr>
          <w:rFonts w:ascii="Times New Roman" w:hAnsi="Times New Roman" w:eastAsia="Times New Roman" w:cs="Times New Roman"/>
        </w:rPr>
        <w:t xml:space="preserve">, </w:t>
      </w:r>
      <w:r>
        <w:rPr>
          <w:rFonts w:ascii="Gadugi" w:hAnsi="Gadugi" w:eastAsia="Gadugi" w:cs="Gadugi"/>
        </w:rPr>
        <w:t>ᎿᎭᏉ</w:t>
      </w:r>
      <w:r>
        <w:rPr>
          <w:rFonts w:ascii="Times New Roman" w:hAnsi="Times New Roman" w:eastAsia="Times New Roman" w:cs="Times New Roman"/>
        </w:rPr>
        <w:t xml:space="preserve"> </w:t>
      </w:r>
      <w:r>
        <w:rPr>
          <w:rFonts w:ascii="Gadugi" w:hAnsi="Gadugi" w:eastAsia="Gadugi" w:cs="Gadugi"/>
        </w:rPr>
        <w:t>ᎤᎵᏍᏔᏅ</w:t>
      </w:r>
      <w:r>
        <w:rPr>
          <w:rFonts w:ascii="Times New Roman" w:hAnsi="Times New Roman" w:eastAsia="Times New Roman" w:cs="Times New Roman"/>
        </w:rPr>
        <w:t xml:space="preserve"> </w:t>
      </w:r>
      <w:r>
        <w:rPr>
          <w:rFonts w:ascii="Gadugi" w:hAnsi="Gadugi" w:eastAsia="Gadugi" w:cs="Gadugi"/>
        </w:rPr>
        <w:t>ᎤᏅᏁᎸ</w:t>
      </w:r>
      <w:r>
        <w:rPr>
          <w:rFonts w:ascii="Times New Roman" w:hAnsi="Times New Roman" w:eastAsia="Times New Roman" w:cs="Times New Roman"/>
        </w:rPr>
        <w:t xml:space="preserve"> </w:t>
      </w:r>
      <w:r>
        <w:rPr>
          <w:rFonts w:ascii="Gadugi" w:hAnsi="Gadugi" w:eastAsia="Gadugi" w:cs="Gadugi"/>
        </w:rPr>
        <w:t>ᏧᏓᎴᎩ</w:t>
      </w:r>
      <w:r>
        <w:rPr>
          <w:rFonts w:ascii="Times New Roman" w:hAnsi="Times New Roman" w:eastAsia="Times New Roman" w:cs="Times New Roman"/>
        </w:rPr>
        <w:t xml:space="preserve"> </w:t>
      </w:r>
      <w:r>
        <w:rPr>
          <w:rFonts w:ascii="Gadugi" w:hAnsi="Gadugi" w:eastAsia="Gadugi" w:cs="Gadugi"/>
        </w:rPr>
        <w:t>ᎤᏂᏴᏫ</w:t>
      </w:r>
      <w:r>
        <w:rPr>
          <w:rFonts w:ascii="Times New Roman" w:hAnsi="Times New Roman" w:eastAsia="Times New Roman" w:cs="Times New Roman"/>
        </w:rPr>
        <w:t xml:space="preserve"> </w:t>
      </w:r>
      <w:r>
        <w:rPr>
          <w:rFonts w:ascii="Gadugi" w:hAnsi="Gadugi" w:eastAsia="Gadugi" w:cs="Gadugi"/>
        </w:rPr>
        <w:t>ᎤᏂᏍᎦᏅᏨ</w:t>
      </w:r>
      <w:r>
        <w:rPr>
          <w:rFonts w:ascii="Times New Roman" w:hAnsi="Times New Roman" w:eastAsia="Times New Roman" w:cs="Times New Roman"/>
        </w:rPr>
        <w:t xml:space="preserve"> </w:t>
      </w:r>
      <w:r>
        <w:rPr>
          <w:rFonts w:ascii="Gadugi" w:hAnsi="Gadugi" w:eastAsia="Gadugi" w:cs="Gadugi"/>
        </w:rPr>
        <w:t>ᎤᎾᏓᎴᎲᏍᎩ</w:t>
      </w:r>
      <w:r>
        <w:rPr>
          <w:rFonts w:ascii="Times New Roman" w:hAnsi="Times New Roman" w:eastAsia="Times New Roman" w:cs="Times New Roman"/>
        </w:rPr>
        <w:t xml:space="preserve"> </w:t>
      </w:r>
      <w:r>
        <w:rPr>
          <w:rFonts w:ascii="Gadugi" w:hAnsi="Gadugi" w:eastAsia="Gadugi" w:cs="Gadugi"/>
        </w:rPr>
        <w:t>ᎤᏍᏕᎸᏗ</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ᎤᏂᏬᎯᏍᏗ</w:t>
      </w:r>
      <w:r>
        <w:rPr>
          <w:rFonts w:ascii="Times New Roman" w:hAnsi="Times New Roman" w:eastAsia="Times New Roman" w:cs="Times New Roman"/>
        </w:rPr>
        <w:t xml:space="preserve"> </w:t>
      </w:r>
      <w:r>
        <w:rPr>
          <w:rFonts w:ascii="Gadugi" w:hAnsi="Gadugi" w:eastAsia="Gadugi" w:cs="Gadugi"/>
        </w:rPr>
        <w:t>ᎤᏓᏅᏙ</w:t>
      </w:r>
      <w:r>
        <w:rPr>
          <w:rFonts w:ascii="Times New Roman" w:hAnsi="Times New Roman" w:eastAsia="Times New Roman" w:cs="Times New Roman"/>
        </w:rPr>
        <w:t xml:space="preserve">. </w:t>
      </w:r>
      <w:r>
        <w:rPr>
          <w:rFonts w:ascii="Gadugi" w:hAnsi="Gadugi" w:eastAsia="Gadugi" w:cs="Gadugi"/>
        </w:rPr>
        <w:t>ᎾᎯᏳ</w:t>
      </w:r>
      <w:r>
        <w:rPr>
          <w:rFonts w:ascii="Times New Roman" w:hAnsi="Times New Roman" w:eastAsia="Times New Roman" w:cs="Times New Roman"/>
        </w:rPr>
        <w:t xml:space="preserve"> </w:t>
      </w:r>
      <w:r>
        <w:rPr>
          <w:rFonts w:ascii="Gadugi" w:hAnsi="Gadugi" w:eastAsia="Gadugi" w:cs="Gadugi"/>
        </w:rPr>
        <w:t>ᎤᏪᏒ</w:t>
      </w:r>
      <w:r>
        <w:rPr>
          <w:rFonts w:ascii="Times New Roman" w:hAnsi="Times New Roman" w:eastAsia="Times New Roman" w:cs="Times New Roman"/>
        </w:rPr>
        <w:t xml:space="preserve"> </w:t>
      </w:r>
      <w:r>
        <w:rPr>
          <w:rFonts w:ascii="Gadugi" w:hAnsi="Gadugi" w:eastAsia="Gadugi" w:cs="Gadugi"/>
        </w:rPr>
        <w:t>ᎤᏓᏅᏖᏍᎬ</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ᎤᏚᎢᏍᏛ</w:t>
      </w:r>
      <w:r>
        <w:rPr>
          <w:rFonts w:ascii="Times New Roman" w:hAnsi="Times New Roman" w:eastAsia="Times New Roman" w:cs="Times New Roman"/>
        </w:rPr>
        <w:t xml:space="preserve"> </w:t>
      </w:r>
      <w:r>
        <w:rPr>
          <w:rFonts w:ascii="Gadugi" w:hAnsi="Gadugi" w:eastAsia="Gadugi" w:cs="Gadugi"/>
        </w:rPr>
        <w:t>ᎤᏁᏨ</w:t>
      </w:r>
      <w:r>
        <w:rPr>
          <w:rFonts w:ascii="Times New Roman" w:hAnsi="Times New Roman" w:eastAsia="Times New Roman" w:cs="Times New Roman"/>
        </w:rPr>
        <w:t xml:space="preserve"> </w:t>
      </w:r>
      <w:r>
        <w:rPr>
          <w:rFonts w:ascii="Gadugi" w:hAnsi="Gadugi" w:eastAsia="Gadugi" w:cs="Gadugi"/>
        </w:rPr>
        <w:t>ᎤᏤᎵ</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ᎤᏃᎯᏳᏒᏗ</w:t>
      </w:r>
      <w:r>
        <w:rPr>
          <w:rFonts w:ascii="Times New Roman" w:hAnsi="Times New Roman" w:eastAsia="Times New Roman" w:cs="Times New Roman"/>
        </w:rPr>
        <w:t xml:space="preserve"> </w:t>
      </w:r>
      <w:r>
        <w:rPr>
          <w:rFonts w:ascii="Gadugi" w:hAnsi="Gadugi" w:eastAsia="Gadugi" w:cs="Gadugi"/>
        </w:rPr>
        <w:t>ᏧᏂᏍᏓᏩᏛᎩ</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ᎬᏩᏍᎦᏅᎬᎢ</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ᎥᏝ</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ᎤᎵᏍᏔᏁ</w:t>
      </w:r>
      <w:r>
        <w:rPr>
          <w:rFonts w:ascii="Times New Roman" w:hAnsi="Times New Roman" w:eastAsia="Times New Roman" w:cs="Times New Roman"/>
        </w:rPr>
        <w:t xml:space="preserve"> </w:t>
      </w:r>
      <w:r>
        <w:rPr>
          <w:rFonts w:ascii="Gadugi" w:hAnsi="Gadugi" w:eastAsia="Gadugi" w:cs="Gadugi"/>
        </w:rPr>
        <w:t>ᏂᎨᏒᎾ</w:t>
      </w:r>
      <w:r>
        <w:rPr>
          <w:rFonts w:ascii="Times New Roman" w:hAnsi="Times New Roman" w:eastAsia="Times New Roman" w:cs="Times New Roman"/>
        </w:rPr>
        <w:t xml:space="preserve"> </w:t>
      </w:r>
      <w:r>
        <w:rPr>
          <w:rFonts w:ascii="Gadugi" w:hAnsi="Gadugi" w:eastAsia="Gadugi" w:cs="Gadugi"/>
        </w:rPr>
        <w:t>ᎦᎶᏁᏛ</w:t>
      </w:r>
      <w:r>
        <w:rPr>
          <w:rFonts w:ascii="Times New Roman" w:hAnsi="Times New Roman" w:eastAsia="Times New Roman" w:cs="Times New Roman"/>
        </w:rPr>
        <w:t xml:space="preserve"> </w:t>
      </w:r>
      <w:r>
        <w:rPr>
          <w:rFonts w:ascii="Gadugi" w:hAnsi="Gadugi" w:eastAsia="Gadugi" w:cs="Gadugi"/>
        </w:rPr>
        <w:t>ᎤᏲᎱᏒ</w:t>
      </w:r>
      <w:r>
        <w:rPr>
          <w:rFonts w:ascii="Times New Roman" w:hAnsi="Times New Roman" w:eastAsia="Times New Roman" w:cs="Times New Roman"/>
        </w:rPr>
        <w:t xml:space="preserve">. </w:t>
      </w:r>
      <w:r>
        <w:rPr>
          <w:rFonts w:ascii="Gadugi" w:hAnsi="Gadugi" w:eastAsia="Gadugi" w:cs="Gadugi"/>
        </w:rPr>
        <w:t>ᎦᎶᏁᏛ</w:t>
      </w:r>
      <w:r>
        <w:rPr>
          <w:rFonts w:ascii="Times New Roman" w:hAnsi="Times New Roman" w:eastAsia="Times New Roman" w:cs="Times New Roman"/>
        </w:rPr>
        <w:t xml:space="preserve"> </w:t>
      </w:r>
      <w:r>
        <w:rPr>
          <w:rFonts w:ascii="Gadugi" w:hAnsi="Gadugi" w:eastAsia="Gadugi" w:cs="Gadugi"/>
        </w:rPr>
        <w:t>ᎡᎶᎯ</w:t>
      </w:r>
      <w:r>
        <w:rPr>
          <w:rFonts w:ascii="Times New Roman" w:hAnsi="Times New Roman" w:eastAsia="Times New Roman" w:cs="Times New Roman"/>
        </w:rPr>
        <w:t xml:space="preserve"> </w:t>
      </w:r>
      <w:r>
        <w:rPr>
          <w:rFonts w:ascii="Gadugi" w:hAnsi="Gadugi" w:eastAsia="Gadugi" w:cs="Gadugi"/>
        </w:rPr>
        <w:t>ᎦᏙᎯ</w:t>
      </w:r>
      <w:r>
        <w:rPr>
          <w:rFonts w:ascii="Times New Roman" w:hAnsi="Times New Roman" w:eastAsia="Times New Roman" w:cs="Times New Roman"/>
        </w:rPr>
        <w:t xml:space="preserve"> </w:t>
      </w:r>
      <w:r>
        <w:rPr>
          <w:rFonts w:ascii="Gadugi" w:hAnsi="Gadugi" w:eastAsia="Gadugi" w:cs="Gadugi"/>
        </w:rPr>
        <w:t>ᎤᏱᎶᏍᏗ</w:t>
      </w:r>
      <w:r>
        <w:rPr>
          <w:rFonts w:ascii="Times New Roman" w:hAnsi="Times New Roman" w:eastAsia="Times New Roman" w:cs="Times New Roman"/>
        </w:rPr>
        <w:t xml:space="preserve"> </w:t>
      </w:r>
      <w:r>
        <w:rPr>
          <w:rFonts w:ascii="Gadugi" w:hAnsi="Gadugi" w:eastAsia="Gadugi" w:cs="Gadugi"/>
        </w:rPr>
        <w:t>ᎤᏚᎢᏍᏔᏅ</w:t>
      </w:r>
      <w:r>
        <w:rPr>
          <w:rFonts w:ascii="Times New Roman" w:hAnsi="Times New Roman" w:eastAsia="Times New Roman" w:cs="Times New Roman"/>
        </w:rPr>
        <w:t xml:space="preserve"> </w:t>
      </w:r>
      <w:r>
        <w:rPr>
          <w:rFonts w:ascii="Gadugi" w:hAnsi="Gadugi" w:eastAsia="Gadugi" w:cs="Gadugi"/>
        </w:rPr>
        <w:t>ᎠᏍᏆᎸᎲᎢ</w:t>
      </w:r>
      <w:r>
        <w:rPr>
          <w:rFonts w:ascii="Times New Roman" w:hAnsi="Times New Roman" w:eastAsia="Times New Roman" w:cs="Times New Roman"/>
        </w:rPr>
        <w:t xml:space="preserve"> </w:t>
      </w:r>
      <w:r>
        <w:rPr>
          <w:rFonts w:ascii="Gadugi" w:hAnsi="Gadugi" w:eastAsia="Gadugi" w:cs="Gadugi"/>
        </w:rPr>
        <w:t>ᎾᏍᏉ</w:t>
      </w:r>
      <w:r>
        <w:rPr>
          <w:rFonts w:ascii="Times New Roman" w:hAnsi="Times New Roman" w:eastAsia="Times New Roman" w:cs="Times New Roman"/>
        </w:rPr>
        <w:t xml:space="preserve">, </w:t>
      </w:r>
      <w:r>
        <w:rPr>
          <w:rFonts w:ascii="Gadugi" w:hAnsi="Gadugi" w:eastAsia="Gadugi" w:cs="Gadugi"/>
        </w:rPr>
        <w:t>ᎤᏩᏲᎸ</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ᎤᏂᏍᏓᏱᏳᏒ</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ᎤᏂᎵᎡᎵᏤᎵᏒ</w:t>
      </w:r>
      <w:r>
        <w:rPr>
          <w:rFonts w:ascii="Times New Roman" w:hAnsi="Times New Roman" w:eastAsia="Times New Roman" w:cs="Times New Roman"/>
        </w:rPr>
        <w:t xml:space="preserve">, </w:t>
      </w:r>
      <w:r>
        <w:rPr>
          <w:rFonts w:ascii="Gadugi" w:hAnsi="Gadugi" w:eastAsia="Gadugi" w:cs="Gadugi"/>
        </w:rPr>
        <w:t>ᎠᎦᏎᏍᏗ</w:t>
      </w:r>
      <w:r>
        <w:rPr>
          <w:rFonts w:ascii="Times New Roman" w:hAnsi="Times New Roman" w:eastAsia="Times New Roman" w:cs="Times New Roman"/>
        </w:rPr>
        <w:t xml:space="preserve"> </w:t>
      </w:r>
      <w:r>
        <w:rPr>
          <w:rFonts w:ascii="Gadugi" w:hAnsi="Gadugi" w:eastAsia="Gadugi" w:cs="Gadugi"/>
        </w:rPr>
        <w:t>ᎨᏒ</w:t>
      </w:r>
      <w:r>
        <w:rPr>
          <w:rFonts w:ascii="Times New Roman" w:hAnsi="Times New Roman" w:eastAsia="Times New Roman" w:cs="Times New Roman"/>
        </w:rPr>
        <w:t xml:space="preserve"> </w:t>
      </w:r>
      <w:r>
        <w:rPr>
          <w:rFonts w:ascii="Gadugi" w:hAnsi="Gadugi" w:eastAsia="Gadugi" w:cs="Gadugi"/>
        </w:rPr>
        <w:t>ᏱᏚᏞᏢᎢ</w:t>
      </w:r>
      <w:r>
        <w:rPr>
          <w:rFonts w:ascii="Times New Roman" w:hAnsi="Times New Roman" w:eastAsia="Times New Roman" w:cs="Times New Roman"/>
        </w:rPr>
        <w:t xml:space="preserve"> </w:t>
      </w:r>
      <w:r>
        <w:rPr>
          <w:rFonts w:ascii="Gadugi" w:hAnsi="Gadugi" w:eastAsia="Gadugi" w:cs="Gadugi"/>
        </w:rPr>
        <w:t>ᎦᎳᏫᏩ</w:t>
      </w:r>
      <w:r>
        <w:rPr>
          <w:rFonts w:ascii="Times New Roman" w:hAnsi="Times New Roman" w:eastAsia="Times New Roman" w:cs="Times New Roman"/>
        </w:rPr>
        <w:t xml:space="preserve"> </w:t>
      </w:r>
      <w:r>
        <w:rPr>
          <w:rFonts w:ascii="Gadugi" w:hAnsi="Gadugi" w:eastAsia="Gadugi" w:cs="Gadugi"/>
        </w:rPr>
        <w:t>ᎤᏩᏒ</w:t>
      </w:r>
      <w:r>
        <w:rPr>
          <w:rFonts w:ascii="Times New Roman" w:hAnsi="Times New Roman" w:eastAsia="Times New Roman" w:cs="Times New Roman"/>
        </w:rPr>
        <w:t xml:space="preserve"> </w:t>
      </w:r>
      <w:r>
        <w:rPr>
          <w:rFonts w:ascii="Gadugi" w:hAnsi="Gadugi" w:eastAsia="Gadugi" w:cs="Gadugi"/>
        </w:rPr>
        <w:t>ᎤᏓᏅᏗ</w:t>
      </w:r>
      <w:r>
        <w:rPr>
          <w:rFonts w:ascii="Times New Roman" w:hAnsi="Times New Roman" w:eastAsia="Times New Roman" w:cs="Times New Roman"/>
        </w:rPr>
        <w:t xml:space="preserve">. </w:t>
      </w:r>
      <w:r>
        <w:rPr>
          <w:rFonts w:ascii="Gadugi" w:hAnsi="Gadugi" w:eastAsia="Gadugi" w:cs="Gadugi"/>
        </w:rPr>
        <w:t>ᎨᏏᎻᏂ</w:t>
      </w:r>
      <w:r>
        <w:rPr>
          <w:rFonts w:ascii="Times New Roman" w:hAnsi="Times New Roman" w:eastAsia="Times New Roman" w:cs="Times New Roman"/>
        </w:rPr>
        <w:t xml:space="preserve"> </w:t>
      </w:r>
      <w:r>
        <w:rPr>
          <w:rFonts w:ascii="Gadugi" w:hAnsi="Gadugi" w:eastAsia="Gadugi" w:cs="Gadugi"/>
        </w:rPr>
        <w:t>ᎠᏥᏁᎬ</w:t>
      </w:r>
      <w:r>
        <w:rPr>
          <w:rFonts w:ascii="Times New Roman" w:hAnsi="Times New Roman" w:eastAsia="Times New Roman" w:cs="Times New Roman"/>
        </w:rPr>
        <w:t xml:space="preserve"> </w:t>
      </w:r>
      <w:r>
        <w:rPr>
          <w:rFonts w:ascii="Gadugi" w:hAnsi="Gadugi" w:eastAsia="Gadugi" w:cs="Gadugi"/>
        </w:rPr>
        <w:t>ᎤᏲ</w:t>
      </w:r>
      <w:r>
        <w:rPr>
          <w:rFonts w:ascii="Times New Roman" w:hAnsi="Times New Roman" w:eastAsia="Times New Roman" w:cs="Times New Roman"/>
        </w:rPr>
        <w:t xml:space="preserve"> </w:t>
      </w:r>
      <w:r>
        <w:rPr>
          <w:rFonts w:ascii="Gadugi" w:hAnsi="Gadugi" w:eastAsia="Gadugi" w:cs="Gadugi"/>
        </w:rPr>
        <w:t>ᎤᏕᏯᏙᏗ</w:t>
      </w:r>
      <w:r>
        <w:rPr>
          <w:rFonts w:ascii="Times New Roman" w:hAnsi="Times New Roman" w:eastAsia="Times New Roman" w:cs="Times New Roman"/>
        </w:rPr>
        <w:t xml:space="preserve"> </w:t>
      </w:r>
      <w:r>
        <w:rPr>
          <w:rFonts w:ascii="Gadugi" w:hAnsi="Gadugi" w:eastAsia="Gadugi" w:cs="Gadugi"/>
        </w:rPr>
        <w:t>ᎤᏪᎵ</w:t>
      </w:r>
      <w:r>
        <w:rPr>
          <w:rFonts w:ascii="Times New Roman" w:hAnsi="Times New Roman" w:eastAsia="Times New Roman" w:cs="Times New Roman"/>
        </w:rPr>
        <w:t xml:space="preserve"> </w:t>
      </w:r>
      <w:r>
        <w:rPr>
          <w:rFonts w:ascii="Gadugi" w:hAnsi="Gadugi" w:eastAsia="Gadugi" w:cs="Gadugi"/>
        </w:rPr>
        <w:t>ᎤᏬᏰᏂ</w:t>
      </w:r>
      <w:r>
        <w:rPr>
          <w:rFonts w:ascii="Times New Roman" w:hAnsi="Times New Roman" w:eastAsia="Times New Roman" w:cs="Times New Roman"/>
        </w:rPr>
        <w:t xml:space="preserve"> </w:t>
      </w:r>
      <w:r>
        <w:rPr>
          <w:rFonts w:ascii="Gadugi" w:hAnsi="Gadugi" w:eastAsia="Gadugi" w:cs="Gadugi"/>
        </w:rPr>
        <w:t>ᎤᏒᏒ</w:t>
      </w:r>
      <w:r>
        <w:rPr>
          <w:rFonts w:ascii="Times New Roman" w:hAnsi="Times New Roman" w:eastAsia="Times New Roman" w:cs="Times New Roman"/>
        </w:rPr>
        <w:t xml:space="preserve">. </w:t>
      </w:r>
      <w:r>
        <w:rPr>
          <w:rFonts w:ascii="Gadugi" w:hAnsi="Gadugi" w:eastAsia="Gadugi" w:cs="Gadugi"/>
        </w:rPr>
        <w:t>ᎾᏍᏉ</w:t>
      </w:r>
      <w:r>
        <w:rPr>
          <w:rFonts w:ascii="Times New Roman" w:hAnsi="Times New Roman" w:eastAsia="Times New Roman" w:cs="Times New Roman"/>
        </w:rPr>
        <w:t xml:space="preserve"> </w:t>
      </w:r>
      <w:r>
        <w:rPr>
          <w:rFonts w:ascii="Gadugi" w:hAnsi="Gadugi" w:eastAsia="Gadugi" w:cs="Gadugi"/>
        </w:rPr>
        <w:t>ᎿᎭᏉ</w:t>
      </w:r>
      <w:r>
        <w:rPr>
          <w:rFonts w:ascii="Times New Roman" w:hAnsi="Times New Roman" w:eastAsia="Times New Roman" w:cs="Times New Roman"/>
        </w:rPr>
        <w:t xml:space="preserve"> </w:t>
      </w:r>
      <w:r>
        <w:rPr>
          <w:rFonts w:ascii="Gadugi" w:hAnsi="Gadugi" w:eastAsia="Gadugi" w:cs="Gadugi"/>
        </w:rPr>
        <w:t>ᎬᏩᎦᏔᎲ</w:t>
      </w:r>
      <w:r>
        <w:rPr>
          <w:rFonts w:ascii="Times New Roman" w:hAnsi="Times New Roman" w:eastAsia="Times New Roman" w:cs="Times New Roman"/>
        </w:rPr>
        <w:t xml:space="preserve"> </w:t>
      </w:r>
      <w:r>
        <w:rPr>
          <w:rFonts w:ascii="Gadugi" w:hAnsi="Gadugi" w:eastAsia="Gadugi" w:cs="Gadugi"/>
        </w:rPr>
        <w:t>ᏱᏚᏅᎦᎸᎢ</w:t>
      </w:r>
      <w:r>
        <w:rPr>
          <w:rFonts w:ascii="Times New Roman" w:hAnsi="Times New Roman" w:eastAsia="Times New Roman" w:cs="Times New Roman"/>
        </w:rPr>
        <w:t xml:space="preserve"> </w:t>
      </w:r>
      <w:r>
        <w:rPr>
          <w:rFonts w:ascii="Gadugi" w:hAnsi="Gadugi" w:eastAsia="Gadugi" w:cs="Gadugi"/>
        </w:rPr>
        <w:t>ᎩᎬ</w:t>
      </w:r>
      <w:r>
        <w:rPr>
          <w:rFonts w:ascii="Times New Roman" w:hAnsi="Times New Roman" w:eastAsia="Times New Roman" w:cs="Times New Roman"/>
        </w:rPr>
        <w:t>-</w:t>
      </w:r>
      <w:r>
        <w:rPr>
          <w:rFonts w:ascii="Gadugi" w:hAnsi="Gadugi" w:eastAsia="Gadugi" w:cs="Gadugi"/>
        </w:rPr>
        <w:t>ᏓᎦᎦᏔᎲᎢ</w:t>
      </w:r>
      <w:r>
        <w:rPr>
          <w:rFonts w:ascii="Times New Roman" w:hAnsi="Times New Roman" w:eastAsia="Times New Roman" w:cs="Times New Roman"/>
        </w:rPr>
        <w:t xml:space="preserve"> </w:t>
      </w:r>
      <w:r>
        <w:rPr>
          <w:rFonts w:ascii="Gadugi" w:hAnsi="Gadugi" w:eastAsia="Gadugi" w:cs="Gadugi"/>
        </w:rPr>
        <w:t>ᎤᏓᏨᏍᏛ</w:t>
      </w:r>
      <w:r>
        <w:rPr>
          <w:rFonts w:ascii="Times New Roman" w:hAnsi="Times New Roman" w:eastAsia="Times New Roman" w:cs="Times New Roman"/>
        </w:rPr>
        <w:t xml:space="preserve"> </w:t>
      </w:r>
      <w:r>
        <w:rPr>
          <w:rFonts w:ascii="Gadugi" w:hAnsi="Gadugi" w:eastAsia="Gadugi" w:cs="Gadugi"/>
        </w:rPr>
        <w:t>ᎤᏓᏅᏔᎲᎢ</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ᏱᏚᏲᎯᏎᎢ</w:t>
      </w:r>
      <w:r>
        <w:rPr>
          <w:rFonts w:ascii="Times New Roman" w:hAnsi="Times New Roman" w:eastAsia="Times New Roman" w:cs="Times New Roman"/>
        </w:rPr>
        <w:t xml:space="preserve"> </w:t>
      </w:r>
      <w:r>
        <w:rPr>
          <w:rFonts w:ascii="Gadugi" w:hAnsi="Gadugi" w:eastAsia="Gadugi" w:cs="Gadugi"/>
        </w:rPr>
        <w:t>ᏧᏓᎴᎩ</w:t>
      </w:r>
      <w:r>
        <w:rPr>
          <w:rFonts w:ascii="Times New Roman" w:hAnsi="Times New Roman" w:eastAsia="Times New Roman" w:cs="Times New Roman"/>
        </w:rPr>
        <w:t xml:space="preserve"> </w:t>
      </w:r>
      <w:r>
        <w:rPr>
          <w:rFonts w:ascii="Gadugi" w:hAnsi="Gadugi" w:eastAsia="Gadugi" w:cs="Gadugi"/>
        </w:rPr>
        <w:t>ᎤᏂᏴᏫ</w:t>
      </w:r>
      <w:r>
        <w:rPr>
          <w:rFonts w:ascii="Times New Roman" w:hAnsi="Times New Roman" w:eastAsia="Times New Roman" w:cs="Times New Roman"/>
        </w:rPr>
        <w:t xml:space="preserve"> </w:t>
      </w:r>
      <w:r>
        <w:rPr>
          <w:rFonts w:ascii="Gadugi" w:hAnsi="Gadugi" w:eastAsia="Gadugi" w:cs="Gadugi"/>
        </w:rPr>
        <w:t>ᎤᎾᏤᎵ</w:t>
      </w:r>
      <w:r>
        <w:rPr>
          <w:rFonts w:ascii="Times New Roman" w:hAnsi="Times New Roman" w:eastAsia="Times New Roman" w:cs="Times New Roman"/>
        </w:rPr>
        <w:t xml:space="preserve"> </w:t>
      </w:r>
      <w:r>
        <w:rPr>
          <w:rFonts w:ascii="Gadugi" w:hAnsi="Gadugi" w:eastAsia="Gadugi" w:cs="Gadugi"/>
        </w:rPr>
        <w:t>ᎤᏂᏍᎦᏅᏨ</w:t>
      </w:r>
      <w:r>
        <w:rPr>
          <w:rFonts w:ascii="Times New Roman" w:hAnsi="Times New Roman" w:eastAsia="Times New Roman" w:cs="Times New Roman"/>
        </w:rPr>
        <w:t xml:space="preserve"> </w:t>
      </w:r>
      <w:r>
        <w:rPr>
          <w:rFonts w:ascii="Gadugi" w:hAnsi="Gadugi" w:eastAsia="Gadugi" w:cs="Gadugi"/>
        </w:rPr>
        <w:t>ᎠᏂᎩᏏᏉ</w:t>
      </w:r>
      <w:r>
        <w:rPr>
          <w:rFonts w:ascii="Times New Roman" w:hAnsi="Times New Roman" w:eastAsia="Times New Roman" w:cs="Times New Roman"/>
        </w:rPr>
        <w:t xml:space="preserve"> </w:t>
      </w:r>
      <w:r>
        <w:rPr>
          <w:rFonts w:ascii="Gadugi" w:hAnsi="Gadugi" w:eastAsia="Gadugi" w:cs="Gadugi"/>
        </w:rPr>
        <w:t>ᎤᏂᏲᎱᏍᏗ</w:t>
      </w:r>
      <w:r>
        <w:rPr>
          <w:rFonts w:ascii="Times New Roman" w:hAnsi="Times New Roman" w:eastAsia="Times New Roman" w:cs="Times New Roman"/>
        </w:rPr>
        <w:t xml:space="preserve">. </w:t>
      </w:r>
      <w:r>
        <w:rPr>
          <w:rFonts w:ascii="Gadugi" w:hAnsi="Gadugi" w:eastAsia="Gadugi" w:cs="Gadugi"/>
        </w:rPr>
        <w:t>ᎢᏳᏃ</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ᏱᎤᏛᏁᎸ</w:t>
      </w:r>
      <w:r>
        <w:rPr>
          <w:rFonts w:ascii="Times New Roman" w:hAnsi="Times New Roman" w:eastAsia="Times New Roman" w:cs="Times New Roman"/>
        </w:rPr>
        <w:t xml:space="preserve">, </w:t>
      </w:r>
      <w:r>
        <w:rPr>
          <w:rFonts w:ascii="Gadugi" w:hAnsi="Gadugi" w:eastAsia="Gadugi" w:cs="Gadugi"/>
        </w:rPr>
        <w:t>ᎥᏝ</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ᏱᎨᏎ</w:t>
      </w:r>
      <w:r>
        <w:rPr>
          <w:rFonts w:ascii="Times New Roman" w:hAnsi="Times New Roman" w:eastAsia="Times New Roman" w:cs="Times New Roman"/>
        </w:rPr>
        <w:t xml:space="preserve"> </w:t>
      </w:r>
      <w:r>
        <w:rPr>
          <w:rFonts w:ascii="Gadugi" w:hAnsi="Gadugi" w:eastAsia="Gadugi" w:cs="Gadugi"/>
        </w:rPr>
        <w:t>ᎤᏂᏍᏕᎸᏗ</w:t>
      </w:r>
      <w:r>
        <w:rPr>
          <w:rFonts w:ascii="Times New Roman" w:hAnsi="Times New Roman" w:eastAsia="Times New Roman" w:cs="Times New Roman"/>
        </w:rPr>
        <w:t xml:space="preserve"> </w:t>
      </w:r>
      <w:r>
        <w:rPr>
          <w:rFonts w:ascii="Gadugi" w:hAnsi="Gadugi" w:eastAsia="Gadugi" w:cs="Gadugi"/>
        </w:rPr>
        <w:t>ᎤᎾᏓᎴᎲᏍᎩ</w:t>
      </w:r>
      <w:r>
        <w:rPr>
          <w:rFonts w:ascii="Times New Roman" w:hAnsi="Times New Roman" w:eastAsia="Times New Roman" w:cs="Times New Roman"/>
        </w:rPr>
        <w:t xml:space="preserve"> </w:t>
      </w:r>
      <w:r>
        <w:rPr>
          <w:rFonts w:ascii="Gadugi" w:hAnsi="Gadugi" w:eastAsia="Gadugi" w:cs="Gadugi"/>
        </w:rPr>
        <w:t>ᏧᏂᏙᎯᏳᎸ</w:t>
      </w:r>
      <w:r>
        <w:rPr>
          <w:rFonts w:ascii="Times New Roman" w:hAnsi="Times New Roman" w:eastAsia="Times New Roman" w:cs="Times New Roman"/>
        </w:rPr>
        <w:t xml:space="preserve"> </w:t>
      </w:r>
      <w:r>
        <w:rPr>
          <w:rFonts w:ascii="Gadugi" w:hAnsi="Gadugi" w:eastAsia="Gadugi" w:cs="Gadugi"/>
        </w:rPr>
        <w:t>ᏴᏫ</w:t>
      </w:r>
      <w:r>
        <w:rPr>
          <w:rFonts w:ascii="Times New Roman" w:hAnsi="Times New Roman" w:eastAsia="Times New Roman" w:cs="Times New Roman"/>
        </w:rPr>
        <w:t xml:space="preserve">. </w:t>
      </w:r>
      <w:r>
        <w:rPr>
          <w:rFonts w:ascii="Gadugi" w:hAnsi="Gadugi" w:eastAsia="Gadugi" w:cs="Gadugi"/>
        </w:rPr>
        <w:t>ᎠᏎ</w:t>
      </w:r>
      <w:r>
        <w:rPr>
          <w:rFonts w:ascii="Times New Roman" w:hAnsi="Times New Roman" w:eastAsia="Times New Roman" w:cs="Times New Roman"/>
        </w:rPr>
        <w:t xml:space="preserve"> </w:t>
      </w:r>
      <w:r>
        <w:rPr>
          <w:rFonts w:ascii="Gadugi" w:hAnsi="Gadugi" w:eastAsia="Gadugi" w:cs="Gadugi"/>
        </w:rPr>
        <w:t>ᎤᏍᏕᎵᏍᎩ</w:t>
      </w:r>
      <w:r>
        <w:rPr>
          <w:rFonts w:ascii="Times New Roman" w:hAnsi="Times New Roman" w:eastAsia="Times New Roman" w:cs="Times New Roman"/>
        </w:rPr>
        <w:t xml:space="preserve"> </w:t>
      </w:r>
      <w:r>
        <w:rPr>
          <w:rFonts w:ascii="Gadugi" w:hAnsi="Gadugi" w:eastAsia="Gadugi" w:cs="Gadugi"/>
        </w:rPr>
        <w:t>ᎤᏲᎯᏎ</w:t>
      </w:r>
      <w:r>
        <w:rPr>
          <w:rFonts w:ascii="Times New Roman" w:hAnsi="Times New Roman" w:eastAsia="Times New Roman" w:cs="Times New Roman"/>
        </w:rPr>
        <w:t xml:space="preserve"> </w:t>
      </w:r>
      <w:r>
        <w:rPr>
          <w:rFonts w:ascii="Gadugi" w:hAnsi="Gadugi" w:eastAsia="Gadugi" w:cs="Gadugi"/>
        </w:rPr>
        <w:t>ᎤᏓᏅᏙ</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ᎤᏲᎱᏒ</w:t>
      </w:r>
      <w:r>
        <w:rPr>
          <w:rFonts w:ascii="Times New Roman" w:hAnsi="Times New Roman" w:eastAsia="Times New Roman" w:cs="Times New Roman"/>
        </w:rPr>
        <w:t xml:space="preserve"> </w:t>
      </w:r>
      <w:r>
        <w:rPr>
          <w:rFonts w:ascii="Gadugi" w:hAnsi="Gadugi" w:eastAsia="Gadugi" w:cs="Gadugi"/>
        </w:rPr>
        <w:t>ᎤᏅᏗᏳ</w:t>
      </w:r>
      <w:r>
        <w:rPr>
          <w:rFonts w:ascii="Times New Roman" w:hAnsi="Times New Roman" w:eastAsia="Times New Roman" w:cs="Times New Roman"/>
        </w:rPr>
        <w:t xml:space="preserve"> </w:t>
      </w:r>
      <w:r>
        <w:rPr>
          <w:rFonts w:ascii="Gadugi" w:hAnsi="Gadugi" w:eastAsia="Gadugi" w:cs="Gadugi"/>
        </w:rPr>
        <w:t>ᎧᏁᎬᎢ</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ᏄᏪᏎ</w:t>
      </w:r>
      <w:r>
        <w:rPr>
          <w:rFonts w:ascii="Times New Roman" w:hAnsi="Times New Roman" w:eastAsia="Times New Roman" w:cs="Times New Roman"/>
        </w:rPr>
        <w:t>, «</w:t>
      </w:r>
      <w:r>
        <w:rPr>
          <w:rFonts w:ascii="Gadugi" w:hAnsi="Gadugi" w:eastAsia="Gadugi" w:cs="Gadugi"/>
        </w:rPr>
        <w:t>ᎠᏍᏆᎸᎲ</w:t>
      </w:r>
      <w:r>
        <w:rPr>
          <w:rFonts w:ascii="Times New Roman" w:hAnsi="Times New Roman" w:eastAsia="Times New Roman" w:cs="Times New Roman"/>
        </w:rPr>
        <w:t xml:space="preserve">», </w:t>
      </w:r>
      <w:r>
        <w:rPr>
          <w:rFonts w:ascii="Gadugi" w:hAnsi="Gadugi" w:eastAsia="Gadugi" w:cs="Gadugi"/>
        </w:rPr>
        <w:t>ᎿᎭᏉ</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ᎠᏍᏆᎸᎲ</w:t>
      </w:r>
      <w:r>
        <w:rPr>
          <w:rFonts w:ascii="Times New Roman" w:hAnsi="Times New Roman" w:eastAsia="Times New Roman" w:cs="Times New Roman"/>
        </w:rPr>
        <w:t xml:space="preserve"> </w:t>
      </w:r>
      <w:r>
        <w:rPr>
          <w:rFonts w:ascii="Gadugi" w:hAnsi="Gadugi" w:eastAsia="Gadugi" w:cs="Gadugi"/>
        </w:rPr>
        <w:t>ᎨᏎ</w:t>
      </w:r>
      <w:r>
        <w:rPr>
          <w:rFonts w:ascii="Times New Roman" w:hAnsi="Times New Roman" w:eastAsia="Times New Roman" w:cs="Times New Roman"/>
        </w:rPr>
        <w:t xml:space="preserve"> </w:t>
      </w:r>
      <w:r>
        <w:rPr>
          <w:rFonts w:ascii="Gadugi" w:hAnsi="Gadugi" w:eastAsia="Gadugi" w:cs="Gadugi"/>
        </w:rPr>
        <w:t>ᎤᏓᏅᏖᏍᎬ</w:t>
      </w:r>
      <w:r>
        <w:rPr>
          <w:rFonts w:ascii="Times New Roman" w:hAnsi="Times New Roman" w:eastAsia="Times New Roman" w:cs="Times New Roman"/>
        </w:rPr>
        <w:t xml:space="preserve"> </w:t>
      </w:r>
      <w:r>
        <w:rPr>
          <w:rFonts w:ascii="Gadugi" w:hAnsi="Gadugi" w:eastAsia="Gadugi" w:cs="Gadugi"/>
        </w:rPr>
        <w:t>ᎤᏍᏕᎸᏗ</w:t>
      </w:r>
      <w:r>
        <w:rPr>
          <w:rFonts w:ascii="Times New Roman" w:hAnsi="Times New Roman" w:eastAsia="Times New Roman" w:cs="Times New Roman"/>
        </w:rPr>
        <w:t xml:space="preserve">. </w:t>
      </w:r>
      <w:r>
        <w:rPr>
          <w:rFonts w:ascii="Gadugi" w:hAnsi="Gadugi" w:eastAsia="Gadugi" w:cs="Gadugi"/>
        </w:rPr>
        <w:t>ᎡᏕᏂ</w:t>
      </w:r>
      <w:r>
        <w:rPr>
          <w:rFonts w:ascii="Times New Roman" w:hAnsi="Times New Roman" w:eastAsia="Times New Roman" w:cs="Times New Roman"/>
        </w:rPr>
        <w:t xml:space="preserve"> </w:t>
      </w:r>
      <w:r>
        <w:rPr>
          <w:rFonts w:ascii="Gadugi" w:hAnsi="Gadugi" w:eastAsia="Gadugi" w:cs="Gadugi"/>
        </w:rPr>
        <w:t>ᎠᏂᏍᎦᏅᏨ</w:t>
      </w:r>
      <w:r>
        <w:rPr>
          <w:rFonts w:ascii="Times New Roman" w:hAnsi="Times New Roman" w:eastAsia="Times New Roman" w:cs="Times New Roman"/>
        </w:rPr>
        <w:t xml:space="preserve"> </w:t>
      </w:r>
      <w:r>
        <w:rPr>
          <w:rFonts w:ascii="Gadugi" w:hAnsi="Gadugi" w:eastAsia="Gadugi" w:cs="Gadugi"/>
        </w:rPr>
        <w:t>ᎠᏂᏔᎵ</w:t>
      </w:r>
      <w:r>
        <w:rPr>
          <w:rFonts w:ascii="Times New Roman" w:hAnsi="Times New Roman" w:eastAsia="Times New Roman" w:cs="Times New Roman"/>
        </w:rPr>
        <w:t xml:space="preserve"> </w:t>
      </w:r>
      <w:r>
        <w:rPr>
          <w:rFonts w:ascii="Gadugi" w:hAnsi="Gadugi" w:eastAsia="Gadugi" w:cs="Gadugi"/>
        </w:rPr>
        <w:t>ᎨᏥᏚᎢᏍᏔᏅ</w:t>
      </w:r>
      <w:r>
        <w:rPr>
          <w:rFonts w:ascii="Times New Roman" w:hAnsi="Times New Roman" w:eastAsia="Times New Roman" w:cs="Times New Roman"/>
        </w:rPr>
        <w:t xml:space="preserve"> </w:t>
      </w:r>
      <w:r>
        <w:rPr>
          <w:rFonts w:ascii="Gadugi" w:hAnsi="Gadugi" w:eastAsia="Gadugi" w:cs="Gadugi"/>
        </w:rPr>
        <w:t>ᎤᏍᏕᎸᏗ</w:t>
      </w:r>
      <w:r>
        <w:rPr>
          <w:rFonts w:ascii="Times New Roman" w:hAnsi="Times New Roman" w:eastAsia="Times New Roman" w:cs="Times New Roman"/>
        </w:rPr>
        <w:t xml:space="preserve"> </w:t>
      </w:r>
      <w:r>
        <w:rPr>
          <w:rFonts w:ascii="Gadugi" w:hAnsi="Gadugi" w:eastAsia="Gadugi" w:cs="Gadugi"/>
        </w:rPr>
        <w:t>ᎤᏚᎢᏍᏛ</w:t>
      </w:r>
      <w:r>
        <w:rPr>
          <w:rFonts w:ascii="Times New Roman" w:hAnsi="Times New Roman" w:eastAsia="Times New Roman" w:cs="Times New Roman"/>
        </w:rPr>
        <w:t xml:space="preserve"> </w:t>
      </w:r>
      <w:r>
        <w:rPr>
          <w:rFonts w:ascii="Gadugi" w:hAnsi="Gadugi" w:eastAsia="Gadugi" w:cs="Gadugi"/>
        </w:rPr>
        <w:t>ᎠᏥᏍᏓᏱᏳᎨ</w:t>
      </w:r>
      <w:r>
        <w:rPr>
          <w:rFonts w:ascii="Times New Roman" w:hAnsi="Times New Roman" w:eastAsia="Times New Roman" w:cs="Times New Roman"/>
        </w:rPr>
        <w:t xml:space="preserve">. </w:t>
      </w:r>
      <w:r>
        <w:rPr>
          <w:rFonts w:ascii="Gadugi" w:hAnsi="Gadugi" w:eastAsia="Gadugi" w:cs="Gadugi"/>
        </w:rPr>
        <w:t>ᎤᏤᎵ</w:t>
      </w:r>
      <w:r>
        <w:rPr>
          <w:rFonts w:ascii="Times New Roman" w:hAnsi="Times New Roman" w:eastAsia="Times New Roman" w:cs="Times New Roman"/>
        </w:rPr>
        <w:t xml:space="preserve"> </w:t>
      </w:r>
      <w:r>
        <w:rPr>
          <w:rFonts w:ascii="Gadugi" w:hAnsi="Gadugi" w:eastAsia="Gadugi" w:cs="Gadugi"/>
        </w:rPr>
        <w:t>ᎠᏓᏙᎵᏍᏗ</w:t>
      </w:r>
      <w:r>
        <w:rPr>
          <w:rFonts w:ascii="Times New Roman" w:hAnsi="Times New Roman" w:eastAsia="Times New Roman" w:cs="Times New Roman"/>
        </w:rPr>
        <w:t xml:space="preserve"> </w:t>
      </w:r>
      <w:r>
        <w:rPr>
          <w:rFonts w:ascii="Gadugi" w:hAnsi="Gadugi" w:eastAsia="Gadugi" w:cs="Gadugi"/>
        </w:rPr>
        <w:t>ᎬᏩᏍᏗ</w:t>
      </w:r>
      <w:r>
        <w:rPr>
          <w:rFonts w:ascii="Times New Roman" w:hAnsi="Times New Roman" w:eastAsia="Times New Roman" w:cs="Times New Roman"/>
        </w:rPr>
        <w:t xml:space="preserve"> </w:t>
      </w:r>
      <w:r>
        <w:rPr>
          <w:rFonts w:ascii="Gadugi" w:hAnsi="Gadugi" w:eastAsia="Gadugi" w:cs="Gadugi"/>
        </w:rPr>
        <w:t>ᎢᎬᏱᏱ</w:t>
      </w:r>
      <w:r>
        <w:rPr>
          <w:rFonts w:ascii="Times New Roman" w:hAnsi="Times New Roman" w:eastAsia="Times New Roman" w:cs="Times New Roman"/>
        </w:rPr>
        <w:t xml:space="preserve"> </w:t>
      </w:r>
      <w:r>
        <w:rPr>
          <w:rFonts w:ascii="Gadugi" w:hAnsi="Gadugi" w:eastAsia="Gadugi" w:cs="Gadugi"/>
        </w:rPr>
        <w:t>ᎤᏪᏒ</w:t>
      </w:r>
      <w:r>
        <w:rPr>
          <w:rFonts w:ascii="Times New Roman" w:hAnsi="Times New Roman" w:eastAsia="Times New Roman" w:cs="Times New Roman"/>
        </w:rPr>
        <w:t xml:space="preserve"> </w:t>
      </w:r>
      <w:r>
        <w:rPr>
          <w:rFonts w:ascii="Gadugi" w:hAnsi="Gadugi" w:eastAsia="Gadugi" w:cs="Gadugi"/>
        </w:rPr>
        <w:t>ᎤᏚᎢᏍᏛ</w:t>
      </w:r>
      <w:r>
        <w:rPr>
          <w:rFonts w:ascii="Times New Roman" w:hAnsi="Times New Roman" w:eastAsia="Times New Roman" w:cs="Times New Roman"/>
        </w:rPr>
        <w:t xml:space="preserve"> </w:t>
      </w:r>
      <w:r>
        <w:rPr>
          <w:rFonts w:ascii="Gadugi" w:hAnsi="Gadugi" w:eastAsia="Gadugi" w:cs="Gadugi"/>
        </w:rPr>
        <w:t>ᎤᏁᏨ</w:t>
      </w:r>
      <w:r>
        <w:rPr>
          <w:rFonts w:ascii="Times New Roman" w:hAnsi="Times New Roman" w:eastAsia="Times New Roman" w:cs="Times New Roman"/>
        </w:rPr>
        <w:t xml:space="preserve"> </w:t>
      </w:r>
      <w:r>
        <w:rPr>
          <w:rFonts w:ascii="Gadugi" w:hAnsi="Gadugi" w:eastAsia="Gadugi" w:cs="Gadugi"/>
        </w:rPr>
        <w:t>ᎤᏩᏒ</w:t>
      </w:r>
      <w:r>
        <w:rPr>
          <w:rFonts w:ascii="Times New Roman" w:hAnsi="Times New Roman" w:eastAsia="Times New Roman" w:cs="Times New Roman"/>
        </w:rPr>
        <w:t xml:space="preserve"> </w:t>
      </w:r>
      <w:r>
        <w:rPr>
          <w:rFonts w:ascii="Gadugi" w:hAnsi="Gadugi" w:eastAsia="Gadugi" w:cs="Gadugi"/>
        </w:rPr>
        <w:t>ᏄᎵᏍᏔᏁ</w:t>
      </w:r>
      <w:r>
        <w:rPr>
          <w:rFonts w:ascii="Times New Roman" w:hAnsi="Times New Roman" w:eastAsia="Times New Roman" w:cs="Times New Roman"/>
        </w:rPr>
        <w:t>.» The Great Controversy, 347.</w:t>
      </w:r>
    </w:p>
    <w:p>
      <w:pPr>
        <w:pStyle w:val="ArticleBody"/>
        <w:jc w:val="left"/>
      </w:pPr>
      <w:r>
        <w:rPr>
          <w:rFonts w:ascii="Times New Roman" w:hAnsi="Times New Roman" w:eastAsia="Times New Roman" w:cs="Times New Roman"/>
        </w:rPr>
        <w:t>Krishtu vërtet ngriti një mbretëri të përjetshme në historinë profetike të Romës pagane, jo në fund të Romës papnore. Ai po ashtu e vendos mbretërinë e Tij të lavdisë në Ardhjen e Tij të Dytë, e cila përfshin historinë e shiut të vonë, kur lëshohen katër erërat e Islamit.</w:t>
      </w:r>
    </w:p>
    <w:p>
      <w:pPr>
        <w:pStyle w:val="ArticleScripture"/>
        <w:jc w:val="left"/>
      </w:pPr>
      <w:r>
        <w:rPr>
          <w:rFonts w:ascii="Times New Roman" w:hAnsi="Times New Roman" w:eastAsia="Times New Roman" w:cs="Times New Roman"/>
        </w:rPr>
        <w:t>“Bāaly orýk, tämiz bolanlaryň üstüne gelýär — şonda hemmeler ony öňküsi ýaly kabul ederler.</w:t>
      </w:r>
    </w:p>
    <w:p>
      <w:pPr>
        <w:pStyle w:val="ArticleScripture"/>
        <w:jc w:val="left"/>
      </w:pPr>
      <w:r>
        <w:rPr>
          <w:rFonts w:ascii="Times New Roman" w:hAnsi="Times New Roman" w:eastAsia="Times New Roman" w:cs="Times New Roman"/>
        </w:rPr>
        <w:t>“Kad četri eņģeļi atlaidīs, Kristus nodibinās Savu valstību. Neviens nesaņem vēlo lietu, kā vien tie, kas dara visu, ko spēj. Kristus mums palīdzētu. Visi varētu būt uzvarētāji ar Dieva žēlastību, caur Jēzus asinīm. Visas debesis ir ieinteresētas šajā darbā. Eņģeļi ir ieinteresēti.” Spalding and Magan, 3.</w:t>
      </w:r>
    </w:p>
    <w:p>
      <w:pPr>
        <w:pStyle w:val="ArticleBody"/>
        <w:jc w:val="left"/>
      </w:pPr>
      <w:r>
        <w:rPr>
          <w:rFonts w:ascii="Times New Roman" w:hAnsi="Times New Roman" w:eastAsia="Times New Roman" w:cs="Times New Roman"/>
        </w:rPr>
        <w:t>Pakuan opat angin dileupaskeun, Kristus ngadegkeun Karajaan-Na. Boh hujan panungtungan boh dileupaskeunnana opat angin ngalambangkeun kajadian-kajadian nu lumangsung sacara progresif, sarta duanana henteu ngagambarkeun hiji titik waktu. Opat angin ngalambangkeun Islam.</w:t>
      </w:r>
    </w:p>
    <w:p>
      <w:pPr>
        <w:pStyle w:val="ArticleScripture"/>
        <w:jc w:val="left"/>
      </w:pPr>
      <w:r>
        <w:rPr>
          <w:rFonts w:ascii="Times New Roman" w:hAnsi="Times New Roman" w:eastAsia="Times New Roman" w:cs="Times New Roman"/>
        </w:rPr>
        <w:t>«Աստվածահրեշտակները բռնել են չորս հողմերը, որոնք ներկայացված են որպես զայրացած ձի, որ ձգտում է արձակվել և սլանալ ամբողջ երկրի երեսով՝ իր ճանապարհին բերելով կործանում և մահ։»</w:t>
      </w:r>
    </w:p>
    <w:p>
      <w:pPr>
        <w:pStyle w:val="ArticleScripture"/>
        <w:jc w:val="left"/>
      </w:pPr>
      <w:r>
        <w:rPr>
          <w:rFonts w:ascii="Times New Roman" w:hAnsi="Times New Roman" w:eastAsia="Times New Roman" w:cs="Times New Roman"/>
        </w:rPr>
        <w:t>“Արդյո՞ք մենք պիտի քնենք հենց հավիտենական աշխարհի իսկ եզրագծին։ Արդյո՞ք մենք պիտի լինենք բթացած, սառն ու մեռյալ։ Ո՛վ, երանի թե մեր եկեղեցիներում Աստծո Հոգին և շունչը փչվեր Նրա ժողովրդի մեջ, որպեսզի նրանք կանգնեին իրենց ոտքերի վրա և ապրեին։ Մենք պետք է տեսնենք, որ ճանապարհը նեղ է, և դուռը՝ սեղմ։ Բայց երբ անցնում ենք այդ սեղմ դռնով, նրա լայնությունն անսահման է»։ Manuscript Releases, հատոր 20, 217.</w:t>
      </w:r>
    </w:p>
    <w:p>
      <w:pPr>
        <w:pStyle w:val="ArticleBody"/>
        <w:jc w:val="left"/>
      </w:pPr>
      <w:r>
        <w:rPr>
          <w:rFonts w:ascii="Times New Roman" w:hAnsi="Times New Roman" w:eastAsia="Times New Roman" w:cs="Times New Roman"/>
        </w:rPr>
        <w:t>مەلائىكىلەر ئىسلامنىڭ غەزەپلەنگەن، ئالدىدىكى يولىدا ئۆلۈم ۋە ۋەيرانچىلىقنى كۆتۈرۈپ بوشاپ چىقماقچى بولغان ئاتىنى، خۇدانىڭ روھى خۇدانىڭ خەلقىگە نەپەس قىلىنىدىغان دەۋردە تۇتۇپ تۇرماقتا. ئاندىن ئۇلار پۇتلىرى ئۈستىدە تۇرۇپ تىرىلىدۇ. روھنىڭ نەپىسى ئۇلارغا پۈركۈلۈشتىن بۇرۇن، خۇدانىڭ خەلقى ئۆلۈك ئىدى، چۈنكى روھنىڭ نەپىسى ئۇلارنىڭ ئورنىدىن تۇرۇپ تىرىك بولۇشىغا سەۋەب بولىدۇ. سىستېر ۋايت بىز ھازىر تۆمۈر بىلەن لاي ئارىلاشقان ھەيكەلنىڭ پۇتلىرى چېركاۋ بىلەن دۆلەتنىڭ بىرلىشىشىنى ئىپادىلەيدىغان بىر دەۋرگە كېلىپ قالدۇق، دېگەندە، كېيىنكى يامغۇرنىڭ تۆكۈلۈشى تېخى كەلگۈسىدە ئىدى.</w:t>
      </w:r>
    </w:p>
    <w:p>
      <w:pPr>
        <w:pStyle w:val="ArticleScripture"/>
        <w:jc w:val="left"/>
      </w:pPr>
      <w:r>
        <w:rPr>
          <w:rFonts w:ascii="Times New Roman" w:hAnsi="Times New Roman" w:eastAsia="Times New Roman" w:cs="Times New Roman"/>
        </w:rPr>
        <w:t>“Amәшкы ӏагъуэ унагъуэм е Тхьэм и цӏыхухэм къытехьэнущ. Уафэм къикӏуэнущ лъапӏэ мэлэӏыпӏэу зэхуэмыдэу, адрей щӏыпӏэ псори и напэм и лъапсэмкӏэ къыщыхуэщтэнущ.” Review and Herald, April 21, 1891.</w:t>
      </w:r>
    </w:p>
    <w:p>
      <w:pPr>
        <w:pStyle w:val="ArticleBody"/>
        <w:jc w:val="left"/>
      </w:pPr>
      <w:r>
        <w:rPr>
          <w:rFonts w:ascii="Times New Roman" w:hAnsi="Times New Roman" w:eastAsia="Times New Roman" w:cs="Times New Roman"/>
        </w:rPr>
        <w:t>Ачыхь аҿы ҩыџьа абжьы ыҟоуп.</w:t>
      </w:r>
    </w:p>
    <w:p>
      <w:pPr>
        <w:pStyle w:val="ArticleScripture"/>
        <w:jc w:val="left"/>
      </w:pPr>
      <w:r>
        <w:rPr>
          <w:rFonts w:ascii="Times New Roman" w:hAnsi="Times New Roman" w:eastAsia="Times New Roman" w:cs="Times New Roman"/>
        </w:rPr>
        <w:t>“Иисус Өҙенең йәмәғәт хеҙмәтен башлағанда, Ҡорамды уны мыҫҡыллы рәүештә хурлаусы нәжеслектән таҙартты. Ә Өҙенең хеҙмәтенең һуңғы эштәре араһында Ҡорамды икенсе тапҡыр таҙартыу булды. Шулай итеп, донъяға иҫкәртеү биреү буйынса һуңғы эштә сиркәүҙәргә ике айырым саҡырыу яһала.” Selected Messages, book 2, 118.</w:t>
      </w:r>
    </w:p>
    <w:p>
      <w:pPr>
        <w:pStyle w:val="ArticleBody"/>
        <w:jc w:val="left"/>
      </w:pPr>
      <w:r>
        <w:rPr>
          <w:rFonts w:ascii="Times New Roman" w:hAnsi="Times New Roman" w:eastAsia="Times New Roman" w:cs="Times New Roman"/>
        </w:rPr>
        <w:t>Ny adehunyia a edi kan no yɛ nkuranhyɛfrɛ ma Onyankopɔn nkurɔfo, na adehunyia a ɛto so abien no yɛ nkuranhyɛfrɛ ma Onyankopɔn mma afoforo a wɔda so ara wɔ Babilon no.</w:t>
      </w:r>
    </w:p>
    <w:p>
      <w:pPr>
        <w:pStyle w:val="ArticleScripture"/>
        <w:jc w:val="left"/>
      </w:pPr>
      <w:r>
        <w:rPr>
          <w:rFonts w:ascii="Times New Roman" w:hAnsi="Times New Roman" w:eastAsia="Times New Roman" w:cs="Times New Roman"/>
        </w:rPr>
        <w:t>“Xu ni luying ti nengta a dakes a kinadakes, iti pannakaallilaw, ken pannakaallukoy, iti bukod a langlangit ti patay,—matmaturog, matmaturog. Asino ti makarikna iti panagtrabaho ti kararua tapno riingenda ida? Ania a timek ti makaegas kadakuada? Ti nakemko ket maipan iti masakbayan inton maited ti sinyal, ‘Adtoy, umay ti Nobio; rumuar kayo tapno sabatenyo Isuna.’ Ngem dadduma ket nagtakder a nagtardin iti panagala iti lana a pangpunnok kadagiti silawda, ket naladaw unay a madlawda a ti kababalin, a mairaman iti pannakailadawan ti lana, ket saan a maiyakar.” Bible Echo, Mayo 4, 1896.</w:t>
      </w:r>
    </w:p>
    <w:p>
      <w:pPr>
        <w:pStyle w:val="ArticleBody"/>
        <w:jc w:val="left"/>
      </w:pPr>
      <w:r>
        <w:rPr>
          <w:rFonts w:ascii="Times New Roman" w:hAnsi="Times New Roman" w:eastAsia="Times New Roman" w:cs="Times New Roman"/>
        </w:rPr>
        <w:t>Saŋlõk pa xààw hɛɛ, yàkk ñaari laaj. Kan ñooy yég metitug xol ngir yégle leen? Ban baat moo leen man a jot?</w:t>
      </w:r>
    </w:p>
    <w:p>
      <w:pPr>
        <w:pStyle w:val="ArticleBody"/>
        <w:jc w:val="left"/>
      </w:pPr>
      <w:r>
        <w:rPr>
          <w:rFonts w:ascii="Times New Roman" w:hAnsi="Times New Roman" w:eastAsia="Times New Roman" w:cs="Times New Roman"/>
        </w:rPr>
        <w:t>“El ay” que despierta al mundo es el segundo ay de Apocalipsis dieciocho, que llama al otro rebaño de Dios a salir de Babilonia. Tanto el pueblo de Dios como el mundo necesitan ser despertados por el Clamor de Medianoche, que no es sino otro símbolo de la lluvia tardía.</w:t>
      </w:r>
    </w:p>
    <w:p>
      <w:pPr>
        <w:pStyle w:val="ArticleBody"/>
        <w:jc w:val="left"/>
      </w:pPr>
      <w:r>
        <w:rPr>
          <w:rFonts w:ascii="Times New Roman" w:hAnsi="Times New Roman" w:eastAsia="Times New Roman" w:cs="Times New Roman"/>
        </w:rPr>
        <w:t>¿Correcto mabay da dagiti Millerita iti panangbigbig a kadagiti aldaw ti maikapat a pagarian ni Cristo mangipatakderto iti maysa nga agnanayon a pagarian? Wen.</w:t>
      </w:r>
    </w:p>
    <w:p>
      <w:pPr>
        <w:pStyle w:val="ArticleBody"/>
        <w:jc w:val="left"/>
      </w:pPr>
      <w:r>
        <w:rPr>
          <w:rFonts w:ascii="Times New Roman" w:hAnsi="Times New Roman" w:eastAsia="Times New Roman" w:cs="Times New Roman"/>
        </w:rPr>
        <w:t>له خپل پاچاهي د «فضل» په صلیب کې ټینګه کړه، او دا د کتاب‌مقدس د نبوت د څلورمې پاچاهۍ د تاریخ په مهال وه. هغه پاچاهي بت‌پرسته روم و. په دانیال دویم کې، ایا هغه ارتداد چې د تیاتیرا له کلیسا څخه مخکې راځي، انځور شوی دی؟ هو، ځکه هغه خټه چې د خدای د خلکو استازیتوب کوي، له خټې څخه په خټوړ خټه بدله شوه. نو تیاتیرا په هغه تمثال کې چېرې ده؟ او یا اصلاً په تمثال کې شته؟ هو، په تمثال کې استازیتوب شوې ده، او نبوکدنصر پر دې حقیقت رڼا اچوي کله چې د دانیال د څلورم باب په ترڅ کې د خپل متکبر غرور لوړې څوکې ته رسېږي.</w:t>
      </w:r>
    </w:p>
    <w:p>
      <w:pPr>
        <w:pStyle w:val="ArticleScripture"/>
        <w:jc w:val="left"/>
      </w:pPr>
      <w:r>
        <w:rPr>
          <w:rFonts w:ascii="Times New Roman" w:hAnsi="Times New Roman" w:eastAsia="Times New Roman" w:cs="Times New Roman"/>
        </w:rPr>
        <w:t>U rejii jonon u er ngii, “Ng diak a Babilon er a kmal meklou a bo ng ngar ngii a ua el blak a rengul a beluu a ikal buildu er a rengrir a melai el bkau er a klengar el ngak, ma ngii a omengull er a kebesul a ngak?” Daniel 4:30.</w:t>
      </w:r>
    </w:p>
    <w:p>
      <w:pPr>
        <w:pStyle w:val="ArticleBody"/>
        <w:jc w:val="left"/>
      </w:pPr>
      <w:r>
        <w:rPr>
          <w:rFonts w:ascii="Leelawadee UI" w:hAnsi="Leelawadee UI" w:eastAsia="Leelawadee UI" w:cs="Leelawadee UI"/>
        </w:rPr>
        <w:t>យ៉ាងតែបន្តិចមុនពេលការជំនុំជម្រះរបស់នេប៊ូក្នេសារដែលមានរយៈពេលពីរពាន់ប្រាំរយម្ភៃថ្ងៃ</w:t>
      </w:r>
      <w:r>
        <w:rPr>
          <w:rFonts w:ascii="Times New Roman" w:hAnsi="Times New Roman" w:eastAsia="Times New Roman" w:cs="Times New Roman"/>
        </w:rPr>
        <w:t xml:space="preserve"> </w:t>
      </w:r>
      <w:r>
        <w:rPr>
          <w:rFonts w:ascii="Leelawadee UI" w:hAnsi="Leelawadee UI" w:eastAsia="Leelawadee UI" w:cs="Leelawadee UI"/>
        </w:rPr>
        <w:t>ក្នុងការរស់នៅដូចជាសត្វព្រៃនៃវាលស្រែ</w:t>
      </w:r>
      <w:r>
        <w:rPr>
          <w:rFonts w:ascii="Times New Roman" w:hAnsi="Times New Roman" w:eastAsia="Times New Roman" w:cs="Times New Roman"/>
        </w:rPr>
        <w:t xml:space="preserve"> </w:t>
      </w:r>
      <w:r>
        <w:rPr>
          <w:rFonts w:ascii="Leelawadee UI" w:hAnsi="Leelawadee UI" w:eastAsia="Leelawadee UI" w:cs="Leelawadee UI"/>
        </w:rPr>
        <w:t>នោះគាត់បានបង្ហាញមោទនភាពរបស់ខ្លួនដោយសួរសំណួរថា</w:t>
      </w:r>
      <w:r>
        <w:rPr>
          <w:rFonts w:ascii="Times New Roman" w:hAnsi="Times New Roman" w:eastAsia="Times New Roman" w:cs="Times New Roman"/>
        </w:rPr>
        <w:t xml:space="preserve"> </w:t>
      </w:r>
      <w:r>
        <w:rPr>
          <w:rFonts w:ascii="Leelawadee UI" w:hAnsi="Leelawadee UI" w:eastAsia="Leelawadee UI" w:cs="Leelawadee UI"/>
        </w:rPr>
        <w:t>តើមិនមែនគាត់ឯងទេឬដែលបានសាងនគរដែលហៅថា</w:t>
      </w:r>
      <w:r>
        <w:rPr>
          <w:rFonts w:ascii="Times New Roman" w:hAnsi="Times New Roman" w:eastAsia="Times New Roman" w:cs="Times New Roman"/>
        </w:rPr>
        <w:t xml:space="preserve"> </w:t>
      </w:r>
      <w:r>
        <w:rPr>
          <w:rFonts w:ascii="Leelawadee UI" w:hAnsi="Leelawadee UI" w:eastAsia="Leelawadee UI" w:cs="Leelawadee UI"/>
        </w:rPr>
        <w:t>បាប៊ីឡូនដ៏ធំ</w:t>
      </w:r>
      <w:r>
        <w:rPr>
          <w:rFonts w:ascii="Times New Roman" w:hAnsi="Times New Roman" w:eastAsia="Times New Roman" w:cs="Times New Roman"/>
        </w:rPr>
        <w:t xml:space="preserve">? </w:t>
      </w:r>
      <w:r>
        <w:rPr>
          <w:rFonts w:ascii="Leelawadee UI" w:hAnsi="Leelawadee UI" w:eastAsia="Leelawadee UI" w:cs="Leelawadee UI"/>
        </w:rPr>
        <w:t>ស្រីពេស្យានៃវិវរណៈ</w:t>
      </w:r>
      <w:r>
        <w:rPr>
          <w:rFonts w:ascii="Times New Roman" w:hAnsi="Times New Roman" w:eastAsia="Times New Roman" w:cs="Times New Roman"/>
        </w:rPr>
        <w:t xml:space="preserve"> </w:t>
      </w:r>
      <w:r>
        <w:rPr>
          <w:rFonts w:ascii="Leelawadee UI" w:hAnsi="Leelawadee UI" w:eastAsia="Leelawadee UI" w:cs="Leelawadee UI"/>
        </w:rPr>
        <w:t>ជំពូកដប់ប្រាំពីរ</w:t>
      </w:r>
      <w:r>
        <w:rPr>
          <w:rFonts w:ascii="Times New Roman" w:hAnsi="Times New Roman" w:eastAsia="Times New Roman" w:cs="Times New Roman"/>
        </w:rPr>
        <w:t xml:space="preserve"> </w:t>
      </w:r>
      <w:r>
        <w:rPr>
          <w:rFonts w:ascii="Leelawadee UI" w:hAnsi="Leelawadee UI" w:eastAsia="Leelawadee UI" w:cs="Leelawadee UI"/>
        </w:rPr>
        <w:t>មានអក្សរសរសេរនៅលើថ្ងាសរបស់នាងថា</w:t>
      </w:r>
      <w:r>
        <w:rPr>
          <w:rFonts w:ascii="Times New Roman" w:hAnsi="Times New Roman" w:eastAsia="Times New Roman" w:cs="Times New Roman"/>
        </w:rPr>
        <w:t xml:space="preserve"> «</w:t>
      </w:r>
      <w:r>
        <w:rPr>
          <w:rFonts w:ascii="Leelawadee UI" w:hAnsi="Leelawadee UI" w:eastAsia="Leelawadee UI" w:cs="Leelawadee UI"/>
        </w:rPr>
        <w:t>អាថ៌កំបាំង</w:t>
      </w:r>
      <w:r>
        <w:rPr>
          <w:rFonts w:ascii="Times New Roman" w:hAnsi="Times New Roman" w:eastAsia="Times New Roman" w:cs="Times New Roman"/>
        </w:rPr>
        <w:t xml:space="preserve"> </w:t>
      </w:r>
      <w:r>
        <w:rPr>
          <w:rFonts w:ascii="Leelawadee UI" w:hAnsi="Leelawadee UI" w:eastAsia="Leelawadee UI" w:cs="Leelawadee UI"/>
        </w:rPr>
        <w:t>បាប៊ីឡូនដ៏ធំ</w:t>
      </w:r>
      <w:r>
        <w:rPr>
          <w:rFonts w:ascii="Times New Roman" w:hAnsi="Times New Roman" w:eastAsia="Times New Roman" w:cs="Times New Roman"/>
        </w:rPr>
        <w:t xml:space="preserve"> </w:t>
      </w:r>
      <w:r>
        <w:rPr>
          <w:rFonts w:ascii="Leelawadee UI" w:hAnsi="Leelawadee UI" w:eastAsia="Leelawadee UI" w:cs="Leelawadee UI"/>
        </w:rPr>
        <w:t>មាតានៃស្រីពេស្យា</w:t>
      </w:r>
      <w:r>
        <w:rPr>
          <w:rFonts w:ascii="Times New Roman" w:hAnsi="Times New Roman" w:eastAsia="Times New Roman" w:cs="Times New Roman"/>
        </w:rPr>
        <w:t xml:space="preserve"> </w:t>
      </w:r>
      <w:r>
        <w:rPr>
          <w:rFonts w:ascii="Leelawadee UI" w:hAnsi="Leelawadee UI" w:eastAsia="Leelawadee UI" w:cs="Leelawadee UI"/>
        </w:rPr>
        <w:t>និងនៃអំពើគួរខ្ពើមរបស់ផែនដី</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ព្រះវិហាររ៉ូម៉ាំង</w:t>
      </w:r>
      <w:r>
        <w:rPr>
          <w:rFonts w:ascii="Times New Roman" w:hAnsi="Times New Roman" w:eastAsia="Times New Roman" w:cs="Times New Roman"/>
        </w:rPr>
        <w:t xml:space="preserve"> </w:t>
      </w:r>
      <w:r>
        <w:rPr>
          <w:rFonts w:ascii="Leelawadee UI" w:hAnsi="Leelawadee UI" w:eastAsia="Leelawadee UI" w:cs="Leelawadee UI"/>
        </w:rPr>
        <w:t>ដូចដែល</w:t>
      </w:r>
      <w:r>
        <w:rPr>
          <w:rFonts w:ascii="Times New Roman" w:hAnsi="Times New Roman" w:eastAsia="Times New Roman" w:cs="Times New Roman"/>
        </w:rPr>
        <w:t xml:space="preserve"> Sister White </w:t>
      </w:r>
      <w:r>
        <w:rPr>
          <w:rFonts w:ascii="Leelawadee UI" w:hAnsi="Leelawadee UI" w:eastAsia="Leelawadee UI" w:cs="Leelawadee UI"/>
        </w:rPr>
        <w:t>ហៅនាង</w:t>
      </w:r>
      <w:r>
        <w:rPr>
          <w:rFonts w:ascii="Times New Roman" w:hAnsi="Times New Roman" w:eastAsia="Times New Roman" w:cs="Times New Roman"/>
        </w:rPr>
        <w:t xml:space="preserve"> </w:t>
      </w:r>
      <w:r>
        <w:rPr>
          <w:rFonts w:ascii="Leelawadee UI" w:hAnsi="Leelawadee UI" w:eastAsia="Leelawadee UI" w:cs="Leelawadee UI"/>
        </w:rPr>
        <w:t>គឺជា</w:t>
      </w:r>
      <w:r>
        <w:rPr>
          <w:rFonts w:ascii="Times New Roman" w:hAnsi="Times New Roman" w:eastAsia="Times New Roman" w:cs="Times New Roman"/>
        </w:rPr>
        <w:t xml:space="preserve"> </w:t>
      </w:r>
      <w:r>
        <w:rPr>
          <w:rFonts w:ascii="Leelawadee UI" w:hAnsi="Leelawadee UI" w:eastAsia="Leelawadee UI" w:cs="Leelawadee UI"/>
        </w:rPr>
        <w:t>បាប៊ីឡូនដ៏ធំ។</w:t>
      </w:r>
      <w:r>
        <w:rPr>
          <w:rFonts w:ascii="Times New Roman" w:hAnsi="Times New Roman" w:eastAsia="Times New Roman" w:cs="Times New Roman"/>
        </w:rPr>
        <w:t xml:space="preserve"> </w:t>
      </w:r>
      <w:r>
        <w:rPr>
          <w:rFonts w:ascii="Leelawadee UI" w:hAnsi="Leelawadee UI" w:eastAsia="Leelawadee UI" w:cs="Leelawadee UI"/>
        </w:rPr>
        <w:t>ក្បាលមាសនៅក្នុងរូបសំណាកនោះតំណាងឲ្យបាប៊ីឡូនតាមព្យញ្ជនៈ</w:t>
      </w:r>
      <w:r>
        <w:rPr>
          <w:rFonts w:ascii="Times New Roman" w:hAnsi="Times New Roman" w:eastAsia="Times New Roman" w:cs="Times New Roman"/>
        </w:rPr>
        <w:t xml:space="preserve"> </w:t>
      </w:r>
      <w:r>
        <w:rPr>
          <w:rFonts w:ascii="Leelawadee UI" w:hAnsi="Leelawadee UI" w:eastAsia="Leelawadee UI" w:cs="Leelawadee UI"/>
        </w:rPr>
        <w:t>ហើយវាក៏តំណាងឲ្យបាប៊ីឡូនខាងវិញ្ញាណផងដែរ</w:t>
      </w:r>
      <w:r>
        <w:rPr>
          <w:rFonts w:ascii="Times New Roman" w:hAnsi="Times New Roman" w:eastAsia="Times New Roman" w:cs="Times New Roman"/>
        </w:rPr>
        <w:t xml:space="preserve"> </w:t>
      </w:r>
      <w:r>
        <w:rPr>
          <w:rFonts w:ascii="Leelawadee UI" w:hAnsi="Leelawadee UI" w:eastAsia="Leelawadee UI" w:cs="Leelawadee UI"/>
        </w:rPr>
        <w:t>គឺជានគរទីប្រាំនៃទំនាយព្រះគម្ពីរ</w:t>
      </w:r>
      <w:r>
        <w:rPr>
          <w:rFonts w:ascii="Times New Roman" w:hAnsi="Times New Roman" w:eastAsia="Times New Roman" w:cs="Times New Roman"/>
        </w:rPr>
        <w:t xml:space="preserve"> </w:t>
      </w:r>
      <w:r>
        <w:rPr>
          <w:rFonts w:ascii="Leelawadee UI" w:hAnsi="Leelawadee UI" w:eastAsia="Leelawadee UI" w:cs="Leelawadee UI"/>
        </w:rPr>
        <w:t>ដែលមានលក្ខណៈពិសេសតែមួយគត់ថា</w:t>
      </w:r>
      <w:r>
        <w:rPr>
          <w:rFonts w:ascii="Times New Roman" w:hAnsi="Times New Roman" w:eastAsia="Times New Roman" w:cs="Times New Roman"/>
        </w:rPr>
        <w:t xml:space="preserve"> </w:t>
      </w:r>
      <w:r>
        <w:rPr>
          <w:rFonts w:ascii="Leelawadee UI" w:hAnsi="Leelawadee UI" w:eastAsia="Leelawadee UI" w:cs="Leelawadee UI"/>
        </w:rPr>
        <w:t>ជាអំណាចដែលបានទទួលរបួសស្លាប់មួយ។</w:t>
      </w:r>
      <w:r>
        <w:rPr>
          <w:rFonts w:ascii="Times New Roman" w:hAnsi="Times New Roman" w:eastAsia="Times New Roman" w:cs="Times New Roman"/>
        </w:rPr>
        <w:t xml:space="preserve"> </w:t>
      </w:r>
      <w:r>
        <w:rPr>
          <w:rFonts w:ascii="Leelawadee UI" w:hAnsi="Leelawadee UI" w:eastAsia="Leelawadee UI" w:cs="Leelawadee UI"/>
        </w:rPr>
        <w:t>នៅក្នុងអេសាយ</w:t>
      </w:r>
      <w:r>
        <w:rPr>
          <w:rFonts w:ascii="Times New Roman" w:hAnsi="Times New Roman" w:eastAsia="Times New Roman" w:cs="Times New Roman"/>
        </w:rPr>
        <w:t xml:space="preserve"> </w:t>
      </w:r>
      <w:r>
        <w:rPr>
          <w:rFonts w:ascii="Leelawadee UI" w:hAnsi="Leelawadee UI" w:eastAsia="Leelawadee UI" w:cs="Leelawadee UI"/>
        </w:rPr>
        <w:t>ជំពូកម្ភៃបី</w:t>
      </w:r>
      <w:r>
        <w:rPr>
          <w:rFonts w:ascii="Times New Roman" w:hAnsi="Times New Roman" w:eastAsia="Times New Roman" w:cs="Times New Roman"/>
        </w:rPr>
        <w:t xml:space="preserve"> </w:t>
      </w:r>
      <w:r>
        <w:rPr>
          <w:rFonts w:ascii="Leelawadee UI" w:hAnsi="Leelawadee UI" w:eastAsia="Leelawadee UI" w:cs="Leelawadee UI"/>
        </w:rPr>
        <w:t>អំណាចសម្តេចប៉ាប</w:t>
      </w:r>
      <w:r>
        <w:rPr>
          <w:rFonts w:ascii="Times New Roman" w:hAnsi="Times New Roman" w:eastAsia="Times New Roman" w:cs="Times New Roman"/>
        </w:rPr>
        <w:t xml:space="preserve"> </w:t>
      </w:r>
      <w:r>
        <w:rPr>
          <w:rFonts w:ascii="Leelawadee UI" w:hAnsi="Leelawadee UI" w:eastAsia="Leelawadee UI" w:cs="Leelawadee UI"/>
        </w:rPr>
        <w:t>ដែលត្រូវបានតំណាងជាទីរ៉ុស</w:t>
      </w:r>
      <w:r>
        <w:rPr>
          <w:rFonts w:ascii="Times New Roman" w:hAnsi="Times New Roman" w:eastAsia="Times New Roman" w:cs="Times New Roman"/>
        </w:rPr>
        <w:t xml:space="preserve"> </w:t>
      </w:r>
      <w:r>
        <w:rPr>
          <w:rFonts w:ascii="Leelawadee UI" w:hAnsi="Leelawadee UI" w:eastAsia="Leelawadee UI" w:cs="Leelawadee UI"/>
        </w:rPr>
        <w:t>នឹងត្រូវបានគេបំភ្លេចអស់រយៈពេលចិតសិបឆ្នាំ</w:t>
      </w:r>
      <w:r>
        <w:rPr>
          <w:rFonts w:ascii="Times New Roman" w:hAnsi="Times New Roman" w:eastAsia="Times New Roman" w:cs="Times New Roman"/>
        </w:rPr>
        <w:t xml:space="preserve"> </w:t>
      </w:r>
      <w:r>
        <w:rPr>
          <w:rFonts w:ascii="Leelawadee UI" w:hAnsi="Leelawadee UI" w:eastAsia="Leelawadee UI" w:cs="Leelawadee UI"/>
        </w:rPr>
        <w:t>ដូចជាថ្ងៃនៃស្តេចមួយ។</w:t>
      </w:r>
      <w:r>
        <w:rPr>
          <w:rFonts w:ascii="Times New Roman" w:hAnsi="Times New Roman" w:eastAsia="Times New Roman" w:cs="Times New Roman"/>
        </w:rPr>
        <w:t xml:space="preserve"> </w:t>
      </w:r>
      <w:r>
        <w:rPr>
          <w:rFonts w:ascii="Leelawadee UI" w:hAnsi="Leelawadee UI" w:eastAsia="Leelawadee UI" w:cs="Leelawadee UI"/>
        </w:rPr>
        <w:t>បាប៊ីឡូនតាមព្យញ្ជនៈ</w:t>
      </w:r>
      <w:r>
        <w:rPr>
          <w:rFonts w:ascii="Times New Roman" w:hAnsi="Times New Roman" w:eastAsia="Times New Roman" w:cs="Times New Roman"/>
        </w:rPr>
        <w:t xml:space="preserve"> </w:t>
      </w:r>
      <w:r>
        <w:rPr>
          <w:rFonts w:ascii="Leelawadee UI" w:hAnsi="Leelawadee UI" w:eastAsia="Leelawadee UI" w:cs="Leelawadee UI"/>
        </w:rPr>
        <w:t>ដែលត្រូវបានតំណាងដោយនេប៊ូក្នេសារ</w:t>
      </w:r>
      <w:r>
        <w:rPr>
          <w:rFonts w:ascii="Times New Roman" w:hAnsi="Times New Roman" w:eastAsia="Times New Roman" w:cs="Times New Roman"/>
        </w:rPr>
        <w:t xml:space="preserve"> </w:t>
      </w:r>
      <w:r>
        <w:rPr>
          <w:rFonts w:ascii="Leelawadee UI" w:hAnsi="Leelawadee UI" w:eastAsia="Leelawadee UI" w:cs="Leelawadee UI"/>
        </w:rPr>
        <w:t>ក៏បានទទួលរបួសស្លាប់មួយផងដែរ</w:t>
      </w:r>
      <w:r>
        <w:rPr>
          <w:rFonts w:ascii="Times New Roman" w:hAnsi="Times New Roman" w:eastAsia="Times New Roman" w:cs="Times New Roman"/>
        </w:rPr>
        <w:t xml:space="preserve"> </w:t>
      </w:r>
      <w:r>
        <w:rPr>
          <w:rFonts w:ascii="Leelawadee UI" w:hAnsi="Leelawadee UI" w:eastAsia="Leelawadee UI" w:cs="Leelawadee UI"/>
        </w:rPr>
        <w:t>ដែលត្រូវបានព្យាបាលឡើងវិញ</w:t>
      </w:r>
      <w:r>
        <w:rPr>
          <w:rFonts w:ascii="Times New Roman" w:hAnsi="Times New Roman" w:eastAsia="Times New Roman" w:cs="Times New Roman"/>
        </w:rPr>
        <w:t xml:space="preserve"> </w:t>
      </w:r>
      <w:r>
        <w:rPr>
          <w:rFonts w:ascii="Leelawadee UI" w:hAnsi="Leelawadee UI" w:eastAsia="Leelawadee UI" w:cs="Leelawadee UI"/>
        </w:rPr>
        <w:t>នៅពេលនេប៊ូក្នេសារត្រូវបានបណ្តេញចេញពីនគររបស់គាត់អស់រយៈពេលពីរពាន់ប្រាំរយម្ភៃថ្ងៃ។</w:t>
      </w:r>
      <w:r>
        <w:rPr>
          <w:rFonts w:ascii="Times New Roman" w:hAnsi="Times New Roman" w:eastAsia="Times New Roman" w:cs="Times New Roman"/>
        </w:rPr>
        <w:t xml:space="preserve"> </w:t>
      </w:r>
      <w:r>
        <w:rPr>
          <w:rFonts w:ascii="Leelawadee UI" w:hAnsi="Leelawadee UI" w:eastAsia="Leelawadee UI" w:cs="Leelawadee UI"/>
        </w:rPr>
        <w:t>បាប៊ីឡូនដ៏ធំតាមព្យញ្ជនៈ</w:t>
      </w:r>
      <w:r>
        <w:rPr>
          <w:rFonts w:ascii="Times New Roman" w:hAnsi="Times New Roman" w:eastAsia="Times New Roman" w:cs="Times New Roman"/>
        </w:rPr>
        <w:t xml:space="preserve"> </w:t>
      </w:r>
      <w:r>
        <w:rPr>
          <w:rFonts w:ascii="Leelawadee UI" w:hAnsi="Leelawadee UI" w:eastAsia="Leelawadee UI" w:cs="Leelawadee UI"/>
        </w:rPr>
        <w:t>គឺជាគំរូទុកជាមុននៃបាប៊ីឡូនដ៏ធំខាងវិញ្ញាណ</w:t>
      </w:r>
      <w:r>
        <w:rPr>
          <w:rFonts w:ascii="Times New Roman" w:hAnsi="Times New Roman" w:eastAsia="Times New Roman" w:cs="Times New Roman"/>
        </w:rPr>
        <w:t xml:space="preserve"> </w:t>
      </w:r>
      <w:r>
        <w:rPr>
          <w:rFonts w:ascii="Leelawadee UI" w:hAnsi="Leelawadee UI" w:eastAsia="Leelawadee UI" w:cs="Leelawadee UI"/>
        </w:rPr>
        <w:t>ហើយទាំងពីរនេះសុទ្ធតែត្រូវបានដកហូតនគររបស់ខ្លួនជាបណ្តោះអាសន្ន</w:t>
      </w:r>
      <w:r>
        <w:rPr>
          <w:rFonts w:ascii="Times New Roman" w:hAnsi="Times New Roman" w:eastAsia="Times New Roman" w:cs="Times New Roman"/>
        </w:rPr>
        <w:t xml:space="preserve"> </w:t>
      </w:r>
      <w:r>
        <w:rPr>
          <w:rFonts w:ascii="Leelawadee UI" w:hAnsi="Leelawadee UI" w:eastAsia="Leelawadee UI" w:cs="Leelawadee UI"/>
        </w:rPr>
        <w:t>ហើយបន្ទាប់មកត្រូវបានស្ដារឡើងវិញ។</w:t>
      </w:r>
      <w:r>
        <w:rPr>
          <w:rFonts w:ascii="Times New Roman" w:hAnsi="Times New Roman" w:eastAsia="Times New Roman" w:cs="Times New Roman"/>
        </w:rPr>
        <w:t xml:space="preserve"> </w:t>
      </w:r>
      <w:r>
        <w:rPr>
          <w:rFonts w:ascii="Leelawadee UI" w:hAnsi="Leelawadee UI" w:eastAsia="Leelawadee UI" w:cs="Leelawadee UI"/>
        </w:rPr>
        <w:t>ស្រីពេស្យានៃវិវរណៈ</w:t>
      </w:r>
      <w:r>
        <w:rPr>
          <w:rFonts w:ascii="Times New Roman" w:hAnsi="Times New Roman" w:eastAsia="Times New Roman" w:cs="Times New Roman"/>
        </w:rPr>
        <w:t xml:space="preserve"> </w:t>
      </w:r>
      <w:r>
        <w:rPr>
          <w:rFonts w:ascii="Leelawadee UI" w:hAnsi="Leelawadee UI" w:eastAsia="Leelawadee UI" w:cs="Leelawadee UI"/>
        </w:rPr>
        <w:t>ជំពូកដប់ប្រាំពីរ</w:t>
      </w:r>
      <w:r>
        <w:rPr>
          <w:rFonts w:ascii="Times New Roman" w:hAnsi="Times New Roman" w:eastAsia="Times New Roman" w:cs="Times New Roman"/>
        </w:rPr>
        <w:t xml:space="preserve"> </w:t>
      </w:r>
      <w:r>
        <w:rPr>
          <w:rFonts w:ascii="Leelawadee UI" w:hAnsi="Leelawadee UI" w:eastAsia="Leelawadee UI" w:cs="Leelawadee UI"/>
        </w:rPr>
        <w:t>មិនបានកាន់ពែងប្រាក់នៅក្នុងដៃរបស់នាងទេ</w:t>
      </w:r>
      <w:r>
        <w:rPr>
          <w:rFonts w:ascii="Times New Roman" w:hAnsi="Times New Roman" w:eastAsia="Times New Roman" w:cs="Times New Roman"/>
        </w:rPr>
        <w:t xml:space="preserve"> </w:t>
      </w:r>
      <w:r>
        <w:rPr>
          <w:rFonts w:ascii="Leelawadee UI" w:hAnsi="Leelawadee UI" w:eastAsia="Leelawadee UI" w:cs="Leelawadee UI"/>
        </w:rPr>
        <w:t>ក៏មិនមែនពែងលង្ហិន</w:t>
      </w:r>
      <w:r>
        <w:rPr>
          <w:rFonts w:ascii="Times New Roman" w:hAnsi="Times New Roman" w:eastAsia="Times New Roman" w:cs="Times New Roman"/>
        </w:rPr>
        <w:t xml:space="preserve"> </w:t>
      </w:r>
      <w:r>
        <w:rPr>
          <w:rFonts w:ascii="Leelawadee UI" w:hAnsi="Leelawadee UI" w:eastAsia="Leelawadee UI" w:cs="Leelawadee UI"/>
        </w:rPr>
        <w:t>ឬពែងដែកដែរ</w:t>
      </w:r>
      <w:r>
        <w:rPr>
          <w:rFonts w:ascii="Times New Roman" w:hAnsi="Times New Roman" w:eastAsia="Times New Roman" w:cs="Times New Roman"/>
        </w:rPr>
        <w:t xml:space="preserve"> </w:t>
      </w:r>
      <w:r>
        <w:rPr>
          <w:rFonts w:ascii="Leelawadee UI" w:hAnsi="Leelawadee UI" w:eastAsia="Leelawadee UI" w:cs="Leelawadee UI"/>
        </w:rPr>
        <w:t>នាងបានកាន់ពែងមាសមួយ។</w:t>
      </w:r>
    </w:p>
    <w:p>
      <w:pPr>
        <w:pStyle w:val="ArticleScripture"/>
        <w:jc w:val="left"/>
      </w:pPr>
      <w:r>
        <w:rPr>
          <w:rFonts w:ascii="Times New Roman" w:hAnsi="Times New Roman" w:eastAsia="Times New Roman" w:cs="Times New Roman"/>
        </w:rPr>
        <w:t>Tan u si babai napno iti kulay a purpura ken eskarlata, ket nadalusan iti balitok, ken dagiti nangina a bato, ken perlas, a mangitugtugot iti ima na iti maysa a balitok a kopa a napno iti karimarim a banag ken kinadakes ti panagmakibabalin na. Apocalipsis 17:4.</w:t>
      </w:r>
    </w:p>
    <w:p>
      <w:pPr>
        <w:pStyle w:val="ArticleBody"/>
        <w:jc w:val="left"/>
      </w:pPr>
      <w:r>
        <w:rPr>
          <w:rFonts w:ascii="Ebrima" w:hAnsi="Ebrima" w:eastAsia="Ebrima" w:cs="Ebrima"/>
        </w:rPr>
        <w:t>ወርቅ</w:t>
      </w:r>
      <w:r>
        <w:rPr>
          <w:rFonts w:ascii="Times New Roman" w:hAnsi="Times New Roman" w:eastAsia="Times New Roman" w:cs="Times New Roman"/>
        </w:rPr>
        <w:t xml:space="preserve"> </w:t>
      </w:r>
      <w:r>
        <w:rPr>
          <w:rFonts w:ascii="Ebrima" w:hAnsi="Ebrima" w:eastAsia="Ebrima" w:cs="Ebrima"/>
        </w:rPr>
        <w:t>ትክክለኛውን</w:t>
      </w:r>
      <w:r>
        <w:rPr>
          <w:rFonts w:ascii="Times New Roman" w:hAnsi="Times New Roman" w:eastAsia="Times New Roman" w:cs="Times New Roman"/>
        </w:rPr>
        <w:t xml:space="preserve"> </w:t>
      </w:r>
      <w:r>
        <w:rPr>
          <w:rFonts w:ascii="Ebrima" w:hAnsi="Ebrima" w:eastAsia="Ebrima" w:cs="Ebrima"/>
        </w:rPr>
        <w:t>ባቢሎን</w:t>
      </w:r>
      <w:r>
        <w:rPr>
          <w:rFonts w:ascii="Times New Roman" w:hAnsi="Times New Roman" w:eastAsia="Times New Roman" w:cs="Times New Roman"/>
        </w:rPr>
        <w:t xml:space="preserve"> </w:t>
      </w:r>
      <w:r>
        <w:rPr>
          <w:rFonts w:ascii="Ebrima" w:hAnsi="Ebrima" w:eastAsia="Ebrima" w:cs="Ebrima"/>
        </w:rPr>
        <w:t>ይወክል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1798 </w:t>
      </w:r>
      <w:r>
        <w:rPr>
          <w:rFonts w:ascii="Ebrima" w:hAnsi="Ebrima" w:eastAsia="Ebrima" w:cs="Ebrima"/>
        </w:rPr>
        <w:t>ገዳይ</w:t>
      </w:r>
      <w:r>
        <w:rPr>
          <w:rFonts w:ascii="Times New Roman" w:hAnsi="Times New Roman" w:eastAsia="Times New Roman" w:cs="Times New Roman"/>
        </w:rPr>
        <w:t xml:space="preserve"> </w:t>
      </w:r>
      <w:r>
        <w:rPr>
          <w:rFonts w:ascii="Ebrima" w:hAnsi="Ebrima" w:eastAsia="Ebrima" w:cs="Ebrima"/>
        </w:rPr>
        <w:t>ቁስል</w:t>
      </w:r>
      <w:r>
        <w:rPr>
          <w:rFonts w:ascii="Times New Roman" w:hAnsi="Times New Roman" w:eastAsia="Times New Roman" w:cs="Times New Roman"/>
        </w:rPr>
        <w:t xml:space="preserve"> </w:t>
      </w:r>
      <w:r>
        <w:rPr>
          <w:rFonts w:ascii="Ebrima" w:hAnsi="Ebrima" w:eastAsia="Ebrima" w:cs="Ebrima"/>
        </w:rPr>
        <w:t>የተቀበለችውን፣</w:t>
      </w:r>
      <w:r>
        <w:rPr>
          <w:rFonts w:ascii="Times New Roman" w:hAnsi="Times New Roman" w:eastAsia="Times New Roman" w:cs="Times New Roman"/>
        </w:rPr>
        <w:t xml:space="preserve"> </w:t>
      </w:r>
      <w:r>
        <w:rPr>
          <w:rFonts w:ascii="Ebrima" w:hAnsi="Ebrima" w:eastAsia="Ebrima" w:cs="Ebrima"/>
        </w:rPr>
        <w:t>በዚያን</w:t>
      </w:r>
      <w:r>
        <w:rPr>
          <w:rFonts w:ascii="Times New Roman" w:hAnsi="Times New Roman" w:eastAsia="Times New Roman" w:cs="Times New Roman"/>
        </w:rPr>
        <w:t xml:space="preserve"> </w:t>
      </w:r>
      <w:r>
        <w:rPr>
          <w:rFonts w:ascii="Ebrima" w:hAnsi="Ebrima" w:eastAsia="Ebrima" w:cs="Ebrima"/>
        </w:rPr>
        <w:t>ጊዜም</w:t>
      </w:r>
      <w:r>
        <w:rPr>
          <w:rFonts w:ascii="Times New Roman" w:hAnsi="Times New Roman" w:eastAsia="Times New Roman" w:cs="Times New Roman"/>
        </w:rPr>
        <w:t xml:space="preserve"> </w:t>
      </w:r>
      <w:r>
        <w:rPr>
          <w:rFonts w:ascii="Ebrima" w:hAnsi="Ebrima" w:eastAsia="Ebrima" w:cs="Ebrima"/>
        </w:rPr>
        <w:t>የመጽሐፍ</w:t>
      </w:r>
      <w:r>
        <w:rPr>
          <w:rFonts w:ascii="Times New Roman" w:hAnsi="Times New Roman" w:eastAsia="Times New Roman" w:cs="Times New Roman"/>
        </w:rPr>
        <w:t xml:space="preserve"> </w:t>
      </w:r>
      <w:r>
        <w:rPr>
          <w:rFonts w:ascii="Ebrima" w:hAnsi="Ebrima" w:eastAsia="Ebrima" w:cs="Ebrima"/>
        </w:rPr>
        <w:t>ቅዱስ</w:t>
      </w:r>
      <w:r>
        <w:rPr>
          <w:rFonts w:ascii="Times New Roman" w:hAnsi="Times New Roman" w:eastAsia="Times New Roman" w:cs="Times New Roman"/>
        </w:rPr>
        <w:t xml:space="preserve"> </w:t>
      </w:r>
      <w:r>
        <w:rPr>
          <w:rFonts w:ascii="Ebrima" w:hAnsi="Ebrima" w:eastAsia="Ebrima" w:cs="Ebrima"/>
        </w:rPr>
        <w:t>ትንቢት</w:t>
      </w:r>
      <w:r>
        <w:rPr>
          <w:rFonts w:ascii="Times New Roman" w:hAnsi="Times New Roman" w:eastAsia="Times New Roman" w:cs="Times New Roman"/>
        </w:rPr>
        <w:t xml:space="preserve"> </w:t>
      </w:r>
      <w:r>
        <w:rPr>
          <w:rFonts w:ascii="Ebrima" w:hAnsi="Ebrima" w:eastAsia="Ebrima" w:cs="Ebrima"/>
        </w:rPr>
        <w:t>ስድስተኛው</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ዙፋኑን</w:t>
      </w:r>
      <w:r>
        <w:rPr>
          <w:rFonts w:ascii="Times New Roman" w:hAnsi="Times New Roman" w:eastAsia="Times New Roman" w:cs="Times New Roman"/>
        </w:rPr>
        <w:t xml:space="preserve"> </w:t>
      </w:r>
      <w:r>
        <w:rPr>
          <w:rFonts w:ascii="Ebrima" w:hAnsi="Ebrima" w:eastAsia="Ebrima" w:cs="Ebrima"/>
        </w:rPr>
        <w:t>በተቀበለ</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የመጽሐፍ</w:t>
      </w:r>
      <w:r>
        <w:rPr>
          <w:rFonts w:ascii="Times New Roman" w:hAnsi="Times New Roman" w:eastAsia="Times New Roman" w:cs="Times New Roman"/>
        </w:rPr>
        <w:t xml:space="preserve"> </w:t>
      </w:r>
      <w:r>
        <w:rPr>
          <w:rFonts w:ascii="Ebrima" w:hAnsi="Ebrima" w:eastAsia="Ebrima" w:cs="Ebrima"/>
        </w:rPr>
        <w:t>ቅዱስ</w:t>
      </w:r>
      <w:r>
        <w:rPr>
          <w:rFonts w:ascii="Times New Roman" w:hAnsi="Times New Roman" w:eastAsia="Times New Roman" w:cs="Times New Roman"/>
        </w:rPr>
        <w:t xml:space="preserve"> </w:t>
      </w:r>
      <w:r>
        <w:rPr>
          <w:rFonts w:ascii="Ebrima" w:hAnsi="Ebrima" w:eastAsia="Ebrima" w:cs="Ebrima"/>
        </w:rPr>
        <w:t>ትንቢት</w:t>
      </w:r>
      <w:r>
        <w:rPr>
          <w:rFonts w:ascii="Times New Roman" w:hAnsi="Times New Roman" w:eastAsia="Times New Roman" w:cs="Times New Roman"/>
        </w:rPr>
        <w:t xml:space="preserve"> </w:t>
      </w:r>
      <w:r>
        <w:rPr>
          <w:rFonts w:ascii="Ebrima" w:hAnsi="Ebrima" w:eastAsia="Ebrima" w:cs="Ebrima"/>
        </w:rPr>
        <w:t>አምስተኛውን</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ማለትም</w:t>
      </w:r>
      <w:r>
        <w:rPr>
          <w:rFonts w:ascii="Times New Roman" w:hAnsi="Times New Roman" w:eastAsia="Times New Roman" w:cs="Times New Roman"/>
        </w:rPr>
        <w:t xml:space="preserve"> </w:t>
      </w:r>
      <w:r>
        <w:rPr>
          <w:rFonts w:ascii="Ebrima" w:hAnsi="Ebrima" w:eastAsia="Ebrima" w:cs="Ebrima"/>
        </w:rPr>
        <w:t>መንፈሳዊ</w:t>
      </w:r>
      <w:r>
        <w:rPr>
          <w:rFonts w:ascii="Times New Roman" w:hAnsi="Times New Roman" w:eastAsia="Times New Roman" w:cs="Times New Roman"/>
        </w:rPr>
        <w:t xml:space="preserve"> </w:t>
      </w:r>
      <w:r>
        <w:rPr>
          <w:rFonts w:ascii="Ebrima" w:hAnsi="Ebrima" w:eastAsia="Ebrima" w:cs="Ebrima"/>
        </w:rPr>
        <w:t>ባቢሎንን</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ይወክላል።</w:t>
      </w:r>
      <w:r>
        <w:rPr>
          <w:rFonts w:ascii="Times New Roman" w:hAnsi="Times New Roman" w:eastAsia="Times New Roman" w:cs="Times New Roman"/>
        </w:rPr>
        <w:t xml:space="preserve"> </w:t>
      </w:r>
      <w:r>
        <w:rPr>
          <w:rFonts w:ascii="Ebrima" w:hAnsi="Ebrima" w:eastAsia="Ebrima" w:cs="Ebrima"/>
        </w:rPr>
        <w:t>በምስሉ</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ከትክክለኛው</w:t>
      </w:r>
      <w:r>
        <w:rPr>
          <w:rFonts w:ascii="Times New Roman" w:hAnsi="Times New Roman" w:eastAsia="Times New Roman" w:cs="Times New Roman"/>
        </w:rPr>
        <w:t xml:space="preserve"> </w:t>
      </w:r>
      <w:r>
        <w:rPr>
          <w:rFonts w:ascii="Ebrima" w:hAnsi="Ebrima" w:eastAsia="Ebrima" w:cs="Ebrima"/>
        </w:rPr>
        <w:t>ባቢሎን</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ብር</w:t>
      </w:r>
      <w:r>
        <w:rPr>
          <w:rFonts w:ascii="Times New Roman" w:hAnsi="Times New Roman" w:eastAsia="Times New Roman" w:cs="Times New Roman"/>
        </w:rPr>
        <w:t xml:space="preserve"> </w:t>
      </w:r>
      <w:r>
        <w:rPr>
          <w:rFonts w:ascii="Ebrima" w:hAnsi="Ebrima" w:eastAsia="Ebrima" w:cs="Ebrima"/>
        </w:rPr>
        <w:t>የሆነ</w:t>
      </w:r>
      <w:r>
        <w:rPr>
          <w:rFonts w:ascii="Times New Roman" w:hAnsi="Times New Roman" w:eastAsia="Times New Roman" w:cs="Times New Roman"/>
        </w:rPr>
        <w:t xml:space="preserve"> </w:t>
      </w:r>
      <w:r>
        <w:rPr>
          <w:rFonts w:ascii="Ebrima" w:hAnsi="Ebrima" w:eastAsia="Ebrima" w:cs="Ebrima"/>
        </w:rPr>
        <w:t>መንግሥት</w:t>
      </w:r>
      <w:r>
        <w:rPr>
          <w:rFonts w:ascii="Times New Roman" w:hAnsi="Times New Roman" w:eastAsia="Times New Roman" w:cs="Times New Roman"/>
        </w:rPr>
        <w:t xml:space="preserve"> </w:t>
      </w:r>
      <w:r>
        <w:rPr>
          <w:rFonts w:ascii="Ebrima" w:hAnsi="Ebrima" w:eastAsia="Ebrima" w:cs="Ebrima"/>
        </w:rPr>
        <w:t>መጣ፤</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ኃይሎችን፣</w:t>
      </w:r>
      <w:r>
        <w:rPr>
          <w:rFonts w:ascii="Times New Roman" w:hAnsi="Times New Roman" w:eastAsia="Times New Roman" w:cs="Times New Roman"/>
        </w:rPr>
        <w:t xml:space="preserve"> </w:t>
      </w:r>
      <w:r>
        <w:rPr>
          <w:rFonts w:ascii="Ebrima" w:hAnsi="Ebrima" w:eastAsia="Ebrima" w:cs="Ebrima"/>
        </w:rPr>
        <w:t>ሜዶንና</w:t>
      </w:r>
      <w:r>
        <w:rPr>
          <w:rFonts w:ascii="Times New Roman" w:hAnsi="Times New Roman" w:eastAsia="Times New Roman" w:cs="Times New Roman"/>
        </w:rPr>
        <w:t xml:space="preserve"> </w:t>
      </w:r>
      <w:r>
        <w:rPr>
          <w:rFonts w:ascii="Ebrima" w:hAnsi="Ebrima" w:eastAsia="Ebrima" w:cs="Ebrima"/>
        </w:rPr>
        <w:t>ፋርሳውያንን</w:t>
      </w:r>
      <w:r>
        <w:rPr>
          <w:rFonts w:ascii="Times New Roman" w:hAnsi="Times New Roman" w:eastAsia="Times New Roman" w:cs="Times New Roman"/>
        </w:rPr>
        <w:t xml:space="preserve"> </w:t>
      </w:r>
      <w:r>
        <w:rPr>
          <w:rFonts w:ascii="Ebrima" w:hAnsi="Ebrima" w:eastAsia="Ebrima" w:cs="Ebrima"/>
        </w:rPr>
        <w:t>ያካተተ</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በዳንኤል</w:t>
      </w:r>
      <w:r>
        <w:rPr>
          <w:rFonts w:ascii="Times New Roman" w:hAnsi="Times New Roman" w:eastAsia="Times New Roman" w:cs="Times New Roman"/>
        </w:rPr>
        <w:t xml:space="preserve"> </w:t>
      </w:r>
      <w:r>
        <w:rPr>
          <w:rFonts w:ascii="Ebrima" w:hAnsi="Ebrima" w:eastAsia="Ebrima" w:cs="Ebrima"/>
        </w:rPr>
        <w:t>ስምንትም</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የፋርስ</w:t>
      </w:r>
      <w:r>
        <w:rPr>
          <w:rFonts w:ascii="Times New Roman" w:hAnsi="Times New Roman" w:eastAsia="Times New Roman" w:cs="Times New Roman"/>
        </w:rPr>
        <w:t xml:space="preserve"> </w:t>
      </w:r>
      <w:r>
        <w:rPr>
          <w:rFonts w:ascii="Ebrima" w:hAnsi="Ebrima" w:eastAsia="Ebrima" w:cs="Ebrima"/>
        </w:rPr>
        <w:t>ቀንድ</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ወጥቶ</w:t>
      </w:r>
      <w:r>
        <w:rPr>
          <w:rFonts w:ascii="Times New Roman" w:hAnsi="Times New Roman" w:eastAsia="Times New Roman" w:cs="Times New Roman"/>
        </w:rPr>
        <w:t xml:space="preserve"> </w:t>
      </w:r>
      <w:r>
        <w:rPr>
          <w:rFonts w:ascii="Ebrima" w:hAnsi="Ebrima" w:eastAsia="Ebrima" w:cs="Ebrima"/>
        </w:rPr>
        <w:t>ከፍ</w:t>
      </w:r>
      <w:r>
        <w:rPr>
          <w:rFonts w:ascii="Times New Roman" w:hAnsi="Times New Roman" w:eastAsia="Times New Roman" w:cs="Times New Roman"/>
        </w:rPr>
        <w:t xml:space="preserve"> </w:t>
      </w:r>
      <w:r>
        <w:rPr>
          <w:rFonts w:ascii="Ebrima" w:hAnsi="Ebrima" w:eastAsia="Ebrima" w:cs="Ebrima"/>
        </w:rPr>
        <w:t>ያለ</w:t>
      </w:r>
      <w:r>
        <w:rPr>
          <w:rFonts w:ascii="Times New Roman" w:hAnsi="Times New Roman" w:eastAsia="Times New Roman" w:cs="Times New Roman"/>
        </w:rPr>
        <w:t xml:space="preserve"> </w:t>
      </w:r>
      <w:r>
        <w:rPr>
          <w:rFonts w:ascii="Ebrima" w:hAnsi="Ebrima" w:eastAsia="Ebrima" w:cs="Ebrima"/>
        </w:rPr>
        <w:t>ሆነ።</w:t>
      </w:r>
      <w:r>
        <w:rPr>
          <w:rFonts w:ascii="Times New Roman" w:hAnsi="Times New Roman" w:eastAsia="Times New Roman" w:cs="Times New Roman"/>
        </w:rPr>
        <w:t xml:space="preserve"> </w:t>
      </w:r>
      <w:r>
        <w:rPr>
          <w:rFonts w:ascii="Ebrima" w:hAnsi="Ebrima" w:eastAsia="Ebrima" w:cs="Ebrima"/>
        </w:rPr>
        <w:t>ዳርዮስ</w:t>
      </w:r>
      <w:r>
        <w:rPr>
          <w:rFonts w:ascii="Times New Roman" w:hAnsi="Times New Roman" w:eastAsia="Times New Roman" w:cs="Times New Roman"/>
        </w:rPr>
        <w:t xml:space="preserve"> </w:t>
      </w:r>
      <w:r>
        <w:rPr>
          <w:rFonts w:ascii="Ebrima" w:hAnsi="Ebrima" w:eastAsia="Ebrima" w:cs="Ebrima"/>
        </w:rPr>
        <w:t>ሜዳዊው</w:t>
      </w:r>
      <w:r>
        <w:rPr>
          <w:rFonts w:ascii="Times New Roman" w:hAnsi="Times New Roman" w:eastAsia="Times New Roman" w:cs="Times New Roman"/>
        </w:rPr>
        <w:t xml:space="preserve"> </w:t>
      </w:r>
      <w:r>
        <w:rPr>
          <w:rFonts w:ascii="Ebrima" w:hAnsi="Ebrima" w:eastAsia="Ebrima" w:cs="Ebrima"/>
        </w:rPr>
        <w:t>የመጀመሪያው</w:t>
      </w:r>
      <w:r>
        <w:rPr>
          <w:rFonts w:ascii="Times New Roman" w:hAnsi="Times New Roman" w:eastAsia="Times New Roman" w:cs="Times New Roman"/>
        </w:rPr>
        <w:t xml:space="preserve"> </w:t>
      </w:r>
      <w:r>
        <w:rPr>
          <w:rFonts w:ascii="Ebrima" w:hAnsi="Ebrima" w:eastAsia="Ebrima" w:cs="Ebrima"/>
        </w:rPr>
        <w:t>ቀንድ</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ጄኔራሉም</w:t>
      </w:r>
      <w:r>
        <w:rPr>
          <w:rFonts w:ascii="Times New Roman" w:hAnsi="Times New Roman" w:eastAsia="Times New Roman" w:cs="Times New Roman"/>
        </w:rPr>
        <w:t xml:space="preserve"> </w:t>
      </w:r>
      <w:r>
        <w:rPr>
          <w:rFonts w:ascii="Ebrima" w:hAnsi="Ebrima" w:eastAsia="Ebrima" w:cs="Ebrima"/>
        </w:rPr>
        <w:t>ቂሮስ</w:t>
      </w:r>
      <w:r>
        <w:rPr>
          <w:rFonts w:ascii="Times New Roman" w:hAnsi="Times New Roman" w:eastAsia="Times New Roman" w:cs="Times New Roman"/>
        </w:rPr>
        <w:t xml:space="preserve"> </w:t>
      </w:r>
      <w:r>
        <w:rPr>
          <w:rFonts w:ascii="Ebrima" w:hAnsi="Ebrima" w:eastAsia="Ebrima" w:cs="Ebrima"/>
        </w:rPr>
        <w:t>ከሜዳዊው</w:t>
      </w:r>
      <w:r>
        <w:rPr>
          <w:rFonts w:ascii="Times New Roman" w:hAnsi="Times New Roman" w:eastAsia="Times New Roman" w:cs="Times New Roman"/>
        </w:rPr>
        <w:t xml:space="preserve"> </w:t>
      </w:r>
      <w:r>
        <w:rPr>
          <w:rFonts w:ascii="Ebrima" w:hAnsi="Ebrima" w:eastAsia="Ebrima" w:cs="Ebrima"/>
        </w:rPr>
        <w:t>ንጉሥ</w:t>
      </w:r>
      <w:r>
        <w:rPr>
          <w:rFonts w:ascii="Times New Roman" w:hAnsi="Times New Roman" w:eastAsia="Times New Roman" w:cs="Times New Roman"/>
        </w:rPr>
        <w:t xml:space="preserve"> </w:t>
      </w:r>
      <w:r>
        <w:rPr>
          <w:rFonts w:ascii="Ebrima" w:hAnsi="Ebrima" w:eastAsia="Ebrima" w:cs="Ebrima"/>
        </w:rPr>
        <w:t>ዳርዮስ</w:t>
      </w:r>
      <w:r>
        <w:rPr>
          <w:rFonts w:ascii="Times New Roman" w:hAnsi="Times New Roman" w:eastAsia="Times New Roman" w:cs="Times New Roman"/>
        </w:rPr>
        <w:t xml:space="preserve"> </w:t>
      </w:r>
      <w:r>
        <w:rPr>
          <w:rFonts w:ascii="Ebrima" w:hAnsi="Ebrima" w:eastAsia="Ebrima" w:cs="Ebrima"/>
        </w:rPr>
        <w:t>በኋላ</w:t>
      </w:r>
      <w:r>
        <w:rPr>
          <w:rFonts w:ascii="Times New Roman" w:hAnsi="Times New Roman" w:eastAsia="Times New Roman" w:cs="Times New Roman"/>
        </w:rPr>
        <w:t xml:space="preserve"> </w:t>
      </w:r>
      <w:r>
        <w:rPr>
          <w:rFonts w:ascii="Ebrima" w:hAnsi="Ebrima" w:eastAsia="Ebrima" w:cs="Ebrima"/>
        </w:rPr>
        <w:t>በመጨረሻ</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ሥልጣን</w:t>
      </w:r>
      <w:r>
        <w:rPr>
          <w:rFonts w:ascii="Times New Roman" w:hAnsi="Times New Roman" w:eastAsia="Times New Roman" w:cs="Times New Roman"/>
        </w:rPr>
        <w:t xml:space="preserve"> </w:t>
      </w:r>
      <w:r>
        <w:rPr>
          <w:rFonts w:ascii="Ebrima" w:hAnsi="Ebrima" w:eastAsia="Ebrima" w:cs="Ebrima"/>
        </w:rPr>
        <w:t>የሚመጣ</w:t>
      </w:r>
      <w:r>
        <w:rPr>
          <w:rFonts w:ascii="Times New Roman" w:hAnsi="Times New Roman" w:eastAsia="Times New Roman" w:cs="Times New Roman"/>
        </w:rPr>
        <w:t xml:space="preserve"> </w:t>
      </w:r>
      <w:r>
        <w:rPr>
          <w:rFonts w:ascii="Ebrima" w:hAnsi="Ebrima" w:eastAsia="Ebrima" w:cs="Ebrima"/>
        </w:rPr>
        <w:t>ፋርሳዊ</w:t>
      </w:r>
      <w:r>
        <w:rPr>
          <w:rFonts w:ascii="Times New Roman" w:hAnsi="Times New Roman" w:eastAsia="Times New Roman" w:cs="Times New Roman"/>
        </w:rPr>
        <w:t xml:space="preserve"> </w:t>
      </w:r>
      <w:r>
        <w:rPr>
          <w:rFonts w:ascii="Ebrima" w:hAnsi="Ebrima" w:eastAsia="Ebrima" w:cs="Ebrima"/>
        </w:rPr>
        <w:t>ነበር።</w:t>
      </w:r>
    </w:p>
    <w:p>
      <w:pPr>
        <w:pStyle w:val="ArticleBody"/>
        <w:jc w:val="left"/>
      </w:pPr>
      <w:r>
        <w:rPr>
          <w:rFonts w:ascii="Times New Roman" w:hAnsi="Times New Roman" w:eastAsia="Times New Roman" w:cs="Times New Roman"/>
        </w:rPr>
        <w:t>Cyrus ndzi xikombiso xa Kriste loyi a a ta sungula ntirho wa ku ntshunxa vanhu va Xikwembu evuhlongeni. Mfumo wa Vameda na Vaperesi wu yimela mfumo wa vutsevu wa vuprofeta bya Bibele, lowu ku nga United States. United States yi na timhondzo timbirhi leti yimelaka Republicanism na Protestantism. Dariyasi u yimela mhondzo ya Republican ya United States, kutani Cyrus u yimela mhondzo ya Protestantism. Tanihi leswi Cyrus a sunguleke ntirho wa ku ntshunxa vanhu va Xikwembu leswaku va tlhela va aka Yerusalema ni tempele, United States a ku ri tiko leri tlakusiweke leswaku ri ntshunxa makhumbi eka vuhlonga bya Babilona ya moya leswaku ku akiwa tempele ya moya, leyi vaMillerite va nga veka masungulo ya yona. Vuhlonga bya xiviri eBabilona lebyi nga va malembe ya makume nkombo a byi fanekisela vuhlonga eBabilona ya moya bya malembe ya dzana na makume mambirhi ni makume ntsevu. United States i makatla ya silivhere eka xifaniso xa Nebukadinetsara.</w:t>
      </w:r>
    </w:p>
    <w:p>
      <w:pPr>
        <w:pStyle w:val="ArticleBody"/>
        <w:jc w:val="left"/>
      </w:pPr>
      <w:r>
        <w:rPr>
          <w:rFonts w:ascii="Microsoft Himalaya" w:hAnsi="Microsoft Himalaya" w:eastAsia="Microsoft Himalaya" w:cs="Microsoft Himalaya"/>
        </w:rPr>
        <w:t>ཟངས་ཀྱི་རྒྱལ་ཁམས་གསུམ་པ་ནི་གྷི་རིས་ཡིན་ཏེ།</w:t>
      </w:r>
      <w:r>
        <w:rPr>
          <w:rFonts w:ascii="Times New Roman" w:hAnsi="Times New Roman" w:eastAsia="Times New Roman" w:cs="Times New Roman"/>
        </w:rPr>
        <w:t xml:space="preserve"> </w:t>
      </w:r>
      <w:r>
        <w:rPr>
          <w:rFonts w:ascii="Microsoft Himalaya" w:hAnsi="Microsoft Himalaya" w:eastAsia="Microsoft Himalaya" w:cs="Microsoft Himalaya"/>
        </w:rPr>
        <w:t>དེས་འཛམ་གླིང་ཡོངས་ལ་ཁྱབ་པའི་རྒྱལ་ཁམས་ཤིག་མཚོན་པ་ཡིན།</w:t>
      </w:r>
      <w:r>
        <w:rPr>
          <w:rFonts w:ascii="Times New Roman" w:hAnsi="Times New Roman" w:eastAsia="Times New Roman" w:cs="Times New Roman"/>
        </w:rPr>
        <w:t xml:space="preserve"> </w:t>
      </w:r>
      <w:r>
        <w:rPr>
          <w:rFonts w:ascii="Microsoft Himalaya" w:hAnsi="Microsoft Himalaya" w:eastAsia="Microsoft Himalaya" w:cs="Microsoft Himalaya"/>
        </w:rPr>
        <w:t>རྒྱལ་ཁམས་དེ་ནི་མཉམ་འབྲེལ་རྒྱལ་ཚོགས་ཡིན་ཞིང་།</w:t>
      </w:r>
      <w:r>
        <w:rPr>
          <w:rFonts w:ascii="Times New Roman" w:hAnsi="Times New Roman" w:eastAsia="Times New Roman" w:cs="Times New Roman"/>
        </w:rPr>
        <w:t xml:space="preserve"> </w:t>
      </w:r>
      <w:r>
        <w:rPr>
          <w:rFonts w:ascii="Microsoft Himalaya" w:hAnsi="Microsoft Himalaya" w:eastAsia="Microsoft Himalaya" w:cs="Microsoft Himalaya"/>
        </w:rPr>
        <w:t>དེ་ཉིད་ནི་མངོན་རྟོགས་ལེའུ་བཅུ་བདུན་པར་</w:t>
      </w:r>
      <w:r>
        <w:rPr>
          <w:rFonts w:ascii="Times New Roman" w:hAnsi="Times New Roman" w:eastAsia="Times New Roman" w:cs="Times New Roman"/>
        </w:rPr>
        <w:t xml:space="preserve">1798 </w:t>
      </w:r>
      <w:r>
        <w:rPr>
          <w:rFonts w:ascii="Microsoft Himalaya" w:hAnsi="Microsoft Himalaya" w:eastAsia="Microsoft Himalaya" w:cs="Microsoft Himalaya"/>
        </w:rPr>
        <w:t>ལོར་ད་དུང་མ་འོངས་པའི་རྒྱལ་ཁམས་དེ་ཡིན།</w:t>
      </w:r>
      <w:r>
        <w:rPr>
          <w:rFonts w:ascii="Times New Roman" w:hAnsi="Times New Roman" w:eastAsia="Times New Roman" w:cs="Times New Roman"/>
        </w:rPr>
        <w:t xml:space="preserve"> </w:t>
      </w:r>
      <w:r>
        <w:rPr>
          <w:rFonts w:ascii="Microsoft Himalaya" w:hAnsi="Microsoft Himalaya" w:eastAsia="Microsoft Himalaya" w:cs="Microsoft Himalaya"/>
        </w:rPr>
        <w:t>མངོན་རྟོགས་ལེའུ་བཅུ་བདུན་པའི་རྒྱལ་པོ་བཅུ་པོས་རང་གི་རྒྱལ་ཁམས་བརྒྱད་པའི་རྒྱལ་ཁམས་ཏེ།</w:t>
      </w:r>
      <w:r>
        <w:rPr>
          <w:rFonts w:ascii="Times New Roman" w:hAnsi="Times New Roman" w:eastAsia="Times New Roman" w:cs="Times New Roman"/>
        </w:rPr>
        <w:t xml:space="preserve"> </w:t>
      </w:r>
      <w:r>
        <w:rPr>
          <w:rFonts w:ascii="Microsoft Himalaya" w:hAnsi="Microsoft Himalaya" w:eastAsia="Microsoft Himalaya" w:cs="Microsoft Himalaya"/>
        </w:rPr>
        <w:t>བདུན་པོ་དེ་དག་ལས་བྱུང་བའི་པོབ་མཁན་གྱི་དབང་འཛིན་ལ་སྤྲོད་པར་མཐུན་པ་བྱེད།</w:t>
      </w:r>
      <w:r>
        <w:rPr>
          <w:rFonts w:ascii="Times New Roman" w:hAnsi="Times New Roman" w:eastAsia="Times New Roman" w:cs="Times New Roman"/>
        </w:rPr>
        <w:t xml:space="preserve"> </w:t>
      </w:r>
      <w:r>
        <w:rPr>
          <w:rFonts w:ascii="Microsoft Himalaya" w:hAnsi="Microsoft Himalaya" w:eastAsia="Microsoft Himalaya" w:cs="Microsoft Himalaya"/>
        </w:rPr>
        <w:t>ཁོ་ཚོས་གྲོས་མཐུན་འདི་བྱེད་པ་ནི་ཨ་མེ་རི་ཀ་ནས་བཙན་གྱིས་བྱེད་དུ་བཅུག་པས་དང་།</w:t>
      </w:r>
      <w:r>
        <w:rPr>
          <w:rFonts w:ascii="Times New Roman" w:hAnsi="Times New Roman" w:eastAsia="Times New Roman" w:cs="Times New Roman"/>
        </w:rPr>
        <w:t xml:space="preserve"> </w:t>
      </w:r>
      <w:r>
        <w:rPr>
          <w:rFonts w:ascii="Microsoft Himalaya" w:hAnsi="Microsoft Himalaya" w:eastAsia="Microsoft Himalaya" w:cs="Microsoft Himalaya"/>
        </w:rPr>
        <w:t>དེ་མིན་འཛམ་གླིང་ནི་ཨིས་ལམ་གྱི་</w:t>
      </w:r>
      <w:r>
        <w:rPr>
          <w:rFonts w:ascii="Times New Roman" w:hAnsi="Times New Roman" w:eastAsia="Times New Roman" w:cs="Times New Roman"/>
        </w:rPr>
        <w:t>“</w:t>
      </w:r>
      <w:r>
        <w:rPr>
          <w:rFonts w:ascii="Microsoft Himalaya" w:hAnsi="Microsoft Himalaya" w:eastAsia="Microsoft Himalaya" w:cs="Microsoft Himalaya"/>
        </w:rPr>
        <w:t>རླུང་བཞི</w:t>
      </w:r>
      <w:r>
        <w:rPr>
          <w:rFonts w:ascii="Times New Roman" w:hAnsi="Times New Roman" w:eastAsia="Times New Roman" w:cs="Times New Roman"/>
        </w:rPr>
        <w:t xml:space="preserve">” </w:t>
      </w:r>
      <w:r>
        <w:rPr>
          <w:rFonts w:ascii="Microsoft Himalaya" w:hAnsi="Microsoft Himalaya" w:eastAsia="Microsoft Himalaya" w:cs="Microsoft Himalaya"/>
        </w:rPr>
        <w:t>ཡིས་མེད་པར་བཏང་བཞིན་པས་ཡིན།</w:t>
      </w:r>
      <w:r>
        <w:rPr>
          <w:rFonts w:ascii="Times New Roman" w:hAnsi="Times New Roman" w:eastAsia="Times New Roman" w:cs="Times New Roman"/>
        </w:rPr>
        <w:t xml:space="preserve"> </w:t>
      </w:r>
      <w:r>
        <w:rPr>
          <w:rFonts w:ascii="Microsoft Himalaya" w:hAnsi="Microsoft Himalaya" w:eastAsia="Microsoft Himalaya" w:cs="Microsoft Himalaya"/>
        </w:rPr>
        <w:t>རླུང་བཞི་དེ་དག་ནི་ཕྱི་མའི་ཆར་པའི་དུས་སུ་གློད་པ་ཡིན་ལ།</w:t>
      </w:r>
      <w:r>
        <w:rPr>
          <w:rFonts w:ascii="Times New Roman" w:hAnsi="Times New Roman" w:eastAsia="Times New Roman" w:cs="Times New Roman"/>
        </w:rPr>
        <w:t xml:space="preserve"> </w:t>
      </w:r>
      <w:r>
        <w:rPr>
          <w:rFonts w:ascii="Microsoft Himalaya" w:hAnsi="Microsoft Himalaya" w:eastAsia="Microsoft Himalaya" w:cs="Microsoft Himalaya"/>
        </w:rPr>
        <w:t>དེ་ཡང་ཨ་མེ་རི་ཀའི་ནང་གཟའ་ཉི་མའི་ཁྲིམས་ལུགས་སྐབས་སུ་ཆ་ཚང་བའི་ངང་ནས་འབེབས་པར་འགོ་བརྩམས།</w:t>
      </w:r>
    </w:p>
    <w:p>
      <w:pPr>
        <w:pStyle w:val="ArticleBody"/>
        <w:jc w:val="left"/>
      </w:pPr>
      <w:r>
        <w:rPr>
          <w:rFonts w:ascii="Times New Roman" w:hAnsi="Times New Roman" w:eastAsia="Times New Roman" w:cs="Times New Roman"/>
        </w:rPr>
        <w:t>Na sheria ya Jumapili nchini Marekani, Mungu huusimamisha ufalme Wake wa “utukufu” anapowainua watu Wake kuwa bendera ya kuwaita watoto wengine wa Mungu watoke Babeli. Hivyo, pembe ya Uprotestanti huinuka mwisho na huwa juu kuliko ya kwanza, kwa upatano na pembe mbili za Umedi na Uajemi. Mara tu Umoja wa Mataifa utakapokubali kuukabidhi upapa udhibiti wa ulimwengu, pepo nne za Uislamu huachiliwa, na ufalme wa ulimwengu wote hukabiliwa na vita vilivyofuatia kifo cha pembe ya kwanza ya Ugiriki iliyovunjwa na kuzaa pembe nne.</w:t>
      </w:r>
    </w:p>
    <w:p>
      <w:pPr>
        <w:pStyle w:val="ArticleBody"/>
        <w:jc w:val="left"/>
      </w:pPr>
      <w:r>
        <w:rPr>
          <w:rFonts w:ascii="Times New Roman" w:hAnsi="Times New Roman" w:eastAsia="Times New Roman" w:cs="Times New Roman"/>
        </w:rPr>
        <w:t>Cuando la imagen llega a los pies de hierro (arte de gobernar) y de barro cenagoso (poder eclesiástico), y a los diez dedos (diez reyes), la piedra que fue cortada del monte sin manos hiere los pies de la imagen. Los Milleritas fueron fieles a la imagen de Daniel, en la medida en que podían serlo desde su punto de vista en la historia profética. Pero el Alfa y la Omega siempre ilustra el fin por medio del principio, y los cuatro reinos de la imagen de Nabucodonosor representan cuatro reinos literales que tipifican sus contrapartes espirituales al fin del mundo.</w:t>
      </w:r>
    </w:p>
    <w:p>
      <w:pPr>
        <w:pStyle w:val="ArticleBody"/>
        <w:jc w:val="left"/>
      </w:pPr>
      <w:r>
        <w:rPr>
          <w:rFonts w:ascii="Times New Roman" w:hAnsi="Times New Roman" w:eastAsia="Times New Roman" w:cs="Times New Roman"/>
        </w:rPr>
        <w:t>Bilang mga kaharian ng kasaysayan, ang Roma ay lumilitaw na ikawalo at kabilang sa pito. Sa Daniel pito, ang Roma ay lumilitaw na ikawalo at kabilang sa pito. Sa Daniel walo, ang Roma ay lumilitaw na ikawalo at kabilang sa pito. Sa Pahayag labimpito, ang Roma ay lumilitaw na ikawalo at kabilang sa pito. Sa Daniel dalawa, na kumakatawan sa unang pagbanggit sa mga kaharian ng hula sa Biblia, ang makabagong espirituwal na Roma ay lumilitaw na ikawalo at kabilang sa pito. Ang unang (Alpha) paglalarawan ng mga kaharian ng hula sa Biblia ay kinikilala ang huli (Omega).</w:t>
      </w:r>
    </w:p>
    <w:p>
      <w:pPr>
        <w:pStyle w:val="ArticleScripture"/>
        <w:jc w:val="left"/>
      </w:pPr>
      <w:r>
        <w:rPr>
          <w:rFonts w:ascii="Times New Roman" w:hAnsi="Times New Roman" w:eastAsia="Times New Roman" w:cs="Times New Roman"/>
        </w:rPr>
        <w:t>“Mirû dema ku karê pîroz ê Xwedê bi lingên wêneya ku tê de hesin bi axa şil re tê tevlîkirin, tê nîşandan. Xwedê xelkek heye, xelkek hilbijartî, ku divê hêza wan a cihêkirinê were pîrozkirin, û ku divê bi danîna dar, gihay û qelpik li ser bingehê, nebin nepaqij. Her canek ku ji fermanên Xwedê re dilsoz be, dê bibîne ku taybetmendiya cuda ya baweriya me Şemîya roja heftemîn e. Ger hukûmet Şemiyê wekî ku Xwedê fermandî ye rêz bigire, wê di hêza Xwedê de raweste û di parastina wê baweriyê de be ku carekê ji bo pîrozan hate radestkirin. Lê siyasetmedar dê Şemîya sexte biparêzin, û wê baweriya xwe ya olî bi meşandina vê zarokê papatiyê re tevlî bikin, wê li jorî wê Şemiyê bihêlin ku Xudan pîroz kir û bereket da wê, û wê ji bo mirov cihê kir ku wê pîroz bigire, wekî nîşanek di navbera Wî û gelê Wî de heta hezar nifşan. Tevlîbûna hîlekariya dêrê û hîlekariya dewletê bi hesin û ax de tê nîşandan. Ev yekbûn hemû hêza dêran lawaz dike. Ev ku dêr bi hêza dewletê tê xwedîkirin, encamên xerab dê bîne. Mirov hema hema ji xeta tahammula Xwedê derbas bûne. Wan hêza xwe di siyaseta de danîye, û bi papatiyê re yekbûne. Lê dem dê were ku Xwedê wan ku qanûna Wî betal kirine ceza bike, û karê wan ê xerab dê li ser xwe wan vegere.” The Seventh-day Adventist Bible Commentary, volume 4, 1168.</w:t>
      </w:r>
    </w:p>
    <w:p>
      <w:pPr>
        <w:pStyle w:val="ArticleBody"/>
        <w:jc w:val="left"/>
      </w:pPr>
      <w:r>
        <w:rPr>
          <w:rFonts w:ascii="Times New Roman" w:hAnsi="Times New Roman" w:eastAsia="Times New Roman" w:cs="Times New Roman"/>
        </w:rPr>
        <w:t>Альфа жана Омега Даниелдин экинчи бөлүмүнө карата пионерлердин туура түшүнүгүн «жаңы» кылды.</w:t>
      </w:r>
    </w:p>
    <w:p>
      <w:pPr>
        <w:pStyle w:val="ArticleScripture"/>
        <w:jc w:val="left"/>
      </w:pPr>
      <w:r>
        <w:rPr>
          <w:rFonts w:ascii="Gadugi" w:hAnsi="Gadugi" w:eastAsia="Gadugi" w:cs="Gadugi"/>
        </w:rPr>
        <w:t>ᎦᏰᎯ</w:t>
      </w:r>
      <w:r>
        <w:rPr>
          <w:rFonts w:ascii="Times New Roman" w:hAnsi="Times New Roman" w:eastAsia="Times New Roman" w:cs="Times New Roman"/>
        </w:rPr>
        <w:t xml:space="preserve"> </w:t>
      </w:r>
      <w:r>
        <w:rPr>
          <w:rFonts w:ascii="Gadugi" w:hAnsi="Gadugi" w:eastAsia="Gadugi" w:cs="Gadugi"/>
        </w:rPr>
        <w:t>ᎤᏬᎵᎩ</w:t>
      </w:r>
      <w:r>
        <w:rPr>
          <w:rFonts w:ascii="Times New Roman" w:hAnsi="Times New Roman" w:eastAsia="Times New Roman" w:cs="Times New Roman"/>
        </w:rPr>
        <w:t xml:space="preserve"> </w:t>
      </w:r>
      <w:r>
        <w:rPr>
          <w:rFonts w:ascii="Gadugi" w:hAnsi="Gadugi" w:eastAsia="Gadugi" w:cs="Gadugi"/>
        </w:rPr>
        <w:t>ᎤᏪᏍᏗ</w:t>
      </w:r>
      <w:r>
        <w:rPr>
          <w:rFonts w:ascii="Times New Roman" w:hAnsi="Times New Roman" w:eastAsia="Times New Roman" w:cs="Times New Roman"/>
        </w:rPr>
        <w:t xml:space="preserve"> </w:t>
      </w:r>
      <w:r>
        <w:rPr>
          <w:rFonts w:ascii="Gadugi" w:hAnsi="Gadugi" w:eastAsia="Gadugi" w:cs="Gadugi"/>
        </w:rPr>
        <w:t>ᎤᏪᏎᎢ</w:t>
      </w:r>
      <w:r>
        <w:rPr>
          <w:rFonts w:ascii="Times New Roman" w:hAnsi="Times New Roman" w:eastAsia="Times New Roman" w:cs="Times New Roman"/>
        </w:rPr>
        <w:t xml:space="preserve">, </w:t>
      </w:r>
      <w:r>
        <w:rPr>
          <w:rFonts w:ascii="Gadugi" w:hAnsi="Gadugi" w:eastAsia="Gadugi" w:cs="Gadugi"/>
        </w:rPr>
        <w:t>ᎬᏂᏳᏉ</w:t>
      </w:r>
      <w:r>
        <w:rPr>
          <w:rFonts w:ascii="Times New Roman" w:hAnsi="Times New Roman" w:eastAsia="Times New Roman" w:cs="Times New Roman"/>
        </w:rPr>
        <w:t xml:space="preserve">, </w:t>
      </w:r>
      <w:r>
        <w:rPr>
          <w:rFonts w:ascii="Gadugi" w:hAnsi="Gadugi" w:eastAsia="Gadugi" w:cs="Gadugi"/>
        </w:rPr>
        <w:t>ᏂᎦᎥ</w:t>
      </w:r>
      <w:r>
        <w:rPr>
          <w:rFonts w:ascii="Times New Roman" w:hAnsi="Times New Roman" w:eastAsia="Times New Roman" w:cs="Times New Roman"/>
        </w:rPr>
        <w:t xml:space="preserve"> </w:t>
      </w:r>
      <w:r>
        <w:rPr>
          <w:rFonts w:ascii="Gadugi" w:hAnsi="Gadugi" w:eastAsia="Gadugi" w:cs="Gadugi"/>
        </w:rPr>
        <w:t>ᎪᎯᏳᎩ</w:t>
      </w:r>
      <w:r>
        <w:rPr>
          <w:rFonts w:ascii="Times New Roman" w:hAnsi="Times New Roman" w:eastAsia="Times New Roman" w:cs="Times New Roman"/>
        </w:rPr>
        <w:t xml:space="preserve"> </w:t>
      </w:r>
      <w:r>
        <w:rPr>
          <w:rFonts w:ascii="Gadugi" w:hAnsi="Gadugi" w:eastAsia="Gadugi" w:cs="Gadugi"/>
        </w:rPr>
        <w:t>ᏓᎩᏬᏂᏍᎦ</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ᎠᏴ</w:t>
      </w:r>
      <w:r>
        <w:rPr>
          <w:rFonts w:ascii="Times New Roman" w:hAnsi="Times New Roman" w:eastAsia="Times New Roman" w:cs="Times New Roman"/>
        </w:rPr>
        <w:t xml:space="preserve"> </w:t>
      </w:r>
      <w:r>
        <w:rPr>
          <w:rFonts w:ascii="Gadugi" w:hAnsi="Gadugi" w:eastAsia="Gadugi" w:cs="Gadugi"/>
        </w:rPr>
        <w:t>ᎠᏆᏛᏁᎢ</w:t>
      </w:r>
      <w:r>
        <w:rPr>
          <w:rFonts w:ascii="Times New Roman" w:hAnsi="Times New Roman" w:eastAsia="Times New Roman" w:cs="Times New Roman"/>
        </w:rPr>
        <w:t xml:space="preserve">, </w:t>
      </w:r>
      <w:r>
        <w:rPr>
          <w:rFonts w:ascii="Gadugi" w:hAnsi="Gadugi" w:eastAsia="Gadugi" w:cs="Gadugi"/>
        </w:rPr>
        <w:t>ᏫᏍᏓᏃᎪᎵ</w:t>
      </w:r>
      <w:r>
        <w:rPr>
          <w:rFonts w:ascii="Times New Roman" w:hAnsi="Times New Roman" w:eastAsia="Times New Roman" w:cs="Times New Roman"/>
        </w:rPr>
        <w:t xml:space="preserve">: </w:t>
      </w:r>
      <w:r>
        <w:rPr>
          <w:rFonts w:ascii="Gadugi" w:hAnsi="Gadugi" w:eastAsia="Gadugi" w:cs="Gadugi"/>
        </w:rPr>
        <w:t>ᎯᎠ</w:t>
      </w:r>
      <w:r>
        <w:rPr>
          <w:rFonts w:ascii="Times New Roman" w:hAnsi="Times New Roman" w:eastAsia="Times New Roman" w:cs="Times New Roman"/>
        </w:rPr>
        <w:t xml:space="preserve"> </w:t>
      </w:r>
      <w:r>
        <w:rPr>
          <w:rFonts w:ascii="Gadugi" w:hAnsi="Gadugi" w:eastAsia="Gadugi" w:cs="Gadugi"/>
        </w:rPr>
        <w:t>ᎠᏂᏁᎬ</w:t>
      </w:r>
      <w:r>
        <w:rPr>
          <w:rFonts w:ascii="Times New Roman" w:hAnsi="Times New Roman" w:eastAsia="Times New Roman" w:cs="Times New Roman"/>
        </w:rPr>
        <w:t xml:space="preserve"> </w:t>
      </w:r>
      <w:r>
        <w:rPr>
          <w:rFonts w:ascii="Gadugi" w:hAnsi="Gadugi" w:eastAsia="Gadugi" w:cs="Gadugi"/>
        </w:rPr>
        <w:t>ᎤᏙᎯᏳᎯ</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ᎨᏥᎦᎸᏉᏗ</w:t>
      </w:r>
      <w:r>
        <w:rPr>
          <w:rFonts w:ascii="Times New Roman" w:hAnsi="Times New Roman" w:eastAsia="Times New Roman" w:cs="Times New Roman"/>
        </w:rPr>
        <w:t xml:space="preserve"> </w:t>
      </w:r>
      <w:r>
        <w:rPr>
          <w:rFonts w:ascii="Gadugi" w:hAnsi="Gadugi" w:eastAsia="Gadugi" w:cs="Gadugi"/>
        </w:rPr>
        <w:t>ᎾᏍᎩ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ᎠᏴ</w:t>
      </w:r>
      <w:r>
        <w:rPr>
          <w:rFonts w:ascii="Times New Roman" w:hAnsi="Times New Roman" w:eastAsia="Times New Roman" w:cs="Times New Roman"/>
        </w:rPr>
        <w:t xml:space="preserve"> </w:t>
      </w:r>
      <w:r>
        <w:rPr>
          <w:rFonts w:ascii="Gadugi" w:hAnsi="Gadugi" w:eastAsia="Gadugi" w:cs="Gadugi"/>
        </w:rPr>
        <w:t>ᎠᏆᏛᏁᎢ</w:t>
      </w:r>
      <w:r>
        <w:rPr>
          <w:rFonts w:ascii="Times New Roman" w:hAnsi="Times New Roman" w:eastAsia="Times New Roman" w:cs="Times New Roman"/>
        </w:rPr>
        <w:t xml:space="preserve">, </w:t>
      </w:r>
      <w:r>
        <w:rPr>
          <w:rFonts w:ascii="Gadugi" w:hAnsi="Gadugi" w:eastAsia="Gadugi" w:cs="Gadugi"/>
        </w:rPr>
        <w:t>ᎤᎵᏍᏆᏛ</w:t>
      </w:r>
      <w:r>
        <w:rPr>
          <w:rFonts w:ascii="Times New Roman" w:hAnsi="Times New Roman" w:eastAsia="Times New Roman" w:cs="Times New Roman"/>
        </w:rPr>
        <w:t xml:space="preserve">. </w:t>
      </w:r>
      <w:r>
        <w:rPr>
          <w:rFonts w:ascii="Gadugi" w:hAnsi="Gadugi" w:eastAsia="Gadugi" w:cs="Gadugi"/>
        </w:rPr>
        <w:t>ᎠᏴ</w:t>
      </w:r>
      <w:r>
        <w:rPr>
          <w:rFonts w:ascii="Times New Roman" w:hAnsi="Times New Roman" w:eastAsia="Times New Roman" w:cs="Times New Roman"/>
        </w:rPr>
        <w:t xml:space="preserve"> </w:t>
      </w:r>
      <w:r>
        <w:rPr>
          <w:rFonts w:ascii="Gadugi" w:hAnsi="Gadugi" w:eastAsia="Gadugi" w:cs="Gadugi"/>
        </w:rPr>
        <w:t>ᎠᎵᏏᏫ</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ᎣᎺᎩ</w:t>
      </w:r>
      <w:r>
        <w:rPr>
          <w:rFonts w:ascii="Times New Roman" w:hAnsi="Times New Roman" w:eastAsia="Times New Roman" w:cs="Times New Roman"/>
        </w:rPr>
        <w:t xml:space="preserve">, </w:t>
      </w:r>
      <w:r>
        <w:rPr>
          <w:rFonts w:ascii="Gadugi" w:hAnsi="Gadugi" w:eastAsia="Gadugi" w:cs="Gadugi"/>
        </w:rPr>
        <w:t>ᎢᎬᏱᏱ</w:t>
      </w:r>
      <w:r>
        <w:rPr>
          <w:rFonts w:ascii="Times New Roman" w:hAnsi="Times New Roman" w:eastAsia="Times New Roman" w:cs="Times New Roman"/>
        </w:rPr>
        <w:t xml:space="preserve"> </w:t>
      </w:r>
      <w:r>
        <w:rPr>
          <w:rFonts w:ascii="Gadugi" w:hAnsi="Gadugi" w:eastAsia="Gadugi" w:cs="Gadugi"/>
        </w:rPr>
        <w:t>ᎠᎴ</w:t>
      </w:r>
      <w:r>
        <w:rPr>
          <w:rFonts w:ascii="Times New Roman" w:hAnsi="Times New Roman" w:eastAsia="Times New Roman" w:cs="Times New Roman"/>
        </w:rPr>
        <w:t xml:space="preserve"> </w:t>
      </w:r>
      <w:r>
        <w:rPr>
          <w:rFonts w:ascii="Gadugi" w:hAnsi="Gadugi" w:eastAsia="Gadugi" w:cs="Gadugi"/>
        </w:rPr>
        <w:t>ᎠᏍᏆᏂᎪᏗ</w:t>
      </w:r>
      <w:r>
        <w:rPr>
          <w:rFonts w:ascii="Times New Roman" w:hAnsi="Times New Roman" w:eastAsia="Times New Roman" w:cs="Times New Roman"/>
        </w:rPr>
        <w:t xml:space="preserve">. </w:t>
      </w:r>
      <w:r>
        <w:rPr>
          <w:rFonts w:ascii="Gadugi" w:hAnsi="Gadugi" w:eastAsia="Gadugi" w:cs="Gadugi"/>
        </w:rPr>
        <w:t>ᎩᎶ</w:t>
      </w:r>
      <w:r>
        <w:rPr>
          <w:rFonts w:ascii="Times New Roman" w:hAnsi="Times New Roman" w:eastAsia="Times New Roman" w:cs="Times New Roman"/>
        </w:rPr>
        <w:t xml:space="preserve"> </w:t>
      </w:r>
      <w:r>
        <w:rPr>
          <w:rFonts w:ascii="Gadugi" w:hAnsi="Gadugi" w:eastAsia="Gadugi" w:cs="Gadugi"/>
        </w:rPr>
        <w:t>ᎤᏔᏕᎦ</w:t>
      </w:r>
      <w:r>
        <w:rPr>
          <w:rFonts w:ascii="Times New Roman" w:hAnsi="Times New Roman" w:eastAsia="Times New Roman" w:cs="Times New Roman"/>
        </w:rPr>
        <w:t xml:space="preserve"> </w:t>
      </w:r>
      <w:r>
        <w:rPr>
          <w:rFonts w:ascii="Gadugi" w:hAnsi="Gadugi" w:eastAsia="Gadugi" w:cs="Gadugi"/>
        </w:rPr>
        <w:t>ᎠᎹ</w:t>
      </w:r>
      <w:r>
        <w:rPr>
          <w:rFonts w:ascii="Times New Roman" w:hAnsi="Times New Roman" w:eastAsia="Times New Roman" w:cs="Times New Roman"/>
        </w:rPr>
        <w:t xml:space="preserve"> </w:t>
      </w:r>
      <w:r>
        <w:rPr>
          <w:rFonts w:ascii="Gadugi" w:hAnsi="Gadugi" w:eastAsia="Gadugi" w:cs="Gadugi"/>
        </w:rPr>
        <w:t>ᏥᎩᏁᎵ</w:t>
      </w:r>
      <w:r>
        <w:rPr>
          <w:rFonts w:ascii="Times New Roman" w:hAnsi="Times New Roman" w:eastAsia="Times New Roman" w:cs="Times New Roman"/>
        </w:rPr>
        <w:t xml:space="preserve"> </w:t>
      </w:r>
      <w:r>
        <w:rPr>
          <w:rFonts w:ascii="Gadugi" w:hAnsi="Gadugi" w:eastAsia="Gadugi" w:cs="Gadugi"/>
        </w:rPr>
        <w:t>ᎠᏰᎵ</w:t>
      </w:r>
      <w:r>
        <w:rPr>
          <w:rFonts w:ascii="Times New Roman" w:hAnsi="Times New Roman" w:eastAsia="Times New Roman" w:cs="Times New Roman"/>
        </w:rPr>
        <w:t xml:space="preserve"> </w:t>
      </w:r>
      <w:r>
        <w:rPr>
          <w:rFonts w:ascii="Gadugi" w:hAnsi="Gadugi" w:eastAsia="Gadugi" w:cs="Gadugi"/>
        </w:rPr>
        <w:t>ᏄᎬᏫᏳᎯ</w:t>
      </w:r>
      <w:r>
        <w:rPr>
          <w:rFonts w:ascii="Times New Roman" w:hAnsi="Times New Roman" w:eastAsia="Times New Roman" w:cs="Times New Roman"/>
        </w:rPr>
        <w:t xml:space="preserve"> </w:t>
      </w:r>
      <w:r>
        <w:rPr>
          <w:rFonts w:ascii="Gadugi" w:hAnsi="Gadugi" w:eastAsia="Gadugi" w:cs="Gadugi"/>
        </w:rPr>
        <w:t>ᎠᎹ</w:t>
      </w:r>
      <w:r>
        <w:rPr>
          <w:rFonts w:ascii="Times New Roman" w:hAnsi="Times New Roman" w:eastAsia="Times New Roman" w:cs="Times New Roman"/>
        </w:rPr>
        <w:t xml:space="preserve"> </w:t>
      </w:r>
      <w:r>
        <w:rPr>
          <w:rFonts w:ascii="Gadugi" w:hAnsi="Gadugi" w:eastAsia="Gadugi" w:cs="Gadugi"/>
        </w:rPr>
        <w:t>ᎬᏃᏛ</w:t>
      </w:r>
      <w:r>
        <w:rPr>
          <w:rFonts w:ascii="Times New Roman" w:hAnsi="Times New Roman" w:eastAsia="Times New Roman" w:cs="Times New Roman"/>
        </w:rPr>
        <w:t xml:space="preserve"> </w:t>
      </w:r>
      <w:r>
        <w:rPr>
          <w:rFonts w:ascii="Gadugi" w:hAnsi="Gadugi" w:eastAsia="Gadugi" w:cs="Gadugi"/>
        </w:rPr>
        <w:t>ᎤᏓᎬᏩᎵ</w:t>
      </w:r>
      <w:r>
        <w:rPr>
          <w:rFonts w:ascii="Times New Roman" w:hAnsi="Times New Roman" w:eastAsia="Times New Roman" w:cs="Times New Roman"/>
        </w:rPr>
        <w:t xml:space="preserve"> </w:t>
      </w:r>
      <w:r>
        <w:rPr>
          <w:rFonts w:ascii="Gadugi" w:hAnsi="Gadugi" w:eastAsia="Gadugi" w:cs="Gadugi"/>
        </w:rPr>
        <w:t>ᎢᎬᏁᎸ</w:t>
      </w:r>
      <w:r>
        <w:rPr>
          <w:rFonts w:ascii="Times New Roman" w:hAnsi="Times New Roman" w:eastAsia="Times New Roman" w:cs="Times New Roman"/>
        </w:rPr>
        <w:t xml:space="preserve"> </w:t>
      </w:r>
      <w:r>
        <w:rPr>
          <w:rFonts w:ascii="Gadugi" w:hAnsi="Gadugi" w:eastAsia="Gadugi" w:cs="Gadugi"/>
        </w:rPr>
        <w:t>ᎤᏩᏒ</w:t>
      </w:r>
      <w:r>
        <w:rPr>
          <w:rFonts w:ascii="Times New Roman" w:hAnsi="Times New Roman" w:eastAsia="Times New Roman" w:cs="Times New Roman"/>
        </w:rPr>
        <w:t xml:space="preserve">. </w:t>
      </w:r>
      <w:r>
        <w:rPr>
          <w:rFonts w:ascii="Gadugi" w:hAnsi="Gadugi" w:eastAsia="Gadugi" w:cs="Gadugi"/>
        </w:rPr>
        <w:t>ᎦᏃᎸᏛ</w:t>
      </w:r>
      <w:r>
        <w:rPr>
          <w:rFonts w:ascii="Times New Roman" w:hAnsi="Times New Roman" w:eastAsia="Times New Roman" w:cs="Times New Roman"/>
        </w:rPr>
        <w:t xml:space="preserv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Уасайын ахсатын — Хаҕас үсөһүн нүөмэрэ</dc:title>
  <dc:subject>Даниил Ики</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