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آي مڭ يخفي ن ؤور قراطين — خمشّة</w:t>
      </w:r>
    </w:p>
    <w:p>
      <w:pPr>
        <w:pStyle w:val="ArticleSubtitle"/>
        <w:jc w:val="left"/>
      </w:pPr>
      <w:r>
        <w:rPr>
          <w:rFonts w:ascii="Segoe UI" w:hAnsi="Segoe UI" w:eastAsia="Segoe UI" w:cs="Segoe UI"/>
        </w:rPr>
        <w:t>يَنِه</w:t>
      </w:r>
      <w:r>
        <w:rPr>
          <w:rFonts w:ascii="Arial" w:hAnsi="Arial" w:eastAsia="Arial" w:cs="Arial"/>
        </w:rPr>
        <w:t xml:space="preserve"> </w:t>
      </w:r>
      <w:r>
        <w:rPr>
          <w:rFonts w:ascii="Segoe UI" w:hAnsi="Segoe UI" w:eastAsia="Segoe UI" w:cs="Segoe UI"/>
        </w:rPr>
        <w:t>لَشْتِن</w:t>
      </w:r>
      <w:r>
        <w:rPr>
          <w:rFonts w:ascii="Arial" w:hAnsi="Arial" w:eastAsia="Arial" w:cs="Arial"/>
        </w:rPr>
        <w:t xml:space="preserve"> </w:t>
      </w:r>
      <w:r>
        <w:rPr>
          <w:rFonts w:ascii="Segoe UI" w:hAnsi="Segoe UI" w:eastAsia="Segoe UI" w:cs="Segoe UI"/>
        </w:rPr>
        <w:t>العَقْدَهَرْبَعَهٔ</w:t>
      </w:r>
      <w:r>
        <w:rPr>
          <w:rFonts w:ascii="Arial" w:hAnsi="Arial" w:eastAsia="Arial" w:cs="Arial"/>
        </w:rPr>
        <w:t xml:space="preserve"> </w:t>
      </w:r>
      <w:r>
        <w:rPr>
          <w:rFonts w:ascii="Segoe UI" w:hAnsi="Segoe UI" w:eastAsia="Segoe UI" w:cs="Segoe UI"/>
        </w:rPr>
        <w:t>الأُولَيَّه</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2026-04-01</w:t>
      </w:r>
    </w:p>
    <w:p>
      <w:pPr>
        <w:pStyle w:val="ArticleBody"/>
        <w:jc w:val="left"/>
      </w:pPr>
      <w:r>
        <w:rPr>
          <w:rFonts w:ascii="Times New Roman" w:hAnsi="Times New Roman" w:eastAsia="Times New Roman" w:cs="Times New Roman"/>
        </w:rPr>
        <w:t>След като се връщаме, за да установим скритата история на четиридесети стих, изглежда благоразумно най-напред да прегледаме основите на първите четири статии от тази поредица. Първата от четирите статии в тази поредица представи пророческо тълкуване, което представя Христос като Лъва от Юдовото племе (и Алфа и Омега), Който в повратни моменти разпечатва части от единадесета глава на Даниил, за да ръководи последното реформаторско движение на 144 000. То установява, че историята на първия и втория ангел съответства на историята на вестта на третия ангел, като по този начин посочва, че през 1989 г. (126 години след адвентния бунт от 1863 г.) Лъвът разпечата Даниил 11:40–45. Тези разпечатани стихове проследяват смъртоносната рана на папството през 1798 г., нейното изцеление чрез троен съюз на змей, звяр и лъжепророк, водещ нататък към Армагедон при „славната свята планина“ от четиридесет и пети стих. С приближаването на движението на сто четиридесет и четирите хиляди към скоро идващия неделен закон в Съединените щати, скритата история на 40 стих (обхващаща периода от 1989 г. до този неделен закон) започна да се разпечатва през юли 2023 г.</w:t>
      </w:r>
    </w:p>
    <w:p>
      <w:pPr>
        <w:pStyle w:val="ArticleBody"/>
        <w:jc w:val="left"/>
      </w:pPr>
      <w:r>
        <w:rPr>
          <w:rFonts w:ascii="Times New Roman" w:hAnsi="Times New Roman" w:eastAsia="Times New Roman" w:cs="Times New Roman"/>
        </w:rPr>
        <w:t>Takitaki iti komentaryon Ellen White a nagsasabing an bahín han diri pa nabuksan nga basahon ni Daniel nga may kalabotan ha kataposan nga mga adlaw naghahatag hin “pagdugang han hibaro” nga nag-aandam hin usa nga katawohan basi makatindog. An “lana” ginkikilala sugad nga Espiritu Santo, an langitnon nga mga mensahe, ngan an kinaiya dida han parabola han napulo nga mga birhen. An pagbukas han linikopan nagpagios han tulo-ka-bahin nga proseso han pagsari han Daniel 12:10, diin damu an “ginpaputli, ginpapaputi, ngan ginsasari.” Ini nga kasaysayan nagrerepresentar hin pira nga matagnaon nga mga punto diin an tagna ginbuksan, tikang han 1989, Setyembre 11, 2001, ngan Hulyo, 2023. Hito nga magkalain-lain nga mga pagbukas han linikopan nagrerepresentar hin usa nga panahon tikang han 1989 ngadto ha 9/11, an panahon tikang han 9/11 ngadto ha tiarabot nga Sunday law, ngan an panahon han tarrying time tikang Hulyo 18, 2020 ngadto Disyembre 31, 2023, diin an mensahe han Midnight Cry hin hinay-hinay nga ginbubuksan tubtob ha Sunday law.</w:t>
      </w:r>
    </w:p>
    <w:p>
      <w:pPr>
        <w:pStyle w:val="ArticleBody"/>
        <w:jc w:val="left"/>
      </w:pPr>
      <w:r>
        <w:rPr>
          <w:rFonts w:ascii="Times New Roman" w:hAnsi="Times New Roman" w:eastAsia="Times New Roman" w:cs="Times New Roman"/>
        </w:rPr>
        <w:t>قي إيسو لوس كانديداتوس بارا إستار إينتري لوس سيينتو كوارينتا ي كواترو ميل، ريپريسينتادوس پور لوس ويسوس سيسوس دي إزيكييل 37 ي پور لوس دوس تيستيگوس دي أپوكاليپسيس أونسي، كيي سي پونين دي پي كواندو سون يينادوس ديل إسپيريتو، سي ييبا آ كابو پور ميضيو ديل ديسسييو. سي إل پوئبلو دي ديوس نو ليويا آ ديستيرتار آ إيستا «لوس پرسيوسا» كي موإسترا پيليگروس تاليس كومو إل پودير پاپال ي لا لي دي دومينگو، لاس خيرخيياس لوس ثارندان (سيپاراندو لا پاخا ديل تريگو). سيينياليس پروفيتيكاس أنتييريوريس، تاليس كومو إل Blair Bill دي 1888 ي إل Patriot Act، سون إيدينتيفيكادوس كومو أدفيرتينسياس پروفيتيكاس. إل پريمر أرتيكولو إيدينتيفيكا كي توداس لاس لينئياس پريفياس دي إيستوريا پروفيتيكا ريپريسينتاداس دينترو دي دانييل كاپيتولو أونسي سي ريپيتين إن لوس ڤيرسيكولوس 40-45. إيسي أرتيكولو إيدينتيفيكا كي لا إيماغين دي لا بيستيا سي فورما پريميرو إن لوس إيستادوس أونيدوس ي ديپس إن إل موندو، سيگون إل تيپو ريپريسينتادو پور 321 ي لا پريميرا لي دي دومينگو، سيگيدا پور لا إيماغين گلوبال دي لا بيستيا، تيپيفيكادا پور 538، كواندو ميكائيل سي ليفانتا ي سي سيرا إل تيمپو دي پراويثيون.</w:t>
      </w:r>
    </w:p>
    <w:p>
      <w:pPr>
        <w:pStyle w:val="ArticleBody"/>
        <w:jc w:val="left"/>
      </w:pPr>
      <w:r>
        <w:rPr>
          <w:rFonts w:ascii="Ebrima" w:hAnsi="Ebrima" w:eastAsia="Ebrima" w:cs="Ebrima"/>
        </w:rPr>
        <w:t>ሁለተኛው</w:t>
      </w:r>
      <w:r>
        <w:rPr>
          <w:rFonts w:ascii="Times New Roman" w:hAnsi="Times New Roman" w:eastAsia="Times New Roman" w:cs="Times New Roman"/>
        </w:rPr>
        <w:t xml:space="preserve"> </w:t>
      </w:r>
      <w:r>
        <w:rPr>
          <w:rFonts w:ascii="Ebrima" w:hAnsi="Ebrima" w:eastAsia="Ebrima" w:cs="Ebrima"/>
        </w:rPr>
        <w:t>ከአራቱ</w:t>
      </w:r>
      <w:r>
        <w:rPr>
          <w:rFonts w:ascii="Times New Roman" w:hAnsi="Times New Roman" w:eastAsia="Times New Roman" w:cs="Times New Roman"/>
        </w:rPr>
        <w:t xml:space="preserve"> </w:t>
      </w:r>
      <w:r>
        <w:rPr>
          <w:rFonts w:ascii="Ebrima" w:hAnsi="Ebrima" w:eastAsia="Ebrima" w:cs="Ebrima"/>
        </w:rPr>
        <w:t>ጽሑፎች</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ያለው፣</w:t>
      </w:r>
      <w:r>
        <w:rPr>
          <w:rFonts w:ascii="Times New Roman" w:hAnsi="Times New Roman" w:eastAsia="Times New Roman" w:cs="Times New Roman"/>
        </w:rPr>
        <w:t xml:space="preserve"> </w:t>
      </w:r>
      <w:r>
        <w:rPr>
          <w:rFonts w:ascii="Ebrima" w:hAnsi="Ebrima" w:eastAsia="Ebrima" w:cs="Ebrima"/>
        </w:rPr>
        <w:t>የትንቢታዊውን</w:t>
      </w:r>
      <w:r>
        <w:rPr>
          <w:rFonts w:ascii="Times New Roman" w:hAnsi="Times New Roman" w:eastAsia="Times New Roman" w:cs="Times New Roman"/>
        </w:rPr>
        <w:t xml:space="preserve"> </w:t>
      </w:r>
      <w:r>
        <w:rPr>
          <w:rFonts w:ascii="Ebrima" w:hAnsi="Ebrima" w:eastAsia="Ebrima" w:cs="Ebrima"/>
        </w:rPr>
        <w:t>መዋቅር</w:t>
      </w:r>
      <w:r>
        <w:rPr>
          <w:rFonts w:ascii="Times New Roman" w:hAnsi="Times New Roman" w:eastAsia="Times New Roman" w:cs="Times New Roman"/>
        </w:rPr>
        <w:t xml:space="preserve"> </w:t>
      </w:r>
      <w:r>
        <w:rPr>
          <w:rFonts w:ascii="Ebrima" w:hAnsi="Ebrima" w:eastAsia="Ebrima" w:cs="Ebrima"/>
        </w:rPr>
        <w:t>በመቀጠል፣</w:t>
      </w:r>
      <w:r>
        <w:rPr>
          <w:rFonts w:ascii="Times New Roman" w:hAnsi="Times New Roman" w:eastAsia="Times New Roman" w:cs="Times New Roman"/>
        </w:rPr>
        <w:t xml:space="preserve"> </w:t>
      </w:r>
      <w:r>
        <w:rPr>
          <w:rFonts w:ascii="Ebrima" w:hAnsi="Ebrima" w:eastAsia="Ebrima" w:cs="Ebrima"/>
        </w:rPr>
        <w:t>የ</w:t>
      </w:r>
      <w:r>
        <w:rPr>
          <w:rFonts w:ascii="Times New Roman" w:hAnsi="Times New Roman" w:eastAsia="Times New Roman" w:cs="Times New Roman"/>
        </w:rPr>
        <w:t xml:space="preserve">2001 </w:t>
      </w:r>
      <w:r>
        <w:rPr>
          <w:rFonts w:ascii="Ebrima" w:hAnsi="Ebrima" w:eastAsia="Ebrima" w:cs="Ebrima"/>
        </w:rPr>
        <w:t>የ</w:t>
      </w:r>
      <w:r>
        <w:rPr>
          <w:rFonts w:ascii="Times New Roman" w:hAnsi="Times New Roman" w:eastAsia="Times New Roman" w:cs="Times New Roman"/>
        </w:rPr>
        <w:t xml:space="preserve">Patriot Act </w:t>
      </w:r>
      <w:r>
        <w:rPr>
          <w:rFonts w:ascii="Ebrima" w:hAnsi="Ebrima" w:eastAsia="Ebrima" w:cs="Ebrima"/>
        </w:rPr>
        <w:t>የተባለውን</w:t>
      </w:r>
      <w:r>
        <w:rPr>
          <w:rFonts w:ascii="Times New Roman" w:hAnsi="Times New Roman" w:eastAsia="Times New Roman" w:cs="Times New Roman"/>
        </w:rPr>
        <w:t xml:space="preserve"> </w:t>
      </w:r>
      <w:r>
        <w:rPr>
          <w:rFonts w:ascii="Ebrima" w:hAnsi="Ebrima" w:eastAsia="Ebrima" w:cs="Ebrima"/>
        </w:rPr>
        <w:t>ሕግ</w:t>
      </w:r>
      <w:r>
        <w:rPr>
          <w:rFonts w:ascii="Times New Roman" w:hAnsi="Times New Roman" w:eastAsia="Times New Roman" w:cs="Times New Roman"/>
        </w:rPr>
        <w:t xml:space="preserve"> </w:t>
      </w:r>
      <w:r>
        <w:rPr>
          <w:rFonts w:ascii="Ebrima" w:hAnsi="Ebrima" w:eastAsia="Ebrima" w:cs="Ebrima"/>
        </w:rPr>
        <w:t>አሜሪካ</w:t>
      </w:r>
      <w:r>
        <w:rPr>
          <w:rFonts w:ascii="Times New Roman" w:hAnsi="Times New Roman" w:eastAsia="Times New Roman" w:cs="Times New Roman"/>
        </w:rPr>
        <w:t xml:space="preserve"> </w:t>
      </w:r>
      <w:r>
        <w:rPr>
          <w:rFonts w:ascii="Ebrima" w:hAnsi="Ebrima" w:eastAsia="Ebrima" w:cs="Ebrima"/>
        </w:rPr>
        <w:t>በራእይ</w:t>
      </w:r>
      <w:r>
        <w:rPr>
          <w:rFonts w:ascii="Times New Roman" w:hAnsi="Times New Roman" w:eastAsia="Times New Roman" w:cs="Times New Roman"/>
        </w:rPr>
        <w:t xml:space="preserve"> 13</w:t>
      </w:r>
      <w:r>
        <w:rPr>
          <w:rFonts w:ascii="Ebrima" w:hAnsi="Ebrima" w:eastAsia="Ebrima" w:cs="Ebrima"/>
        </w:rPr>
        <w:t>፡</w:t>
      </w:r>
      <w:r>
        <w:rPr>
          <w:rFonts w:ascii="Times New Roman" w:hAnsi="Times New Roman" w:eastAsia="Times New Roman" w:cs="Times New Roman"/>
        </w:rPr>
        <w:t xml:space="preserve">11 </w:t>
      </w:r>
      <w:r>
        <w:rPr>
          <w:rFonts w:ascii="Ebrima" w:hAnsi="Ebrima" w:eastAsia="Ebrima" w:cs="Ebrima"/>
        </w:rPr>
        <w:t>ፍጻሜ</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መናገርዋ</w:t>
      </w:r>
      <w:r>
        <w:rPr>
          <w:rFonts w:ascii="Times New Roman" w:hAnsi="Times New Roman" w:eastAsia="Times New Roman" w:cs="Times New Roman"/>
        </w:rPr>
        <w:t xml:space="preserve">” </w:t>
      </w:r>
      <w:r>
        <w:rPr>
          <w:rFonts w:ascii="Ebrima" w:hAnsi="Ebrima" w:eastAsia="Ebrima" w:cs="Ebrima"/>
        </w:rPr>
        <w:t>መሆኑን</w:t>
      </w:r>
      <w:r>
        <w:rPr>
          <w:rFonts w:ascii="Times New Roman" w:hAnsi="Times New Roman" w:eastAsia="Times New Roman" w:cs="Times New Roman"/>
        </w:rPr>
        <w:t xml:space="preserve"> </w:t>
      </w:r>
      <w:r>
        <w:rPr>
          <w:rFonts w:ascii="Ebrima" w:hAnsi="Ebrima" w:eastAsia="Ebrima" w:cs="Ebrima"/>
        </w:rPr>
        <w:t>በመለየት</w:t>
      </w:r>
      <w:r>
        <w:rPr>
          <w:rFonts w:ascii="Times New Roman" w:hAnsi="Times New Roman" w:eastAsia="Times New Roman" w:cs="Times New Roman"/>
        </w:rPr>
        <w:t xml:space="preserve"> </w:t>
      </w:r>
      <w:r>
        <w:rPr>
          <w:rFonts w:ascii="Ebrima" w:hAnsi="Ebrima" w:eastAsia="Ebrima" w:cs="Ebrima"/>
        </w:rPr>
        <w:t>ያቀርባል።</w:t>
      </w:r>
      <w:r>
        <w:rPr>
          <w:rFonts w:ascii="Times New Roman" w:hAnsi="Times New Roman" w:eastAsia="Times New Roman" w:cs="Times New Roman"/>
        </w:rPr>
        <w:t xml:space="preserve"> </w:t>
      </w:r>
      <w:r>
        <w:rPr>
          <w:rFonts w:ascii="Ebrima" w:hAnsi="Ebrima" w:eastAsia="Ebrima" w:cs="Ebrima"/>
        </w:rPr>
        <w:t>የ</w:t>
      </w:r>
      <w:r>
        <w:rPr>
          <w:rFonts w:ascii="Times New Roman" w:hAnsi="Times New Roman" w:eastAsia="Times New Roman" w:cs="Times New Roman"/>
        </w:rPr>
        <w:t xml:space="preserve">Patriot Act </w:t>
      </w:r>
      <w:r>
        <w:rPr>
          <w:rFonts w:ascii="Ebrima" w:hAnsi="Ebrima" w:eastAsia="Ebrima" w:cs="Ebrima"/>
        </w:rPr>
        <w:t>ሕግ</w:t>
      </w:r>
      <w:r>
        <w:rPr>
          <w:rFonts w:ascii="Times New Roman" w:hAnsi="Times New Roman" w:eastAsia="Times New Roman" w:cs="Times New Roman"/>
        </w:rPr>
        <w:t xml:space="preserve"> </w:t>
      </w:r>
      <w:r>
        <w:rPr>
          <w:rFonts w:ascii="Ebrima" w:hAnsi="Ebrima" w:eastAsia="Ebrima" w:cs="Ebrima"/>
        </w:rPr>
        <w:t>ከሕገ</w:t>
      </w:r>
      <w:r>
        <w:rPr>
          <w:rFonts w:ascii="Times New Roman" w:hAnsi="Times New Roman" w:eastAsia="Times New Roman" w:cs="Times New Roman"/>
        </w:rPr>
        <w:t>-</w:t>
      </w:r>
      <w:r>
        <w:rPr>
          <w:rFonts w:ascii="Ebrima" w:hAnsi="Ebrima" w:eastAsia="Ebrima" w:cs="Ebrima"/>
        </w:rPr>
        <w:t>መንግሥቱ</w:t>
      </w:r>
      <w:r>
        <w:rPr>
          <w:rFonts w:ascii="Times New Roman" w:hAnsi="Times New Roman" w:eastAsia="Times New Roman" w:cs="Times New Roman"/>
        </w:rPr>
        <w:t xml:space="preserve"> </w:t>
      </w:r>
      <w:r>
        <w:rPr>
          <w:rFonts w:ascii="Ebrima" w:hAnsi="Ebrima" w:eastAsia="Ebrima" w:cs="Ebrima"/>
        </w:rPr>
        <w:t>ሶስት</w:t>
      </w:r>
      <w:r>
        <w:rPr>
          <w:rFonts w:ascii="Times New Roman" w:hAnsi="Times New Roman" w:eastAsia="Times New Roman" w:cs="Times New Roman"/>
        </w:rPr>
        <w:t xml:space="preserve"> </w:t>
      </w:r>
      <w:r>
        <w:rPr>
          <w:rFonts w:ascii="Ebrima" w:hAnsi="Ebrima" w:eastAsia="Ebrima" w:cs="Ebrima"/>
        </w:rPr>
        <w:t>እርግፍቶች</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የመጀመሪያው</w:t>
      </w:r>
      <w:r>
        <w:rPr>
          <w:rFonts w:ascii="Times New Roman" w:hAnsi="Times New Roman" w:eastAsia="Times New Roman" w:cs="Times New Roman"/>
        </w:rPr>
        <w:t xml:space="preserve"> </w:t>
      </w:r>
      <w:r>
        <w:rPr>
          <w:rFonts w:ascii="Ebrima" w:hAnsi="Ebrima" w:eastAsia="Ebrima" w:cs="Ebrima"/>
        </w:rPr>
        <w:t>ነበር፤</w:t>
      </w:r>
      <w:r>
        <w:rPr>
          <w:rFonts w:ascii="Times New Roman" w:hAnsi="Times New Roman" w:eastAsia="Times New Roman" w:cs="Times New Roman"/>
        </w:rPr>
        <w:t xml:space="preserve"> </w:t>
      </w:r>
      <w:r>
        <w:rPr>
          <w:rFonts w:ascii="Ebrima" w:hAnsi="Ebrima" w:eastAsia="Ebrima" w:cs="Ebrima"/>
        </w:rPr>
        <w:t>እነዚህም</w:t>
      </w:r>
      <w:r>
        <w:rPr>
          <w:rFonts w:ascii="Times New Roman" w:hAnsi="Times New Roman" w:eastAsia="Times New Roman" w:cs="Times New Roman"/>
        </w:rPr>
        <w:t xml:space="preserve"> </w:t>
      </w:r>
      <w:r>
        <w:rPr>
          <w:rFonts w:ascii="Ebrima" w:hAnsi="Ebrima" w:eastAsia="Ebrima" w:cs="Ebrima"/>
        </w:rPr>
        <w:t>በመጽሐፍ</w:t>
      </w:r>
      <w:r>
        <w:rPr>
          <w:rFonts w:ascii="Times New Roman" w:hAnsi="Times New Roman" w:eastAsia="Times New Roman" w:cs="Times New Roman"/>
        </w:rPr>
        <w:t xml:space="preserve"> </w:t>
      </w:r>
      <w:r>
        <w:rPr>
          <w:rFonts w:ascii="Ebrima" w:hAnsi="Ebrima" w:eastAsia="Ebrima" w:cs="Ebrima"/>
        </w:rPr>
        <w:t>ቅዱስ</w:t>
      </w:r>
      <w:r>
        <w:rPr>
          <w:rFonts w:ascii="Times New Roman" w:hAnsi="Times New Roman" w:eastAsia="Times New Roman" w:cs="Times New Roman"/>
        </w:rPr>
        <w:t xml:space="preserve"> </w:t>
      </w:r>
      <w:r>
        <w:rPr>
          <w:rFonts w:ascii="Ebrima" w:hAnsi="Ebrima" w:eastAsia="Ebrima" w:cs="Ebrima"/>
        </w:rPr>
        <w:t>ትንቢት</w:t>
      </w:r>
      <w:r>
        <w:rPr>
          <w:rFonts w:ascii="Times New Roman" w:hAnsi="Times New Roman" w:eastAsia="Times New Roman" w:cs="Times New Roman"/>
        </w:rPr>
        <w:t xml:space="preserve"> </w:t>
      </w:r>
      <w:r>
        <w:rPr>
          <w:rFonts w:ascii="Ebrima" w:hAnsi="Ebrima" w:eastAsia="Ebrima" w:cs="Ebrima"/>
        </w:rPr>
        <w:t>የስድስተኛው</w:t>
      </w:r>
      <w:r>
        <w:rPr>
          <w:rFonts w:ascii="Times New Roman" w:hAnsi="Times New Roman" w:eastAsia="Times New Roman" w:cs="Times New Roman"/>
        </w:rPr>
        <w:t xml:space="preserve"> </w:t>
      </w:r>
      <w:r>
        <w:rPr>
          <w:rFonts w:ascii="Ebrima" w:hAnsi="Ebrima" w:eastAsia="Ebrima" w:cs="Ebrima"/>
        </w:rPr>
        <w:t>መንግሥት</w:t>
      </w:r>
      <w:r>
        <w:rPr>
          <w:rFonts w:ascii="Times New Roman" w:hAnsi="Times New Roman" w:eastAsia="Times New Roman" w:cs="Times New Roman"/>
        </w:rPr>
        <w:t xml:space="preserve"> </w:t>
      </w:r>
      <w:r>
        <w:rPr>
          <w:rFonts w:ascii="Ebrima" w:hAnsi="Ebrima" w:eastAsia="Ebrima" w:cs="Ebrima"/>
        </w:rPr>
        <w:t>መጀመሪያ</w:t>
      </w:r>
      <w:r>
        <w:rPr>
          <w:rFonts w:ascii="Times New Roman" w:hAnsi="Times New Roman" w:eastAsia="Times New Roman" w:cs="Times New Roman"/>
        </w:rPr>
        <w:t xml:space="preserve"> </w:t>
      </w:r>
      <w:r>
        <w:rPr>
          <w:rFonts w:ascii="Ebrima" w:hAnsi="Ebrima" w:eastAsia="Ebrima" w:cs="Ebrima"/>
        </w:rPr>
        <w:t>ላይ</w:t>
      </w:r>
      <w:r>
        <w:rPr>
          <w:rFonts w:ascii="Times New Roman" w:hAnsi="Times New Roman" w:eastAsia="Times New Roman" w:cs="Times New Roman"/>
        </w:rPr>
        <w:t xml:space="preserve"> </w:t>
      </w:r>
      <w:r>
        <w:rPr>
          <w:rFonts w:ascii="Ebrima" w:hAnsi="Ebrima" w:eastAsia="Ebrima" w:cs="Ebrima"/>
        </w:rPr>
        <w:t>ካሉት</w:t>
      </w:r>
      <w:r>
        <w:rPr>
          <w:rFonts w:ascii="Times New Roman" w:hAnsi="Times New Roman" w:eastAsia="Times New Roman" w:cs="Times New Roman"/>
        </w:rPr>
        <w:t xml:space="preserve"> </w:t>
      </w:r>
      <w:r>
        <w:rPr>
          <w:rFonts w:ascii="Ebrima" w:hAnsi="Ebrima" w:eastAsia="Ebrima" w:cs="Ebrima"/>
        </w:rPr>
        <w:t>ሶስት</w:t>
      </w:r>
      <w:r>
        <w:rPr>
          <w:rFonts w:ascii="Times New Roman" w:hAnsi="Times New Roman" w:eastAsia="Times New Roman" w:cs="Times New Roman"/>
        </w:rPr>
        <w:t xml:space="preserve"> </w:t>
      </w:r>
      <w:r>
        <w:rPr>
          <w:rFonts w:ascii="Ebrima" w:hAnsi="Ebrima" w:eastAsia="Ebrima" w:cs="Ebrima"/>
        </w:rPr>
        <w:t>የመንገድ</w:t>
      </w:r>
      <w:r>
        <w:rPr>
          <w:rFonts w:ascii="Times New Roman" w:hAnsi="Times New Roman" w:eastAsia="Times New Roman" w:cs="Times New Roman"/>
        </w:rPr>
        <w:t xml:space="preserve"> </w:t>
      </w:r>
      <w:r>
        <w:rPr>
          <w:rFonts w:ascii="Ebrima" w:hAnsi="Ebrima" w:eastAsia="Ebrima" w:cs="Ebrima"/>
        </w:rPr>
        <w:t>ምልክቶች</w:t>
      </w:r>
      <w:r>
        <w:rPr>
          <w:rFonts w:ascii="Times New Roman" w:hAnsi="Times New Roman" w:eastAsia="Times New Roman" w:cs="Times New Roman"/>
        </w:rPr>
        <w:t xml:space="preserve"> </w:t>
      </w:r>
      <w:r>
        <w:rPr>
          <w:rFonts w:ascii="Ebrima" w:hAnsi="Ebrima" w:eastAsia="Ebrima" w:cs="Ebrima"/>
        </w:rPr>
        <w:t>ጋር</w:t>
      </w:r>
      <w:r>
        <w:rPr>
          <w:rFonts w:ascii="Times New Roman" w:hAnsi="Times New Roman" w:eastAsia="Times New Roman" w:cs="Times New Roman"/>
        </w:rPr>
        <w:t xml:space="preserve"> </w:t>
      </w:r>
      <w:r>
        <w:rPr>
          <w:rFonts w:ascii="Ebrima" w:hAnsi="Ebrima" w:eastAsia="Ebrima" w:cs="Ebrima"/>
        </w:rPr>
        <w:t>ተመሳሳይ</w:t>
      </w:r>
      <w:r>
        <w:rPr>
          <w:rFonts w:ascii="Times New Roman" w:hAnsi="Times New Roman" w:eastAsia="Times New Roman" w:cs="Times New Roman"/>
        </w:rPr>
        <w:t xml:space="preserve"> </w:t>
      </w:r>
      <w:r>
        <w:rPr>
          <w:rFonts w:ascii="Ebrima" w:hAnsi="Ebrima" w:eastAsia="Ebrima" w:cs="Ebrima"/>
        </w:rPr>
        <w:t>ናቸው፤</w:t>
      </w:r>
      <w:r>
        <w:rPr>
          <w:rFonts w:ascii="Times New Roman" w:hAnsi="Times New Roman" w:eastAsia="Times New Roman" w:cs="Times New Roman"/>
        </w:rPr>
        <w:t xml:space="preserve"> 1776 </w:t>
      </w:r>
      <w:r>
        <w:rPr>
          <w:rFonts w:ascii="Ebrima" w:hAnsi="Ebrima" w:eastAsia="Ebrima" w:cs="Ebrima"/>
        </w:rPr>
        <w:t>የነጻነት</w:t>
      </w:r>
      <w:r>
        <w:rPr>
          <w:rFonts w:ascii="Times New Roman" w:hAnsi="Times New Roman" w:eastAsia="Times New Roman" w:cs="Times New Roman"/>
        </w:rPr>
        <w:t xml:space="preserve"> </w:t>
      </w:r>
      <w:r>
        <w:rPr>
          <w:rFonts w:ascii="Ebrima" w:hAnsi="Ebrima" w:eastAsia="Ebrima" w:cs="Ebrima"/>
        </w:rPr>
        <w:t>መግለጫ፣</w:t>
      </w:r>
      <w:r>
        <w:rPr>
          <w:rFonts w:ascii="Times New Roman" w:hAnsi="Times New Roman" w:eastAsia="Times New Roman" w:cs="Times New Roman"/>
        </w:rPr>
        <w:t xml:space="preserve"> 1789 </w:t>
      </w:r>
      <w:r>
        <w:rPr>
          <w:rFonts w:ascii="Ebrima" w:hAnsi="Ebrima" w:eastAsia="Ebrima" w:cs="Ebrima"/>
        </w:rPr>
        <w:t>ሕገ</w:t>
      </w:r>
      <w:r>
        <w:rPr>
          <w:rFonts w:ascii="Times New Roman" w:hAnsi="Times New Roman" w:eastAsia="Times New Roman" w:cs="Times New Roman"/>
        </w:rPr>
        <w:t>-</w:t>
      </w:r>
      <w:r>
        <w:rPr>
          <w:rFonts w:ascii="Ebrima" w:hAnsi="Ebrima" w:eastAsia="Ebrima" w:cs="Ebrima"/>
        </w:rPr>
        <w:t>መንግሥት፣</w:t>
      </w:r>
      <w:r>
        <w:rPr>
          <w:rFonts w:ascii="Times New Roman" w:hAnsi="Times New Roman" w:eastAsia="Times New Roman" w:cs="Times New Roman"/>
        </w:rPr>
        <w:t xml:space="preserve"> </w:t>
      </w:r>
      <w:r>
        <w:rPr>
          <w:rFonts w:ascii="Ebrima" w:hAnsi="Ebrima" w:eastAsia="Ebrima" w:cs="Ebrima"/>
        </w:rPr>
        <w:t>እና</w:t>
      </w:r>
      <w:r>
        <w:rPr>
          <w:rFonts w:ascii="Times New Roman" w:hAnsi="Times New Roman" w:eastAsia="Times New Roman" w:cs="Times New Roman"/>
        </w:rPr>
        <w:t xml:space="preserve"> 1798 </w:t>
      </w:r>
      <w:r>
        <w:rPr>
          <w:rFonts w:ascii="Ebrima" w:hAnsi="Ebrima" w:eastAsia="Ebrima" w:cs="Ebrima"/>
        </w:rPr>
        <w:t>የ</w:t>
      </w:r>
      <w:r>
        <w:rPr>
          <w:rFonts w:ascii="Times New Roman" w:hAnsi="Times New Roman" w:eastAsia="Times New Roman" w:cs="Times New Roman"/>
        </w:rPr>
        <w:t>Alien and Sedition Acts</w:t>
      </w:r>
      <w:r>
        <w:rPr>
          <w:rFonts w:ascii="Ebrima" w:hAnsi="Ebrima" w:eastAsia="Ebrima" w:cs="Ebrima"/>
        </w:rPr>
        <w:t>።</w:t>
      </w:r>
      <w:r>
        <w:rPr>
          <w:rFonts w:ascii="Times New Roman" w:hAnsi="Times New Roman" w:eastAsia="Times New Roman" w:cs="Times New Roman"/>
        </w:rPr>
        <w:t xml:space="preserve"> </w:t>
      </w:r>
      <w:r>
        <w:rPr>
          <w:rFonts w:ascii="Ebrima" w:hAnsi="Ebrima" w:eastAsia="Ebrima" w:cs="Ebrima"/>
        </w:rPr>
        <w:t>በ</w:t>
      </w:r>
      <w:r>
        <w:rPr>
          <w:rFonts w:ascii="Times New Roman" w:hAnsi="Times New Roman" w:eastAsia="Times New Roman" w:cs="Times New Roman"/>
        </w:rPr>
        <w:t xml:space="preserve">1888 </w:t>
      </w:r>
      <w:r>
        <w:rPr>
          <w:rFonts w:ascii="Ebrima" w:hAnsi="Ebrima" w:eastAsia="Ebrima" w:cs="Ebrima"/>
        </w:rPr>
        <w:t>የከሸፈው</w:t>
      </w:r>
      <w:r>
        <w:rPr>
          <w:rFonts w:ascii="Times New Roman" w:hAnsi="Times New Roman" w:eastAsia="Times New Roman" w:cs="Times New Roman"/>
        </w:rPr>
        <w:t xml:space="preserve"> Blair Bill</w:t>
      </w:r>
      <w:r>
        <w:rPr>
          <w:rFonts w:ascii="Ebrima" w:hAnsi="Ebrima" w:eastAsia="Ebrima" w:cs="Ebrima"/>
        </w:rPr>
        <w:t>፣</w:t>
      </w:r>
      <w:r>
        <w:rPr>
          <w:rFonts w:ascii="Times New Roman" w:hAnsi="Times New Roman" w:eastAsia="Times New Roman" w:cs="Times New Roman"/>
        </w:rPr>
        <w:t xml:space="preserve"> </w:t>
      </w:r>
      <w:r>
        <w:rPr>
          <w:rFonts w:ascii="Ebrima" w:hAnsi="Ebrima" w:eastAsia="Ebrima" w:cs="Ebrima"/>
        </w:rPr>
        <w:t>አገራዊ</w:t>
      </w:r>
      <w:r>
        <w:rPr>
          <w:rFonts w:ascii="Times New Roman" w:hAnsi="Times New Roman" w:eastAsia="Times New Roman" w:cs="Times New Roman"/>
        </w:rPr>
        <w:t xml:space="preserve"> </w:t>
      </w:r>
      <w:r>
        <w:rPr>
          <w:rFonts w:ascii="Ebrima" w:hAnsi="Ebrima" w:eastAsia="Ebrima" w:cs="Ebrima"/>
        </w:rPr>
        <w:t>የእሑድ</w:t>
      </w:r>
      <w:r>
        <w:rPr>
          <w:rFonts w:ascii="Times New Roman" w:hAnsi="Times New Roman" w:eastAsia="Times New Roman" w:cs="Times New Roman"/>
        </w:rPr>
        <w:t xml:space="preserve"> </w:t>
      </w:r>
      <w:r>
        <w:rPr>
          <w:rFonts w:ascii="Ebrima" w:hAnsi="Ebrima" w:eastAsia="Ebrima" w:cs="Ebrima"/>
        </w:rPr>
        <w:t>ሕግ</w:t>
      </w:r>
      <w:r>
        <w:rPr>
          <w:rFonts w:ascii="Times New Roman" w:hAnsi="Times New Roman" w:eastAsia="Times New Roman" w:cs="Times New Roman"/>
        </w:rPr>
        <w:t xml:space="preserve"> </w:t>
      </w:r>
      <w:r>
        <w:rPr>
          <w:rFonts w:ascii="Ebrima" w:hAnsi="Ebrima" w:eastAsia="Ebrima" w:cs="Ebrima"/>
        </w:rPr>
        <w:t>ለማውጣት</w:t>
      </w:r>
      <w:r>
        <w:rPr>
          <w:rFonts w:ascii="Times New Roman" w:hAnsi="Times New Roman" w:eastAsia="Times New Roman" w:cs="Times New Roman"/>
        </w:rPr>
        <w:t xml:space="preserve"> </w:t>
      </w:r>
      <w:r>
        <w:rPr>
          <w:rFonts w:ascii="Ebrima" w:hAnsi="Ebrima" w:eastAsia="Ebrima" w:cs="Ebrima"/>
        </w:rPr>
        <w:t>የተደረገ</w:t>
      </w:r>
      <w:r>
        <w:rPr>
          <w:rFonts w:ascii="Times New Roman" w:hAnsi="Times New Roman" w:eastAsia="Times New Roman" w:cs="Times New Roman"/>
        </w:rPr>
        <w:t xml:space="preserve"> </w:t>
      </w:r>
      <w:r>
        <w:rPr>
          <w:rFonts w:ascii="Ebrima" w:hAnsi="Ebrima" w:eastAsia="Ebrima" w:cs="Ebrima"/>
        </w:rPr>
        <w:t>ሙከራ፣</w:t>
      </w:r>
      <w:r>
        <w:rPr>
          <w:rFonts w:ascii="Times New Roman" w:hAnsi="Times New Roman" w:eastAsia="Times New Roman" w:cs="Times New Roman"/>
        </w:rPr>
        <w:t xml:space="preserve"> </w:t>
      </w:r>
      <w:r>
        <w:rPr>
          <w:rFonts w:ascii="Ebrima" w:hAnsi="Ebrima" w:eastAsia="Ebrima" w:cs="Ebrima"/>
        </w:rPr>
        <w:t>እንደ</w:t>
      </w:r>
      <w:r>
        <w:rPr>
          <w:rFonts w:ascii="Times New Roman" w:hAnsi="Times New Roman" w:eastAsia="Times New Roman" w:cs="Times New Roman"/>
        </w:rPr>
        <w:t xml:space="preserve"> 66 </w:t>
      </w:r>
      <w:r>
        <w:rPr>
          <w:rFonts w:ascii="Ebrima" w:hAnsi="Ebrima" w:eastAsia="Ebrima" w:cs="Ebrima"/>
        </w:rPr>
        <w:t>ዓ</w:t>
      </w:r>
      <w:r>
        <w:rPr>
          <w:rFonts w:ascii="Times New Roman" w:hAnsi="Times New Roman" w:eastAsia="Times New Roman" w:cs="Times New Roman"/>
        </w:rPr>
        <w:t>.</w:t>
      </w:r>
      <w:r>
        <w:rPr>
          <w:rFonts w:ascii="Ebrima" w:hAnsi="Ebrima" w:eastAsia="Ebrima" w:cs="Ebrima"/>
        </w:rPr>
        <w:t>ም</w:t>
      </w:r>
      <w:r>
        <w:rPr>
          <w:rFonts w:ascii="Times New Roman" w:hAnsi="Times New Roman" w:eastAsia="Times New Roman" w:cs="Times New Roman"/>
        </w:rPr>
        <w:t xml:space="preserve">. </w:t>
      </w:r>
      <w:r>
        <w:rPr>
          <w:rFonts w:ascii="Ebrima" w:hAnsi="Ebrima" w:eastAsia="Ebrima" w:cs="Ebrima"/>
        </w:rPr>
        <w:t>የ</w:t>
      </w:r>
      <w:r>
        <w:rPr>
          <w:rFonts w:ascii="Times New Roman" w:hAnsi="Times New Roman" w:eastAsia="Times New Roman" w:cs="Times New Roman"/>
        </w:rPr>
        <w:t xml:space="preserve">Cestius </w:t>
      </w:r>
      <w:r>
        <w:rPr>
          <w:rFonts w:ascii="Ebrima" w:hAnsi="Ebrima" w:eastAsia="Ebrima" w:cs="Ebrima"/>
        </w:rPr>
        <w:t>ከበባ</w:t>
      </w:r>
      <w:r>
        <w:rPr>
          <w:rFonts w:ascii="Times New Roman" w:hAnsi="Times New Roman" w:eastAsia="Times New Roman" w:cs="Times New Roman"/>
        </w:rPr>
        <w:t xml:space="preserve"> </w:t>
      </w:r>
      <w:r>
        <w:rPr>
          <w:rFonts w:ascii="Ebrima" w:hAnsi="Ebrima" w:eastAsia="Ebrima" w:cs="Ebrima"/>
        </w:rPr>
        <w:t>ሁሉ</w:t>
      </w:r>
      <w:r>
        <w:rPr>
          <w:rFonts w:ascii="Times New Roman" w:hAnsi="Times New Roman" w:eastAsia="Times New Roman" w:cs="Times New Roman"/>
        </w:rPr>
        <w:t xml:space="preserve"> </w:t>
      </w:r>
      <w:r>
        <w:rPr>
          <w:rFonts w:ascii="Ebrima" w:hAnsi="Ebrima" w:eastAsia="Ebrima" w:cs="Ebrima"/>
        </w:rPr>
        <w:t>ተመሳሳይ</w:t>
      </w:r>
      <w:r>
        <w:rPr>
          <w:rFonts w:ascii="Times New Roman" w:hAnsi="Times New Roman" w:eastAsia="Times New Roman" w:cs="Times New Roman"/>
        </w:rPr>
        <w:t xml:space="preserve"> </w:t>
      </w:r>
      <w:r>
        <w:rPr>
          <w:rFonts w:ascii="Ebrima" w:hAnsi="Ebrima" w:eastAsia="Ebrima" w:cs="Ebrima"/>
        </w:rPr>
        <w:t>በመሆን</w:t>
      </w:r>
      <w:r>
        <w:rPr>
          <w:rFonts w:ascii="Times New Roman" w:hAnsi="Times New Roman" w:eastAsia="Times New Roman" w:cs="Times New Roman"/>
        </w:rPr>
        <w:t xml:space="preserve"> </w:t>
      </w:r>
      <w:r>
        <w:rPr>
          <w:rFonts w:ascii="Ebrima" w:hAnsi="Ebrima" w:eastAsia="Ebrima" w:cs="Ebrima"/>
        </w:rPr>
        <w:t>ተመለሰ፤</w:t>
      </w:r>
      <w:r>
        <w:rPr>
          <w:rFonts w:ascii="Times New Roman" w:hAnsi="Times New Roman" w:eastAsia="Times New Roman" w:cs="Times New Roman"/>
        </w:rPr>
        <w:t xml:space="preserve"> </w:t>
      </w:r>
      <w:r>
        <w:rPr>
          <w:rFonts w:ascii="Ebrima" w:hAnsi="Ebrima" w:eastAsia="Ebrima" w:cs="Ebrima"/>
        </w:rPr>
        <w:t>እነዚህ</w:t>
      </w:r>
      <w:r>
        <w:rPr>
          <w:rFonts w:ascii="Times New Roman" w:hAnsi="Times New Roman" w:eastAsia="Times New Roman" w:cs="Times New Roman"/>
        </w:rPr>
        <w:t xml:space="preserve"> </w:t>
      </w:r>
      <w:r>
        <w:rPr>
          <w:rFonts w:ascii="Ebrima" w:hAnsi="Ebrima" w:eastAsia="Ebrima" w:cs="Ebrima"/>
        </w:rPr>
        <w:t>ሁለቱም</w:t>
      </w:r>
      <w:r>
        <w:rPr>
          <w:rFonts w:ascii="Times New Roman" w:hAnsi="Times New Roman" w:eastAsia="Times New Roman" w:cs="Times New Roman"/>
        </w:rPr>
        <w:t xml:space="preserve"> </w:t>
      </w:r>
      <w:r>
        <w:rPr>
          <w:rFonts w:ascii="Ebrima" w:hAnsi="Ebrima" w:eastAsia="Ebrima" w:cs="Ebrima"/>
        </w:rPr>
        <w:t>በ</w:t>
      </w:r>
      <w:r>
        <w:rPr>
          <w:rFonts w:ascii="Times New Roman" w:hAnsi="Times New Roman" w:eastAsia="Times New Roman" w:cs="Times New Roman"/>
        </w:rPr>
        <w:t xml:space="preserve">2001 </w:t>
      </w:r>
      <w:r>
        <w:rPr>
          <w:rFonts w:ascii="Ebrima" w:hAnsi="Ebrima" w:eastAsia="Ebrima" w:cs="Ebrima"/>
        </w:rPr>
        <w:t>የ</w:t>
      </w:r>
      <w:r>
        <w:rPr>
          <w:rFonts w:ascii="Times New Roman" w:hAnsi="Times New Roman" w:eastAsia="Times New Roman" w:cs="Times New Roman"/>
        </w:rPr>
        <w:t xml:space="preserve">Patriot Act </w:t>
      </w:r>
      <w:r>
        <w:rPr>
          <w:rFonts w:ascii="Ebrima" w:hAnsi="Ebrima" w:eastAsia="Ebrima" w:cs="Ebrima"/>
        </w:rPr>
        <w:t>በአሜሪካ</w:t>
      </w:r>
      <w:r>
        <w:rPr>
          <w:rFonts w:ascii="Times New Roman" w:hAnsi="Times New Roman" w:eastAsia="Times New Roman" w:cs="Times New Roman"/>
        </w:rPr>
        <w:t xml:space="preserve"> </w:t>
      </w:r>
      <w:r>
        <w:rPr>
          <w:rFonts w:ascii="Ebrima" w:hAnsi="Ebrima" w:eastAsia="Ebrima" w:cs="Ebrima"/>
        </w:rPr>
        <w:t>የአውሬውን</w:t>
      </w:r>
      <w:r>
        <w:rPr>
          <w:rFonts w:ascii="Times New Roman" w:hAnsi="Times New Roman" w:eastAsia="Times New Roman" w:cs="Times New Roman"/>
        </w:rPr>
        <w:t xml:space="preserve"> </w:t>
      </w:r>
      <w:r>
        <w:rPr>
          <w:rFonts w:ascii="Ebrima" w:hAnsi="Ebrima" w:eastAsia="Ebrima" w:cs="Ebrima"/>
        </w:rPr>
        <w:t>ምስል</w:t>
      </w:r>
      <w:r>
        <w:rPr>
          <w:rFonts w:ascii="Times New Roman" w:hAnsi="Times New Roman" w:eastAsia="Times New Roman" w:cs="Times New Roman"/>
        </w:rPr>
        <w:t xml:space="preserve"> </w:t>
      </w:r>
      <w:r>
        <w:rPr>
          <w:rFonts w:ascii="Ebrima" w:hAnsi="Ebrima" w:eastAsia="Ebrima" w:cs="Ebrima"/>
        </w:rPr>
        <w:t>የፈተና</w:t>
      </w:r>
      <w:r>
        <w:rPr>
          <w:rFonts w:ascii="Times New Roman" w:hAnsi="Times New Roman" w:eastAsia="Times New Roman" w:cs="Times New Roman"/>
        </w:rPr>
        <w:t xml:space="preserve"> </w:t>
      </w:r>
      <w:r>
        <w:rPr>
          <w:rFonts w:ascii="Ebrima" w:hAnsi="Ebrima" w:eastAsia="Ebrima" w:cs="Ebrima"/>
        </w:rPr>
        <w:t>ዘመን</w:t>
      </w:r>
      <w:r>
        <w:rPr>
          <w:rFonts w:ascii="Times New Roman" w:hAnsi="Times New Roman" w:eastAsia="Times New Roman" w:cs="Times New Roman"/>
        </w:rPr>
        <w:t xml:space="preserve"> </w:t>
      </w:r>
      <w:r>
        <w:rPr>
          <w:rFonts w:ascii="Ebrima" w:hAnsi="Ebrima" w:eastAsia="Ebrima" w:cs="Ebrima"/>
        </w:rPr>
        <w:t>ሲጀምር</w:t>
      </w:r>
      <w:r>
        <w:rPr>
          <w:rFonts w:ascii="Times New Roman" w:hAnsi="Times New Roman" w:eastAsia="Times New Roman" w:cs="Times New Roman"/>
        </w:rPr>
        <w:t xml:space="preserve"> </w:t>
      </w:r>
      <w:r>
        <w:rPr>
          <w:rFonts w:ascii="Ebrima" w:hAnsi="Ebrima" w:eastAsia="Ebrima" w:cs="Ebrima"/>
        </w:rPr>
        <w:t>ያንን</w:t>
      </w:r>
      <w:r>
        <w:rPr>
          <w:rFonts w:ascii="Times New Roman" w:hAnsi="Times New Roman" w:eastAsia="Times New Roman" w:cs="Times New Roman"/>
        </w:rPr>
        <w:t xml:space="preserve"> </w:t>
      </w:r>
      <w:r>
        <w:rPr>
          <w:rFonts w:ascii="Ebrima" w:hAnsi="Ebrima" w:eastAsia="Ebrima" w:cs="Ebrima"/>
        </w:rPr>
        <w:t>ዓመት</w:t>
      </w:r>
      <w:r>
        <w:rPr>
          <w:rFonts w:ascii="Times New Roman" w:hAnsi="Times New Roman" w:eastAsia="Times New Roman" w:cs="Times New Roman"/>
        </w:rPr>
        <w:t xml:space="preserve"> </w:t>
      </w:r>
      <w:r>
        <w:rPr>
          <w:rFonts w:ascii="Ebrima" w:hAnsi="Ebrima" w:eastAsia="Ebrima" w:cs="Ebrima"/>
        </w:rPr>
        <w:t>እንደ</w:t>
      </w:r>
      <w:r>
        <w:rPr>
          <w:rFonts w:ascii="Times New Roman" w:hAnsi="Times New Roman" w:eastAsia="Times New Roman" w:cs="Times New Roman"/>
        </w:rPr>
        <w:t xml:space="preserve"> </w:t>
      </w:r>
      <w:r>
        <w:rPr>
          <w:rFonts w:ascii="Ebrima" w:hAnsi="Ebrima" w:eastAsia="Ebrima" w:cs="Ebrima"/>
        </w:rPr>
        <w:t>አይነት</w:t>
      </w:r>
      <w:r>
        <w:rPr>
          <w:rFonts w:ascii="Times New Roman" w:hAnsi="Times New Roman" w:eastAsia="Times New Roman" w:cs="Times New Roman"/>
        </w:rPr>
        <w:t xml:space="preserve"> </w:t>
      </w:r>
      <w:r>
        <w:rPr>
          <w:rFonts w:ascii="Ebrima" w:hAnsi="Ebrima" w:eastAsia="Ebrima" w:cs="Ebrima"/>
        </w:rPr>
        <w:t>ይመስላሉ።</w:t>
      </w:r>
      <w:r>
        <w:rPr>
          <w:rFonts w:ascii="Times New Roman" w:hAnsi="Times New Roman" w:eastAsia="Times New Roman" w:cs="Times New Roman"/>
        </w:rPr>
        <w:t xml:space="preserve"> </w:t>
      </w:r>
      <w:r>
        <w:rPr>
          <w:rFonts w:ascii="Ebrima" w:hAnsi="Ebrima" w:eastAsia="Ebrima" w:cs="Ebrima"/>
        </w:rPr>
        <w:t>የ</w:t>
      </w:r>
      <w:r>
        <w:rPr>
          <w:rFonts w:ascii="Times New Roman" w:hAnsi="Times New Roman" w:eastAsia="Times New Roman" w:cs="Times New Roman"/>
        </w:rPr>
        <w:t xml:space="preserve">Patriot Act </w:t>
      </w:r>
      <w:r>
        <w:rPr>
          <w:rFonts w:ascii="Ebrima" w:hAnsi="Ebrima" w:eastAsia="Ebrima" w:cs="Ebrima"/>
        </w:rPr>
        <w:t>ከ</w:t>
      </w:r>
      <w:r>
        <w:rPr>
          <w:rFonts w:ascii="Times New Roman" w:hAnsi="Times New Roman" w:eastAsia="Times New Roman" w:cs="Times New Roman"/>
        </w:rPr>
        <w:t xml:space="preserve">1776 </w:t>
      </w:r>
      <w:r>
        <w:rPr>
          <w:rFonts w:ascii="Ebrima" w:hAnsi="Ebrima" w:eastAsia="Ebrima" w:cs="Ebrima"/>
        </w:rPr>
        <w:t>ጋር</w:t>
      </w:r>
      <w:r>
        <w:rPr>
          <w:rFonts w:ascii="Times New Roman" w:hAnsi="Times New Roman" w:eastAsia="Times New Roman" w:cs="Times New Roman"/>
        </w:rPr>
        <w:t xml:space="preserve"> </w:t>
      </w:r>
      <w:r>
        <w:rPr>
          <w:rFonts w:ascii="Ebrima" w:hAnsi="Ebrima" w:eastAsia="Ebrima" w:cs="Ebrima"/>
        </w:rPr>
        <w:t>ይጣጣማል፤</w:t>
      </w:r>
      <w:r>
        <w:rPr>
          <w:rFonts w:ascii="Times New Roman" w:hAnsi="Times New Roman" w:eastAsia="Times New Roman" w:cs="Times New Roman"/>
        </w:rPr>
        <w:t xml:space="preserve"> </w:t>
      </w:r>
      <w:r>
        <w:rPr>
          <w:rFonts w:ascii="Ebrima" w:hAnsi="Ebrima" w:eastAsia="Ebrima" w:cs="Ebrima"/>
        </w:rPr>
        <w:t>እንዲሁም</w:t>
      </w:r>
      <w:r>
        <w:rPr>
          <w:rFonts w:ascii="Times New Roman" w:hAnsi="Times New Roman" w:eastAsia="Times New Roman" w:cs="Times New Roman"/>
        </w:rPr>
        <w:t xml:space="preserve"> </w:t>
      </w:r>
      <w:r>
        <w:rPr>
          <w:rFonts w:ascii="Ebrima" w:hAnsi="Ebrima" w:eastAsia="Ebrima" w:cs="Ebrima"/>
        </w:rPr>
        <w:t>የእንግሊዝ</w:t>
      </w:r>
      <w:r>
        <w:rPr>
          <w:rFonts w:ascii="Times New Roman" w:hAnsi="Times New Roman" w:eastAsia="Times New Roman" w:cs="Times New Roman"/>
        </w:rPr>
        <w:t xml:space="preserve"> “</w:t>
      </w:r>
      <w:r>
        <w:rPr>
          <w:rFonts w:ascii="Ebrima" w:hAnsi="Ebrima" w:eastAsia="Ebrima" w:cs="Ebrima"/>
        </w:rPr>
        <w:t>እስኪ</w:t>
      </w:r>
      <w:r>
        <w:rPr>
          <w:rFonts w:ascii="Times New Roman" w:hAnsi="Times New Roman" w:eastAsia="Times New Roman" w:cs="Times New Roman"/>
        </w:rPr>
        <w:t xml:space="preserve"> </w:t>
      </w:r>
      <w:r>
        <w:rPr>
          <w:rFonts w:ascii="Ebrima" w:hAnsi="Ebrima" w:eastAsia="Ebrima" w:cs="Ebrima"/>
        </w:rPr>
        <w:t>ጥፋተኛነቱ</w:t>
      </w:r>
      <w:r>
        <w:rPr>
          <w:rFonts w:ascii="Times New Roman" w:hAnsi="Times New Roman" w:eastAsia="Times New Roman" w:cs="Times New Roman"/>
        </w:rPr>
        <w:t xml:space="preserve"> </w:t>
      </w:r>
      <w:r>
        <w:rPr>
          <w:rFonts w:ascii="Ebrima" w:hAnsi="Ebrima" w:eastAsia="Ebrima" w:cs="Ebrima"/>
        </w:rPr>
        <w:t>ተረጋግጦ</w:t>
      </w:r>
      <w:r>
        <w:rPr>
          <w:rFonts w:ascii="Times New Roman" w:hAnsi="Times New Roman" w:eastAsia="Times New Roman" w:cs="Times New Roman"/>
        </w:rPr>
        <w:t xml:space="preserve"> </w:t>
      </w:r>
      <w:r>
        <w:rPr>
          <w:rFonts w:ascii="Ebrima" w:hAnsi="Ebrima" w:eastAsia="Ebrima" w:cs="Ebrima"/>
        </w:rPr>
        <w:t>ድረስ</w:t>
      </w:r>
      <w:r>
        <w:rPr>
          <w:rFonts w:ascii="Times New Roman" w:hAnsi="Times New Roman" w:eastAsia="Times New Roman" w:cs="Times New Roman"/>
        </w:rPr>
        <w:t xml:space="preserve"> </w:t>
      </w:r>
      <w:r>
        <w:rPr>
          <w:rFonts w:ascii="Ebrima" w:hAnsi="Ebrima" w:eastAsia="Ebrima" w:cs="Ebrima"/>
        </w:rPr>
        <w:t>ንጹሕ</w:t>
      </w:r>
      <w:r>
        <w:rPr>
          <w:rFonts w:ascii="Times New Roman" w:hAnsi="Times New Roman" w:eastAsia="Times New Roman" w:cs="Times New Roman"/>
        </w:rPr>
        <w:t xml:space="preserve"> </w:t>
      </w:r>
      <w:r>
        <w:rPr>
          <w:rFonts w:ascii="Ebrima" w:hAnsi="Ebrima" w:eastAsia="Ebrima" w:cs="Ebrima"/>
        </w:rPr>
        <w:t>ነው</w:t>
      </w:r>
      <w:r>
        <w:rPr>
          <w:rFonts w:ascii="Times New Roman" w:hAnsi="Times New Roman" w:eastAsia="Times New Roman" w:cs="Times New Roman"/>
        </w:rPr>
        <w:t xml:space="preserve">” </w:t>
      </w:r>
      <w:r>
        <w:rPr>
          <w:rFonts w:ascii="Ebrima" w:hAnsi="Ebrima" w:eastAsia="Ebrima" w:cs="Ebrima"/>
        </w:rPr>
        <w:t>የሚለውን</w:t>
      </w:r>
      <w:r>
        <w:rPr>
          <w:rFonts w:ascii="Times New Roman" w:hAnsi="Times New Roman" w:eastAsia="Times New Roman" w:cs="Times New Roman"/>
        </w:rPr>
        <w:t xml:space="preserve"> </w:t>
      </w:r>
      <w:r>
        <w:rPr>
          <w:rFonts w:ascii="Ebrima" w:hAnsi="Ebrima" w:eastAsia="Ebrima" w:cs="Ebrima"/>
        </w:rPr>
        <w:t>የ</w:t>
      </w:r>
      <w:r>
        <w:rPr>
          <w:rFonts w:ascii="Times New Roman" w:hAnsi="Times New Roman" w:eastAsia="Times New Roman" w:cs="Times New Roman"/>
        </w:rPr>
        <w:t xml:space="preserve">common law </w:t>
      </w:r>
      <w:r>
        <w:rPr>
          <w:rFonts w:ascii="Ebrima" w:hAnsi="Ebrima" w:eastAsia="Ebrima" w:cs="Ebrima"/>
        </w:rPr>
        <w:t>መርህ፣</w:t>
      </w:r>
      <w:r>
        <w:rPr>
          <w:rFonts w:ascii="Times New Roman" w:hAnsi="Times New Roman" w:eastAsia="Times New Roman" w:cs="Times New Roman"/>
        </w:rPr>
        <w:t xml:space="preserve"> </w:t>
      </w:r>
      <w:r>
        <w:rPr>
          <w:rFonts w:ascii="Ebrima" w:hAnsi="Ebrima" w:eastAsia="Ebrima" w:cs="Ebrima"/>
        </w:rPr>
        <w:t>በሮማዊ</w:t>
      </w:r>
      <w:r>
        <w:rPr>
          <w:rFonts w:ascii="Times New Roman" w:hAnsi="Times New Roman" w:eastAsia="Times New Roman" w:cs="Times New Roman"/>
        </w:rPr>
        <w:t xml:space="preserve"> “</w:t>
      </w:r>
      <w:r>
        <w:rPr>
          <w:rFonts w:ascii="Ebrima" w:hAnsi="Ebrima" w:eastAsia="Ebrima" w:cs="Ebrima"/>
        </w:rPr>
        <w:t>እስኪ</w:t>
      </w:r>
      <w:r>
        <w:rPr>
          <w:rFonts w:ascii="Times New Roman" w:hAnsi="Times New Roman" w:eastAsia="Times New Roman" w:cs="Times New Roman"/>
        </w:rPr>
        <w:t xml:space="preserve"> </w:t>
      </w:r>
      <w:r>
        <w:rPr>
          <w:rFonts w:ascii="Ebrima" w:hAnsi="Ebrima" w:eastAsia="Ebrima" w:cs="Ebrima"/>
        </w:rPr>
        <w:t>ንጹሕነቱ</w:t>
      </w:r>
      <w:r>
        <w:rPr>
          <w:rFonts w:ascii="Times New Roman" w:hAnsi="Times New Roman" w:eastAsia="Times New Roman" w:cs="Times New Roman"/>
        </w:rPr>
        <w:t xml:space="preserve"> </w:t>
      </w:r>
      <w:r>
        <w:rPr>
          <w:rFonts w:ascii="Ebrima" w:hAnsi="Ebrima" w:eastAsia="Ebrima" w:cs="Ebrima"/>
        </w:rPr>
        <w:t>ተረጋግጦ</w:t>
      </w:r>
      <w:r>
        <w:rPr>
          <w:rFonts w:ascii="Times New Roman" w:hAnsi="Times New Roman" w:eastAsia="Times New Roman" w:cs="Times New Roman"/>
        </w:rPr>
        <w:t xml:space="preserve"> </w:t>
      </w:r>
      <w:r>
        <w:rPr>
          <w:rFonts w:ascii="Ebrima" w:hAnsi="Ebrima" w:eastAsia="Ebrima" w:cs="Ebrima"/>
        </w:rPr>
        <w:t>ድረስ</w:t>
      </w:r>
      <w:r>
        <w:rPr>
          <w:rFonts w:ascii="Times New Roman" w:hAnsi="Times New Roman" w:eastAsia="Times New Roman" w:cs="Times New Roman"/>
        </w:rPr>
        <w:t xml:space="preserve"> </w:t>
      </w:r>
      <w:r>
        <w:rPr>
          <w:rFonts w:ascii="Ebrima" w:hAnsi="Ebrima" w:eastAsia="Ebrima" w:cs="Ebrima"/>
        </w:rPr>
        <w:t>ጥፋተኛ</w:t>
      </w:r>
      <w:r>
        <w:rPr>
          <w:rFonts w:ascii="Times New Roman" w:hAnsi="Times New Roman" w:eastAsia="Times New Roman" w:cs="Times New Roman"/>
        </w:rPr>
        <w:t xml:space="preserve"> </w:t>
      </w:r>
      <w:r>
        <w:rPr>
          <w:rFonts w:ascii="Ebrima" w:hAnsi="Ebrima" w:eastAsia="Ebrima" w:cs="Ebrima"/>
        </w:rPr>
        <w:t>ነው</w:t>
      </w:r>
      <w:r>
        <w:rPr>
          <w:rFonts w:ascii="Times New Roman" w:hAnsi="Times New Roman" w:eastAsia="Times New Roman" w:cs="Times New Roman"/>
        </w:rPr>
        <w:t xml:space="preserve">” </w:t>
      </w:r>
      <w:r>
        <w:rPr>
          <w:rFonts w:ascii="Ebrima" w:hAnsi="Ebrima" w:eastAsia="Ebrima" w:cs="Ebrima"/>
        </w:rPr>
        <w:t>የ</w:t>
      </w:r>
      <w:r>
        <w:rPr>
          <w:rFonts w:ascii="Times New Roman" w:hAnsi="Times New Roman" w:eastAsia="Times New Roman" w:cs="Times New Roman"/>
        </w:rPr>
        <w:t xml:space="preserve">civil law </w:t>
      </w:r>
      <w:r>
        <w:rPr>
          <w:rFonts w:ascii="Ebrima" w:hAnsi="Ebrima" w:eastAsia="Ebrima" w:cs="Ebrima"/>
        </w:rPr>
        <w:t>መርህ</w:t>
      </w:r>
      <w:r>
        <w:rPr>
          <w:rFonts w:ascii="Times New Roman" w:hAnsi="Times New Roman" w:eastAsia="Times New Roman" w:cs="Times New Roman"/>
        </w:rPr>
        <w:t xml:space="preserve"> </w:t>
      </w:r>
      <w:r>
        <w:rPr>
          <w:rFonts w:ascii="Ebrima" w:hAnsi="Ebrima" w:eastAsia="Ebrima" w:cs="Ebrima"/>
        </w:rPr>
        <w:t>ተካ።</w:t>
      </w:r>
      <w:r>
        <w:rPr>
          <w:rFonts w:ascii="Times New Roman" w:hAnsi="Times New Roman" w:eastAsia="Times New Roman" w:cs="Times New Roman"/>
        </w:rPr>
        <w:t xml:space="preserve"> </w:t>
      </w:r>
      <w:r>
        <w:rPr>
          <w:rFonts w:ascii="Ebrima" w:hAnsi="Ebrima" w:eastAsia="Ebrima" w:cs="Ebrima"/>
        </w:rPr>
        <w:t>በ</w:t>
      </w:r>
      <w:r>
        <w:rPr>
          <w:rFonts w:ascii="Times New Roman" w:hAnsi="Times New Roman" w:eastAsia="Times New Roman" w:cs="Times New Roman"/>
        </w:rPr>
        <w:t xml:space="preserve">1789 </w:t>
      </w:r>
      <w:r>
        <w:rPr>
          <w:rFonts w:ascii="Ebrima" w:hAnsi="Ebrima" w:eastAsia="Ebrima" w:cs="Ebrima"/>
        </w:rPr>
        <w:t>የተወከለው</w:t>
      </w:r>
      <w:r>
        <w:rPr>
          <w:rFonts w:ascii="Times New Roman" w:hAnsi="Times New Roman" w:eastAsia="Times New Roman" w:cs="Times New Roman"/>
        </w:rPr>
        <w:t xml:space="preserve"> </w:t>
      </w:r>
      <w:r>
        <w:rPr>
          <w:rFonts w:ascii="Ebrima" w:hAnsi="Ebrima" w:eastAsia="Ebrima" w:cs="Ebrima"/>
        </w:rPr>
        <w:t>መካከለኛው</w:t>
      </w:r>
      <w:r>
        <w:rPr>
          <w:rFonts w:ascii="Times New Roman" w:hAnsi="Times New Roman" w:eastAsia="Times New Roman" w:cs="Times New Roman"/>
        </w:rPr>
        <w:t xml:space="preserve"> </w:t>
      </w:r>
      <w:r>
        <w:rPr>
          <w:rFonts w:ascii="Ebrima" w:hAnsi="Ebrima" w:eastAsia="Ebrima" w:cs="Ebrima"/>
        </w:rPr>
        <w:t>የመንገድ</w:t>
      </w:r>
      <w:r>
        <w:rPr>
          <w:rFonts w:ascii="Times New Roman" w:hAnsi="Times New Roman" w:eastAsia="Times New Roman" w:cs="Times New Roman"/>
        </w:rPr>
        <w:t xml:space="preserve"> </w:t>
      </w:r>
      <w:r>
        <w:rPr>
          <w:rFonts w:ascii="Ebrima" w:hAnsi="Ebrima" w:eastAsia="Ebrima" w:cs="Ebrima"/>
        </w:rPr>
        <w:t>ምልክት</w:t>
      </w:r>
      <w:r>
        <w:rPr>
          <w:rFonts w:ascii="Times New Roman" w:hAnsi="Times New Roman" w:eastAsia="Times New Roman" w:cs="Times New Roman"/>
        </w:rPr>
        <w:t>—</w:t>
      </w:r>
      <w:r>
        <w:rPr>
          <w:rFonts w:ascii="Ebrima" w:hAnsi="Ebrima" w:eastAsia="Ebrima" w:cs="Ebrima"/>
        </w:rPr>
        <w:t>በጃንዋሪ</w:t>
      </w:r>
      <w:r>
        <w:rPr>
          <w:rFonts w:ascii="Times New Roman" w:hAnsi="Times New Roman" w:eastAsia="Times New Roman" w:cs="Times New Roman"/>
        </w:rPr>
        <w:t xml:space="preserve"> 2022 </w:t>
      </w:r>
      <w:r>
        <w:rPr>
          <w:rFonts w:ascii="Ebrima" w:hAnsi="Ebrima" w:eastAsia="Ebrima" w:cs="Ebrima"/>
        </w:rPr>
        <w:t>የጀመሩት</w:t>
      </w:r>
      <w:r>
        <w:rPr>
          <w:rFonts w:ascii="Times New Roman" w:hAnsi="Times New Roman" w:eastAsia="Times New Roman" w:cs="Times New Roman"/>
        </w:rPr>
        <w:t xml:space="preserve"> </w:t>
      </w:r>
      <w:r>
        <w:rPr>
          <w:rFonts w:ascii="Ebrima" w:hAnsi="Ebrima" w:eastAsia="Ebrima" w:cs="Ebrima"/>
        </w:rPr>
        <w:t>የ</w:t>
      </w:r>
      <w:r>
        <w:rPr>
          <w:rFonts w:ascii="Times New Roman" w:hAnsi="Times New Roman" w:eastAsia="Times New Roman" w:cs="Times New Roman"/>
        </w:rPr>
        <w:t>Pelosi Trials—</w:t>
      </w:r>
      <w:r>
        <w:rPr>
          <w:rFonts w:ascii="Ebrima" w:hAnsi="Ebrima" w:eastAsia="Ebrima" w:cs="Ebrima"/>
        </w:rPr>
        <w:t>በፖለቲካዊ</w:t>
      </w:r>
      <w:r>
        <w:rPr>
          <w:rFonts w:ascii="Times New Roman" w:hAnsi="Times New Roman" w:eastAsia="Times New Roman" w:cs="Times New Roman"/>
        </w:rPr>
        <w:t xml:space="preserve"> </w:t>
      </w:r>
      <w:r>
        <w:rPr>
          <w:rFonts w:ascii="Ebrima" w:hAnsi="Ebrima" w:eastAsia="Ebrima" w:cs="Ebrima"/>
        </w:rPr>
        <w:t>የሕግ</w:t>
      </w:r>
      <w:r>
        <w:rPr>
          <w:rFonts w:ascii="Times New Roman" w:hAnsi="Times New Roman" w:eastAsia="Times New Roman" w:cs="Times New Roman"/>
        </w:rPr>
        <w:t xml:space="preserve"> </w:t>
      </w:r>
      <w:r>
        <w:rPr>
          <w:rFonts w:ascii="Ebrima" w:hAnsi="Ebrima" w:eastAsia="Ebrima" w:cs="Ebrima"/>
        </w:rPr>
        <w:t>ጦርነት፣</w:t>
      </w:r>
      <w:r>
        <w:rPr>
          <w:rFonts w:ascii="Times New Roman" w:hAnsi="Times New Roman" w:eastAsia="Times New Roman" w:cs="Times New Roman"/>
        </w:rPr>
        <w:t xml:space="preserve"> </w:t>
      </w:r>
      <w:r>
        <w:rPr>
          <w:rFonts w:ascii="Ebrima" w:hAnsi="Ebrima" w:eastAsia="Ebrima" w:cs="Ebrima"/>
        </w:rPr>
        <w:t>በ</w:t>
      </w:r>
      <w:r>
        <w:rPr>
          <w:rFonts w:ascii="Times New Roman" w:hAnsi="Times New Roman" w:eastAsia="Times New Roman" w:cs="Times New Roman"/>
        </w:rPr>
        <w:t>false-flag operations</w:t>
      </w:r>
      <w:r>
        <w:rPr>
          <w:rFonts w:ascii="Ebrima" w:hAnsi="Ebrima" w:eastAsia="Ebrima" w:cs="Ebrima"/>
        </w:rPr>
        <w:t>፣</w:t>
      </w:r>
      <w:r>
        <w:rPr>
          <w:rFonts w:ascii="Times New Roman" w:hAnsi="Times New Roman" w:eastAsia="Times New Roman" w:cs="Times New Roman"/>
        </w:rPr>
        <w:t xml:space="preserve"> </w:t>
      </w:r>
      <w:r>
        <w:rPr>
          <w:rFonts w:ascii="Ebrima" w:hAnsi="Ebrima" w:eastAsia="Ebrima" w:cs="Ebrima"/>
        </w:rPr>
        <w:t>እና</w:t>
      </w:r>
      <w:r>
        <w:rPr>
          <w:rFonts w:ascii="Times New Roman" w:hAnsi="Times New Roman" w:eastAsia="Times New Roman" w:cs="Times New Roman"/>
        </w:rPr>
        <w:t xml:space="preserve"> </w:t>
      </w:r>
      <w:r>
        <w:rPr>
          <w:rFonts w:ascii="Ebrima" w:hAnsi="Ebrima" w:eastAsia="Ebrima" w:cs="Ebrima"/>
        </w:rPr>
        <w:t>በኤጀንሲ</w:t>
      </w:r>
      <w:r>
        <w:rPr>
          <w:rFonts w:ascii="Times New Roman" w:hAnsi="Times New Roman" w:eastAsia="Times New Roman" w:cs="Times New Roman"/>
        </w:rPr>
        <w:t xml:space="preserve"> </w:t>
      </w:r>
      <w:r>
        <w:rPr>
          <w:rFonts w:ascii="Ebrima" w:hAnsi="Ebrima" w:eastAsia="Ebrima" w:cs="Ebrima"/>
        </w:rPr>
        <w:t>ሙስና፣</w:t>
      </w:r>
      <w:r>
        <w:rPr>
          <w:rFonts w:ascii="Times New Roman" w:hAnsi="Times New Roman" w:eastAsia="Times New Roman" w:cs="Times New Roman"/>
        </w:rPr>
        <w:t xml:space="preserve"> </w:t>
      </w:r>
      <w:r>
        <w:rPr>
          <w:rFonts w:ascii="Ebrima" w:hAnsi="Ebrima" w:eastAsia="Ebrima" w:cs="Ebrima"/>
        </w:rPr>
        <w:t>ሥነ</w:t>
      </w:r>
      <w:r>
        <w:rPr>
          <w:rFonts w:ascii="Times New Roman" w:hAnsi="Times New Roman" w:eastAsia="Times New Roman" w:cs="Times New Roman"/>
        </w:rPr>
        <w:t>-</w:t>
      </w:r>
      <w:r>
        <w:rPr>
          <w:rFonts w:ascii="Ebrima" w:hAnsi="Ebrima" w:eastAsia="Ebrima" w:cs="Ebrima"/>
        </w:rPr>
        <w:t>ሥርዓታዊና</w:t>
      </w:r>
      <w:r>
        <w:rPr>
          <w:rFonts w:ascii="Times New Roman" w:hAnsi="Times New Roman" w:eastAsia="Times New Roman" w:cs="Times New Roman"/>
        </w:rPr>
        <w:t xml:space="preserve"> </w:t>
      </w:r>
      <w:r>
        <w:rPr>
          <w:rFonts w:ascii="Ebrima" w:hAnsi="Ebrima" w:eastAsia="Ebrima" w:cs="Ebrima"/>
        </w:rPr>
        <w:t>ዋና</w:t>
      </w:r>
      <w:r>
        <w:rPr>
          <w:rFonts w:ascii="Times New Roman" w:hAnsi="Times New Roman" w:eastAsia="Times New Roman" w:cs="Times New Roman"/>
        </w:rPr>
        <w:t xml:space="preserve"> </w:t>
      </w:r>
      <w:r>
        <w:rPr>
          <w:rFonts w:ascii="Ebrima" w:hAnsi="Ebrima" w:eastAsia="Ebrima" w:cs="Ebrima"/>
        </w:rPr>
        <w:t>የሕጋዊ</w:t>
      </w:r>
      <w:r>
        <w:rPr>
          <w:rFonts w:ascii="Times New Roman" w:hAnsi="Times New Roman" w:eastAsia="Times New Roman" w:cs="Times New Roman"/>
        </w:rPr>
        <w:t xml:space="preserve"> </w:t>
      </w:r>
      <w:r>
        <w:rPr>
          <w:rFonts w:ascii="Ebrima" w:hAnsi="Ebrima" w:eastAsia="Ebrima" w:cs="Ebrima"/>
        </w:rPr>
        <w:t>ሂደት</w:t>
      </w:r>
      <w:r>
        <w:rPr>
          <w:rFonts w:ascii="Times New Roman" w:hAnsi="Times New Roman" w:eastAsia="Times New Roman" w:cs="Times New Roman"/>
        </w:rPr>
        <w:t xml:space="preserve"> </w:t>
      </w:r>
      <w:r>
        <w:rPr>
          <w:rFonts w:ascii="Ebrima" w:hAnsi="Ebrima" w:eastAsia="Ebrima" w:cs="Ebrima"/>
        </w:rPr>
        <w:t>ጥበቃን</w:t>
      </w:r>
      <w:r>
        <w:rPr>
          <w:rFonts w:ascii="Times New Roman" w:hAnsi="Times New Roman" w:eastAsia="Times New Roman" w:cs="Times New Roman"/>
        </w:rPr>
        <w:t xml:space="preserve"> </w:t>
      </w:r>
      <w:r>
        <w:rPr>
          <w:rFonts w:ascii="Ebrima" w:hAnsi="Ebrima" w:eastAsia="Ebrima" w:cs="Ebrima"/>
        </w:rPr>
        <w:t>አጥልቶ</w:t>
      </w:r>
      <w:r>
        <w:rPr>
          <w:rFonts w:ascii="Times New Roman" w:hAnsi="Times New Roman" w:eastAsia="Times New Roman" w:cs="Times New Roman"/>
        </w:rPr>
        <w:t xml:space="preserve"> </w:t>
      </w:r>
      <w:r>
        <w:rPr>
          <w:rFonts w:ascii="Ebrima" w:hAnsi="Ebrima" w:eastAsia="Ebrima" w:cs="Ebrima"/>
        </w:rPr>
        <w:t>መሠረታዊ</w:t>
      </w:r>
      <w:r>
        <w:rPr>
          <w:rFonts w:ascii="Times New Roman" w:hAnsi="Times New Roman" w:eastAsia="Times New Roman" w:cs="Times New Roman"/>
        </w:rPr>
        <w:t xml:space="preserve"> </w:t>
      </w:r>
      <w:r>
        <w:rPr>
          <w:rFonts w:ascii="Ebrima" w:hAnsi="Ebrima" w:eastAsia="Ebrima" w:cs="Ebrima"/>
        </w:rPr>
        <w:t>መብቶችን</w:t>
      </w:r>
      <w:r>
        <w:rPr>
          <w:rFonts w:ascii="Times New Roman" w:hAnsi="Times New Roman" w:eastAsia="Times New Roman" w:cs="Times New Roman"/>
        </w:rPr>
        <w:t xml:space="preserve"> </w:t>
      </w:r>
      <w:r>
        <w:rPr>
          <w:rFonts w:ascii="Ebrima" w:hAnsi="Ebrima" w:eastAsia="Ebrima" w:cs="Ebrima"/>
        </w:rPr>
        <w:t>በግልጽ</w:t>
      </w:r>
      <w:r>
        <w:rPr>
          <w:rFonts w:ascii="Times New Roman" w:hAnsi="Times New Roman" w:eastAsia="Times New Roman" w:cs="Times New Roman"/>
        </w:rPr>
        <w:t xml:space="preserve"> </w:t>
      </w:r>
      <w:r>
        <w:rPr>
          <w:rFonts w:ascii="Ebrima" w:hAnsi="Ebrima" w:eastAsia="Ebrima" w:cs="Ebrima"/>
        </w:rPr>
        <w:t>ክዶአል።</w:t>
      </w:r>
      <w:r>
        <w:rPr>
          <w:rFonts w:ascii="Times New Roman" w:hAnsi="Times New Roman" w:eastAsia="Times New Roman" w:cs="Times New Roman"/>
        </w:rPr>
        <w:t xml:space="preserve"> </w:t>
      </w:r>
      <w:r>
        <w:rPr>
          <w:rFonts w:ascii="Ebrima" w:hAnsi="Ebrima" w:eastAsia="Ebrima" w:cs="Ebrima"/>
        </w:rPr>
        <w:t>እነዚህ</w:t>
      </w:r>
      <w:r>
        <w:rPr>
          <w:rFonts w:ascii="Times New Roman" w:hAnsi="Times New Roman" w:eastAsia="Times New Roman" w:cs="Times New Roman"/>
        </w:rPr>
        <w:t xml:space="preserve"> </w:t>
      </w:r>
      <w:r>
        <w:rPr>
          <w:rFonts w:ascii="Ebrima" w:hAnsi="Ebrima" w:eastAsia="Ebrima" w:cs="Ebrima"/>
        </w:rPr>
        <w:t>ሶስቱ</w:t>
      </w:r>
      <w:r>
        <w:rPr>
          <w:rFonts w:ascii="Times New Roman" w:hAnsi="Times New Roman" w:eastAsia="Times New Roman" w:cs="Times New Roman"/>
        </w:rPr>
        <w:t xml:space="preserve"> </w:t>
      </w:r>
      <w:r>
        <w:rPr>
          <w:rFonts w:ascii="Ebrima" w:hAnsi="Ebrima" w:eastAsia="Ebrima" w:cs="Ebrima"/>
        </w:rPr>
        <w:t>የመናገር</w:t>
      </w:r>
      <w:r>
        <w:rPr>
          <w:rFonts w:ascii="Times New Roman" w:hAnsi="Times New Roman" w:eastAsia="Times New Roman" w:cs="Times New Roman"/>
        </w:rPr>
        <w:t xml:space="preserve"> </w:t>
      </w:r>
      <w:r>
        <w:rPr>
          <w:rFonts w:ascii="Ebrima" w:hAnsi="Ebrima" w:eastAsia="Ebrima" w:cs="Ebrima"/>
        </w:rPr>
        <w:t>የመንገድ</w:t>
      </w:r>
      <w:r>
        <w:rPr>
          <w:rFonts w:ascii="Times New Roman" w:hAnsi="Times New Roman" w:eastAsia="Times New Roman" w:cs="Times New Roman"/>
        </w:rPr>
        <w:t xml:space="preserve"> </w:t>
      </w:r>
      <w:r>
        <w:rPr>
          <w:rFonts w:ascii="Ebrima" w:hAnsi="Ebrima" w:eastAsia="Ebrima" w:cs="Ebrima"/>
        </w:rPr>
        <w:t>ምልክቶች፣</w:t>
      </w:r>
      <w:r>
        <w:rPr>
          <w:rFonts w:ascii="Times New Roman" w:hAnsi="Times New Roman" w:eastAsia="Times New Roman" w:cs="Times New Roman"/>
        </w:rPr>
        <w:t xml:space="preserve"> </w:t>
      </w:r>
      <w:r>
        <w:rPr>
          <w:rFonts w:ascii="Ebrima" w:hAnsi="Ebrima" w:eastAsia="Ebrima" w:cs="Ebrima"/>
        </w:rPr>
        <w:t>የ</w:t>
      </w:r>
      <w:r>
        <w:rPr>
          <w:rFonts w:ascii="Times New Roman" w:hAnsi="Times New Roman" w:eastAsia="Times New Roman" w:cs="Times New Roman"/>
        </w:rPr>
        <w:t>2001 Patriot Act</w:t>
      </w:r>
      <w:r>
        <w:rPr>
          <w:rFonts w:ascii="Ebrima" w:hAnsi="Ebrima" w:eastAsia="Ebrima" w:cs="Ebrima"/>
        </w:rPr>
        <w:t>፣</w:t>
      </w:r>
      <w:r>
        <w:rPr>
          <w:rFonts w:ascii="Times New Roman" w:hAnsi="Times New Roman" w:eastAsia="Times New Roman" w:cs="Times New Roman"/>
        </w:rPr>
        <w:t xml:space="preserve"> </w:t>
      </w:r>
      <w:r>
        <w:rPr>
          <w:rFonts w:ascii="Ebrima" w:hAnsi="Ebrima" w:eastAsia="Ebrima" w:cs="Ebrima"/>
        </w:rPr>
        <w:t>የ</w:t>
      </w:r>
      <w:r>
        <w:rPr>
          <w:rFonts w:ascii="Times New Roman" w:hAnsi="Times New Roman" w:eastAsia="Times New Roman" w:cs="Times New Roman"/>
        </w:rPr>
        <w:t>2022 Pelosi Trials</w:t>
      </w:r>
      <w:r>
        <w:rPr>
          <w:rFonts w:ascii="Ebrima" w:hAnsi="Ebrima" w:eastAsia="Ebrima" w:cs="Ebrima"/>
        </w:rPr>
        <w:t>፣</w:t>
      </w:r>
      <w:r>
        <w:rPr>
          <w:rFonts w:ascii="Times New Roman" w:hAnsi="Times New Roman" w:eastAsia="Times New Roman" w:cs="Times New Roman"/>
        </w:rPr>
        <w:t xml:space="preserve"> </w:t>
      </w:r>
      <w:r>
        <w:rPr>
          <w:rFonts w:ascii="Ebrima" w:hAnsi="Ebrima" w:eastAsia="Ebrima" w:cs="Ebrima"/>
        </w:rPr>
        <w:t>እና</w:t>
      </w:r>
      <w:r>
        <w:rPr>
          <w:rFonts w:ascii="Times New Roman" w:hAnsi="Times New Roman" w:eastAsia="Times New Roman" w:cs="Times New Roman"/>
        </w:rPr>
        <w:t xml:space="preserve"> </w:t>
      </w:r>
      <w:r>
        <w:rPr>
          <w:rFonts w:ascii="Ebrima" w:hAnsi="Ebrima" w:eastAsia="Ebrima" w:cs="Ebrima"/>
        </w:rPr>
        <w:t>የሚመጣው</w:t>
      </w:r>
      <w:r>
        <w:rPr>
          <w:rFonts w:ascii="Times New Roman" w:hAnsi="Times New Roman" w:eastAsia="Times New Roman" w:cs="Times New Roman"/>
        </w:rPr>
        <w:t xml:space="preserve"> </w:t>
      </w:r>
      <w:r>
        <w:rPr>
          <w:rFonts w:ascii="Ebrima" w:hAnsi="Ebrima" w:eastAsia="Ebrima" w:cs="Ebrima"/>
        </w:rPr>
        <w:t>የእሑድ</w:t>
      </w:r>
      <w:r>
        <w:rPr>
          <w:rFonts w:ascii="Times New Roman" w:hAnsi="Times New Roman" w:eastAsia="Times New Roman" w:cs="Times New Roman"/>
        </w:rPr>
        <w:t xml:space="preserve"> </w:t>
      </w:r>
      <w:r>
        <w:rPr>
          <w:rFonts w:ascii="Ebrima" w:hAnsi="Ebrima" w:eastAsia="Ebrima" w:cs="Ebrima"/>
        </w:rPr>
        <w:t>ሕግ፣</w:t>
      </w:r>
      <w:r>
        <w:rPr>
          <w:rFonts w:ascii="Times New Roman" w:hAnsi="Times New Roman" w:eastAsia="Times New Roman" w:cs="Times New Roman"/>
        </w:rPr>
        <w:t xml:space="preserve"> </w:t>
      </w:r>
      <w:r>
        <w:rPr>
          <w:rFonts w:ascii="Ebrima" w:hAnsi="Ebrima" w:eastAsia="Ebrima" w:cs="Ebrima"/>
        </w:rPr>
        <w:t>የአሜሪካ</w:t>
      </w:r>
      <w:r>
        <w:rPr>
          <w:rFonts w:ascii="Times New Roman" w:hAnsi="Times New Roman" w:eastAsia="Times New Roman" w:cs="Times New Roman"/>
        </w:rPr>
        <w:t xml:space="preserve"> </w:t>
      </w:r>
      <w:r>
        <w:rPr>
          <w:rFonts w:ascii="Ebrima" w:hAnsi="Ebrima" w:eastAsia="Ebrima" w:cs="Ebrima"/>
        </w:rPr>
        <w:t>ሕገ</w:t>
      </w:r>
      <w:r>
        <w:rPr>
          <w:rFonts w:ascii="Times New Roman" w:hAnsi="Times New Roman" w:eastAsia="Times New Roman" w:cs="Times New Roman"/>
        </w:rPr>
        <w:t>-</w:t>
      </w:r>
      <w:r>
        <w:rPr>
          <w:rFonts w:ascii="Ebrima" w:hAnsi="Ebrima" w:eastAsia="Ebrima" w:cs="Ebrima"/>
        </w:rPr>
        <w:t>መንግሥት</w:t>
      </w:r>
      <w:r>
        <w:rPr>
          <w:rFonts w:ascii="Times New Roman" w:hAnsi="Times New Roman" w:eastAsia="Times New Roman" w:cs="Times New Roman"/>
        </w:rPr>
        <w:t xml:space="preserve"> </w:t>
      </w:r>
      <w:r>
        <w:rPr>
          <w:rFonts w:ascii="Ebrima" w:hAnsi="Ebrima" w:eastAsia="Ebrima" w:cs="Ebrima"/>
        </w:rPr>
        <w:t>መርሆችን</w:t>
      </w:r>
      <w:r>
        <w:rPr>
          <w:rFonts w:ascii="Times New Roman" w:hAnsi="Times New Roman" w:eastAsia="Times New Roman" w:cs="Times New Roman"/>
        </w:rPr>
        <w:t xml:space="preserve"> </w:t>
      </w:r>
      <w:r>
        <w:rPr>
          <w:rFonts w:ascii="Ebrima" w:hAnsi="Ebrima" w:eastAsia="Ebrima" w:cs="Ebrima"/>
        </w:rPr>
        <w:t>ሁሉ</w:t>
      </w:r>
      <w:r>
        <w:rPr>
          <w:rFonts w:ascii="Times New Roman" w:hAnsi="Times New Roman" w:eastAsia="Times New Roman" w:cs="Times New Roman"/>
        </w:rPr>
        <w:t xml:space="preserve"> </w:t>
      </w:r>
      <w:r>
        <w:rPr>
          <w:rFonts w:ascii="Ebrima" w:hAnsi="Ebrima" w:eastAsia="Ebrima" w:cs="Ebrima"/>
        </w:rPr>
        <w:t>በደረጃ</w:t>
      </w:r>
      <w:r>
        <w:rPr>
          <w:rFonts w:ascii="Times New Roman" w:hAnsi="Times New Roman" w:eastAsia="Times New Roman" w:cs="Times New Roman"/>
        </w:rPr>
        <w:t xml:space="preserve"> </w:t>
      </w:r>
      <w:r>
        <w:rPr>
          <w:rFonts w:ascii="Ebrima" w:hAnsi="Ebrima" w:eastAsia="Ebrima" w:cs="Ebrima"/>
        </w:rPr>
        <w:t>በደረጃ</w:t>
      </w:r>
      <w:r>
        <w:rPr>
          <w:rFonts w:ascii="Times New Roman" w:hAnsi="Times New Roman" w:eastAsia="Times New Roman" w:cs="Times New Roman"/>
        </w:rPr>
        <w:t xml:space="preserve"> </w:t>
      </w:r>
      <w:r>
        <w:rPr>
          <w:rFonts w:ascii="Ebrima" w:hAnsi="Ebrima" w:eastAsia="Ebrima" w:cs="Ebrima"/>
        </w:rPr>
        <w:t>ይክዳሉ።</w:t>
      </w:r>
    </w:p>
    <w:p>
      <w:pPr>
        <w:pStyle w:val="ArticleBody"/>
        <w:jc w:val="left"/>
      </w:pPr>
      <w:r>
        <w:rPr>
          <w:rFonts w:ascii="Times New Roman" w:hAnsi="Times New Roman" w:eastAsia="Times New Roman" w:cs="Times New Roman"/>
        </w:rPr>
        <w:t>ئەمەریکا دەستی پرۆتستانتیزم دەدات بە پاپایەتی و سپیریچوالیزم لە یەکێتییە سێ‌لایەنەکەدا، و لەو کاتەدا وڵاتە یەکگرتووەکانی ئەمەریکا وەک ئەژدیها دەدوێت، وێنەی ئاژەڵەکە بە تەواوی پێکدەهێنێت، جامی تاقیکردنەوەی خۆی پڕدەکات، و وەک شانشەمی شانشین وەستان دەکات. لە دوای هەڵگەڕانەوەی نەتەوەیی، وێرانبوونی نەتەوەیی دێت. ئەو قسەکردنەی لە یاسای یەکشەممەدا دەبێت، بە دەستپێک و یەکەم یاسای یەکشەممەی کۆنستانتین لە ساڵی 321 نموونە دەکرێت، و پاشان کۆتایی و دواهەمین یاسای یەکشەممە بە 538 نیشان دەدرێت.</w:t>
      </w:r>
    </w:p>
    <w:p>
      <w:pPr>
        <w:pStyle w:val="ArticleBody"/>
        <w:jc w:val="left"/>
      </w:pPr>
      <w:r>
        <w:rPr>
          <w:rFonts w:ascii="Nirmala UI" w:hAnsi="Nirmala UI" w:eastAsia="Nirmala UI" w:cs="Nirmala UI"/>
        </w:rPr>
        <w:t>उधू</w:t>
      </w:r>
      <w:r>
        <w:rPr>
          <w:rFonts w:ascii="Times New Roman" w:hAnsi="Times New Roman" w:eastAsia="Times New Roman" w:cs="Times New Roman"/>
        </w:rPr>
        <w:t xml:space="preserve"> </w:t>
      </w:r>
      <w:r>
        <w:rPr>
          <w:rFonts w:ascii="Nirmala UI" w:hAnsi="Nirmala UI" w:eastAsia="Nirmala UI" w:cs="Nirmala UI"/>
        </w:rPr>
        <w:t>टां</w:t>
      </w:r>
      <w:r>
        <w:rPr>
          <w:rFonts w:ascii="Times New Roman" w:hAnsi="Times New Roman" w:eastAsia="Times New Roman" w:cs="Times New Roman"/>
        </w:rPr>
        <w:t xml:space="preserve"> </w:t>
      </w:r>
      <w:r>
        <w:rPr>
          <w:rFonts w:ascii="Nirmala UI" w:hAnsi="Nirmala UI" w:eastAsia="Nirmala UI" w:cs="Nirmala UI"/>
        </w:rPr>
        <w:t>बाङं</w:t>
      </w:r>
      <w:r>
        <w:rPr>
          <w:rFonts w:ascii="Times New Roman" w:hAnsi="Times New Roman" w:eastAsia="Times New Roman" w:cs="Times New Roman"/>
        </w:rPr>
        <w:t xml:space="preserve"> </w:t>
      </w:r>
      <w:r>
        <w:rPr>
          <w:rFonts w:ascii="Nirmala UI" w:hAnsi="Nirmala UI" w:eastAsia="Nirmala UI" w:cs="Nirmala UI"/>
        </w:rPr>
        <w:t>खेवहा</w:t>
      </w:r>
      <w:r>
        <w:rPr>
          <w:rFonts w:ascii="Times New Roman" w:hAnsi="Times New Roman" w:eastAsia="Times New Roman" w:cs="Times New Roman"/>
        </w:rPr>
        <w:t xml:space="preserve"> </w:t>
      </w:r>
      <w:r>
        <w:rPr>
          <w:rFonts w:ascii="Nirmala UI" w:hAnsi="Nirmala UI" w:eastAsia="Nirmala UI" w:cs="Nirmala UI"/>
        </w:rPr>
        <w:t>दानिएल</w:t>
      </w:r>
      <w:r>
        <w:rPr>
          <w:rFonts w:ascii="Times New Roman" w:hAnsi="Times New Roman" w:eastAsia="Times New Roman" w:cs="Times New Roman"/>
        </w:rPr>
        <w:t xml:space="preserve"> 11:40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मोलुगसा</w:t>
      </w:r>
      <w:r>
        <w:rPr>
          <w:rFonts w:ascii="Times New Roman" w:hAnsi="Times New Roman" w:eastAsia="Times New Roman" w:cs="Times New Roman"/>
        </w:rPr>
        <w:t xml:space="preserve"> </w:t>
      </w:r>
      <w:r>
        <w:rPr>
          <w:rFonts w:ascii="Nirmala UI" w:hAnsi="Nirmala UI" w:eastAsia="Nirmala UI" w:cs="Nirmala UI"/>
        </w:rPr>
        <w:t>गाथिनि</w:t>
      </w:r>
      <w:r>
        <w:rPr>
          <w:rFonts w:ascii="Times New Roman" w:hAnsi="Times New Roman" w:eastAsia="Times New Roman" w:cs="Times New Roman"/>
        </w:rPr>
        <w:t xml:space="preserve"> </w:t>
      </w:r>
      <w:r>
        <w:rPr>
          <w:rFonts w:ascii="Nirmala UI" w:hAnsi="Nirmala UI" w:eastAsia="Nirmala UI" w:cs="Nirmala UI"/>
        </w:rPr>
        <w:t>इतिहासनि</w:t>
      </w:r>
      <w:r>
        <w:rPr>
          <w:rFonts w:ascii="Times New Roman" w:hAnsi="Times New Roman" w:eastAsia="Times New Roman" w:cs="Times New Roman"/>
        </w:rPr>
        <w:t xml:space="preserve"> </w:t>
      </w:r>
      <w:r>
        <w:rPr>
          <w:rFonts w:ascii="Nirmala UI" w:hAnsi="Nirmala UI" w:eastAsia="Nirmala UI" w:cs="Nirmala UI"/>
        </w:rPr>
        <w:t>सिगांनायाव</w:t>
      </w:r>
      <w:r>
        <w:rPr>
          <w:rFonts w:ascii="Times New Roman" w:hAnsi="Times New Roman" w:eastAsia="Times New Roman" w:cs="Times New Roman"/>
        </w:rPr>
        <w:t xml:space="preserve"> </w:t>
      </w:r>
      <w:r>
        <w:rPr>
          <w:rFonts w:ascii="Nirmala UI" w:hAnsi="Nirmala UI" w:eastAsia="Nirmala UI" w:cs="Nirmala UI"/>
        </w:rPr>
        <w:t>नुजानायाव</w:t>
      </w:r>
      <w:r>
        <w:rPr>
          <w:rFonts w:ascii="Times New Roman" w:hAnsi="Times New Roman" w:eastAsia="Times New Roman" w:cs="Times New Roman"/>
        </w:rPr>
        <w:t xml:space="preserve"> </w:t>
      </w:r>
      <w:r>
        <w:rPr>
          <w:rFonts w:ascii="Nirmala UI" w:hAnsi="Nirmala UI" w:eastAsia="Nirmala UI" w:cs="Nirmala UI"/>
        </w:rPr>
        <w:t>दङ</w:t>
      </w:r>
      <w:r>
        <w:rPr>
          <w:rFonts w:ascii="Times New Roman" w:hAnsi="Times New Roman" w:eastAsia="Times New Roman" w:cs="Times New Roman"/>
        </w:rPr>
        <w:t xml:space="preserve">, </w:t>
      </w:r>
      <w:r>
        <w:rPr>
          <w:rFonts w:ascii="Nirmala UI" w:hAnsi="Nirmala UI" w:eastAsia="Nirmala UI" w:cs="Nirmala UI"/>
        </w:rPr>
        <w:t>जाय</w:t>
      </w:r>
      <w:r>
        <w:rPr>
          <w:rFonts w:ascii="Times New Roman" w:hAnsi="Times New Roman" w:eastAsia="Times New Roman" w:cs="Times New Roman"/>
        </w:rPr>
        <w:t xml:space="preserve"> </w:t>
      </w:r>
      <w:r>
        <w:rPr>
          <w:rFonts w:ascii="Nirmala UI" w:hAnsi="Nirmala UI" w:eastAsia="Nirmala UI" w:cs="Nirmala UI"/>
        </w:rPr>
        <w:t>मिल्लेराइट</w:t>
      </w:r>
      <w:r>
        <w:rPr>
          <w:rFonts w:ascii="Times New Roman" w:hAnsi="Times New Roman" w:eastAsia="Times New Roman" w:cs="Times New Roman"/>
        </w:rPr>
        <w:t xml:space="preserve"> </w:t>
      </w:r>
      <w:r>
        <w:rPr>
          <w:rFonts w:ascii="Nirmala UI" w:hAnsi="Nirmala UI" w:eastAsia="Nirmala UI" w:cs="Nirmala UI"/>
        </w:rPr>
        <w:t>आरो</w:t>
      </w:r>
      <w:r>
        <w:rPr>
          <w:rFonts w:ascii="Times New Roman" w:hAnsi="Times New Roman" w:eastAsia="Times New Roman" w:cs="Times New Roman"/>
        </w:rPr>
        <w:t xml:space="preserve"> </w:t>
      </w:r>
      <w:r>
        <w:rPr>
          <w:rFonts w:ascii="Nirmala UI" w:hAnsi="Nirmala UI" w:eastAsia="Nirmala UI" w:cs="Nirmala UI"/>
        </w:rPr>
        <w:t>क्राइस्ट</w:t>
      </w:r>
      <w:r>
        <w:rPr>
          <w:rFonts w:ascii="Times New Roman" w:hAnsi="Times New Roman" w:eastAsia="Times New Roman" w:cs="Times New Roman"/>
        </w:rPr>
        <w:t>-</w:t>
      </w:r>
      <w:r>
        <w:rPr>
          <w:rFonts w:ascii="Nirmala UI" w:hAnsi="Nirmala UI" w:eastAsia="Nirmala UI" w:cs="Nirmala UI"/>
        </w:rPr>
        <w:t>टु</w:t>
      </w:r>
      <w:r>
        <w:rPr>
          <w:rFonts w:ascii="Times New Roman" w:hAnsi="Times New Roman" w:eastAsia="Times New Roman" w:cs="Times New Roman"/>
        </w:rPr>
        <w:t>-</w:t>
      </w:r>
      <w:r>
        <w:rPr>
          <w:rFonts w:ascii="Nirmala UI" w:hAnsi="Nirmala UI" w:eastAsia="Nirmala UI" w:cs="Nirmala UI"/>
        </w:rPr>
        <w:t>क्रस</w:t>
      </w:r>
      <w:r>
        <w:rPr>
          <w:rFonts w:ascii="Times New Roman" w:hAnsi="Times New Roman" w:eastAsia="Times New Roman" w:cs="Times New Roman"/>
        </w:rPr>
        <w:t xml:space="preserve"> </w:t>
      </w:r>
      <w:r>
        <w:rPr>
          <w:rFonts w:ascii="Nirmala UI" w:hAnsi="Nirmala UI" w:eastAsia="Nirmala UI" w:cs="Nirmala UI"/>
        </w:rPr>
        <w:t>सारिनिफ्रायबो</w:t>
      </w:r>
      <w:r>
        <w:rPr>
          <w:rFonts w:ascii="Times New Roman" w:hAnsi="Times New Roman" w:eastAsia="Times New Roman" w:cs="Times New Roman"/>
        </w:rPr>
        <w:t xml:space="preserve"> </w:t>
      </w:r>
      <w:r>
        <w:rPr>
          <w:rFonts w:ascii="Nirmala UI" w:hAnsi="Nirmala UI" w:eastAsia="Nirmala UI" w:cs="Nirmala UI"/>
        </w:rPr>
        <w:t>समानान्तरै</w:t>
      </w:r>
      <w:r>
        <w:rPr>
          <w:rFonts w:ascii="Times New Roman" w:hAnsi="Times New Roman" w:eastAsia="Times New Roman" w:cs="Times New Roman"/>
        </w:rPr>
        <w:t xml:space="preserve"> </w:t>
      </w:r>
      <w:r>
        <w:rPr>
          <w:rFonts w:ascii="Nirmala UI" w:hAnsi="Nirmala UI" w:eastAsia="Nirmala UI" w:cs="Nirmala UI"/>
        </w:rPr>
        <w:t>सोलाय।</w:t>
      </w:r>
      <w:r>
        <w:rPr>
          <w:rFonts w:ascii="Times New Roman" w:hAnsi="Times New Roman" w:eastAsia="Times New Roman" w:cs="Times New Roman"/>
        </w:rPr>
        <w:t xml:space="preserve"> </w:t>
      </w:r>
      <w:r>
        <w:rPr>
          <w:rFonts w:ascii="Nirmala UI" w:hAnsi="Nirmala UI" w:eastAsia="Nirmala UI" w:cs="Nirmala UI"/>
        </w:rPr>
        <w:t>रेवलेशन</w:t>
      </w:r>
      <w:r>
        <w:rPr>
          <w:rFonts w:ascii="Times New Roman" w:hAnsi="Times New Roman" w:eastAsia="Times New Roman" w:cs="Times New Roman"/>
        </w:rPr>
        <w:t xml:space="preserve"> 12:15–16 </w:t>
      </w:r>
      <w:r>
        <w:rPr>
          <w:rFonts w:ascii="Nirmala UI" w:hAnsi="Nirmala UI" w:eastAsia="Nirmala UI" w:cs="Nirmala UI"/>
        </w:rPr>
        <w:t>आओ</w:t>
      </w:r>
      <w:r>
        <w:rPr>
          <w:rFonts w:ascii="Times New Roman" w:hAnsi="Times New Roman" w:eastAsia="Times New Roman" w:cs="Times New Roman"/>
        </w:rPr>
        <w:t xml:space="preserve"> </w:t>
      </w:r>
      <w:r>
        <w:rPr>
          <w:rFonts w:ascii="Nirmala UI" w:hAnsi="Nirmala UI" w:eastAsia="Nirmala UI" w:cs="Nirmala UI"/>
        </w:rPr>
        <w:t>संविधानखौ</w:t>
      </w:r>
      <w:r>
        <w:rPr>
          <w:rFonts w:ascii="Times New Roman" w:hAnsi="Times New Roman" w:eastAsia="Times New Roman" w:cs="Times New Roman"/>
        </w:rPr>
        <w:t xml:space="preserve"> “</w:t>
      </w:r>
      <w:r>
        <w:rPr>
          <w:rFonts w:ascii="Nirmala UI" w:hAnsi="Nirmala UI" w:eastAsia="Nirmala UI" w:cs="Nirmala UI"/>
        </w:rPr>
        <w:t>हाग्रा</w:t>
      </w:r>
      <w:r>
        <w:rPr>
          <w:rFonts w:ascii="Times New Roman" w:hAnsi="Times New Roman" w:eastAsia="Times New Roman" w:cs="Times New Roman"/>
        </w:rPr>
        <w:t xml:space="preserve">” </w:t>
      </w:r>
      <w:r>
        <w:rPr>
          <w:rFonts w:ascii="Nirmala UI" w:hAnsi="Nirmala UI" w:eastAsia="Nirmala UI" w:cs="Nirmala UI"/>
        </w:rPr>
        <w:t>गोनां</w:t>
      </w:r>
      <w:r>
        <w:rPr>
          <w:rFonts w:ascii="Times New Roman" w:hAnsi="Times New Roman" w:eastAsia="Times New Roman" w:cs="Times New Roman"/>
        </w:rPr>
        <w:t xml:space="preserve"> </w:t>
      </w:r>
      <w:r>
        <w:rPr>
          <w:rFonts w:ascii="Nirmala UI" w:hAnsi="Nirmala UI" w:eastAsia="Nirmala UI" w:cs="Nirmala UI"/>
        </w:rPr>
        <w:t>बिथां</w:t>
      </w:r>
      <w:r>
        <w:rPr>
          <w:rFonts w:ascii="Times New Roman" w:hAnsi="Times New Roman" w:eastAsia="Times New Roman" w:cs="Times New Roman"/>
        </w:rPr>
        <w:t xml:space="preserve"> </w:t>
      </w:r>
      <w:r>
        <w:rPr>
          <w:rFonts w:ascii="Nirmala UI" w:hAnsi="Nirmala UI" w:eastAsia="Nirmala UI" w:cs="Nirmala UI"/>
        </w:rPr>
        <w:t>बोरै</w:t>
      </w:r>
      <w:r>
        <w:rPr>
          <w:rFonts w:ascii="Times New Roman" w:hAnsi="Times New Roman" w:eastAsia="Times New Roman" w:cs="Times New Roman"/>
        </w:rPr>
        <w:t xml:space="preserve"> </w:t>
      </w:r>
      <w:r>
        <w:rPr>
          <w:rFonts w:ascii="Nirmala UI" w:hAnsi="Nirmala UI" w:eastAsia="Nirmala UI" w:cs="Nirmala UI"/>
        </w:rPr>
        <w:t>फोरमायो</w:t>
      </w:r>
      <w:r>
        <w:rPr>
          <w:rFonts w:ascii="Times New Roman" w:hAnsi="Times New Roman" w:eastAsia="Times New Roman" w:cs="Times New Roman"/>
        </w:rPr>
        <w:t xml:space="preserve">, </w:t>
      </w:r>
      <w:r>
        <w:rPr>
          <w:rFonts w:ascii="Nirmala UI" w:hAnsi="Nirmala UI" w:eastAsia="Nirmala UI" w:cs="Nirmala UI"/>
        </w:rPr>
        <w:t>जाय</w:t>
      </w:r>
      <w:r>
        <w:rPr>
          <w:rFonts w:ascii="Times New Roman" w:hAnsi="Times New Roman" w:eastAsia="Times New Roman" w:cs="Times New Roman"/>
        </w:rPr>
        <w:t xml:space="preserve"> </w:t>
      </w:r>
      <w:r>
        <w:rPr>
          <w:rFonts w:ascii="Nirmala UI" w:hAnsi="Nirmala UI" w:eastAsia="Nirmala UI" w:cs="Nirmala UI"/>
        </w:rPr>
        <w:t>एखेन्थाइ</w:t>
      </w:r>
      <w:r>
        <w:rPr>
          <w:rFonts w:ascii="Times New Roman" w:hAnsi="Times New Roman" w:eastAsia="Times New Roman" w:cs="Times New Roman"/>
        </w:rPr>
        <w:t xml:space="preserve"> </w:t>
      </w:r>
      <w:r>
        <w:rPr>
          <w:rFonts w:ascii="Nirmala UI" w:hAnsi="Nirmala UI" w:eastAsia="Nirmala UI" w:cs="Nirmala UI"/>
        </w:rPr>
        <w:t>ड्रागननि</w:t>
      </w:r>
      <w:r>
        <w:rPr>
          <w:rFonts w:ascii="Times New Roman" w:hAnsi="Times New Roman" w:eastAsia="Times New Roman" w:cs="Times New Roman"/>
        </w:rPr>
        <w:t xml:space="preserve"> </w:t>
      </w:r>
      <w:r>
        <w:rPr>
          <w:rFonts w:ascii="Nirmala UI" w:hAnsi="Nirmala UI" w:eastAsia="Nirmala UI" w:cs="Nirmala UI"/>
        </w:rPr>
        <w:t>दंफुंगनि</w:t>
      </w:r>
      <w:r>
        <w:rPr>
          <w:rFonts w:ascii="Times New Roman" w:hAnsi="Times New Roman" w:eastAsia="Times New Roman" w:cs="Times New Roman"/>
        </w:rPr>
        <w:t xml:space="preserve"> </w:t>
      </w:r>
      <w:r>
        <w:rPr>
          <w:rFonts w:ascii="Nirmala UI" w:hAnsi="Nirmala UI" w:eastAsia="Nirmala UI" w:cs="Nirmala UI"/>
        </w:rPr>
        <w:t>जुलुम</w:t>
      </w:r>
      <w:r>
        <w:rPr>
          <w:rFonts w:ascii="Times New Roman" w:hAnsi="Times New Roman" w:eastAsia="Times New Roman" w:cs="Times New Roman"/>
        </w:rPr>
        <w:t>-</w:t>
      </w:r>
      <w:r>
        <w:rPr>
          <w:rFonts w:ascii="Nirmala UI" w:hAnsi="Nirmala UI" w:eastAsia="Nirmala UI" w:cs="Nirmala UI"/>
        </w:rPr>
        <w:t>निफ्राय</w:t>
      </w:r>
      <w:r>
        <w:rPr>
          <w:rFonts w:ascii="Times New Roman" w:hAnsi="Times New Roman" w:eastAsia="Times New Roman" w:cs="Times New Roman"/>
        </w:rPr>
        <w:t xml:space="preserve"> </w:t>
      </w:r>
      <w:r>
        <w:rPr>
          <w:rFonts w:ascii="Nirmala UI" w:hAnsi="Nirmala UI" w:eastAsia="Nirmala UI" w:cs="Nirmala UI"/>
        </w:rPr>
        <w:t>गिलायोमोन</w:t>
      </w:r>
      <w:r>
        <w:rPr>
          <w:rFonts w:ascii="Times New Roman" w:hAnsi="Times New Roman" w:eastAsia="Times New Roman" w:cs="Times New Roman"/>
        </w:rPr>
        <w:t xml:space="preserve">, </w:t>
      </w:r>
      <w:r>
        <w:rPr>
          <w:rFonts w:ascii="Nirmala UI" w:hAnsi="Nirmala UI" w:eastAsia="Nirmala UI" w:cs="Nirmala UI"/>
        </w:rPr>
        <w:t>नाथाय</w:t>
      </w:r>
      <w:r>
        <w:rPr>
          <w:rFonts w:ascii="Times New Roman" w:hAnsi="Times New Roman" w:eastAsia="Times New Roman" w:cs="Times New Roman"/>
        </w:rPr>
        <w:t xml:space="preserve"> </w:t>
      </w:r>
      <w:r>
        <w:rPr>
          <w:rFonts w:ascii="Nirmala UI" w:hAnsi="Nirmala UI" w:eastAsia="Nirmala UI" w:cs="Nirmala UI"/>
        </w:rPr>
        <w:t>जोबोद</w:t>
      </w:r>
      <w:r>
        <w:rPr>
          <w:rFonts w:ascii="Times New Roman" w:hAnsi="Times New Roman" w:eastAsia="Times New Roman" w:cs="Times New Roman"/>
        </w:rPr>
        <w:t xml:space="preserve"> </w:t>
      </w:r>
      <w:r>
        <w:rPr>
          <w:rFonts w:ascii="Nirmala UI" w:hAnsi="Nirmala UI" w:eastAsia="Nirmala UI" w:cs="Nirmala UI"/>
        </w:rPr>
        <w:t>सिगां</w:t>
      </w:r>
      <w:r>
        <w:rPr>
          <w:rFonts w:ascii="Times New Roman" w:hAnsi="Times New Roman" w:eastAsia="Times New Roman" w:cs="Times New Roman"/>
        </w:rPr>
        <w:t xml:space="preserve"> </w:t>
      </w:r>
      <w:r>
        <w:rPr>
          <w:rFonts w:ascii="Nirmala UI" w:hAnsi="Nirmala UI" w:eastAsia="Nirmala UI" w:cs="Nirmala UI"/>
        </w:rPr>
        <w:t>आवगोनां</w:t>
      </w:r>
      <w:r>
        <w:rPr>
          <w:rFonts w:ascii="Times New Roman" w:hAnsi="Times New Roman" w:eastAsia="Times New Roman" w:cs="Times New Roman"/>
        </w:rPr>
        <w:t xml:space="preserve"> </w:t>
      </w:r>
      <w:r>
        <w:rPr>
          <w:rFonts w:ascii="Nirmala UI" w:hAnsi="Nirmala UI" w:eastAsia="Nirmala UI" w:cs="Nirmala UI"/>
        </w:rPr>
        <w:t>रविबारनि</w:t>
      </w:r>
      <w:r>
        <w:rPr>
          <w:rFonts w:ascii="Times New Roman" w:hAnsi="Times New Roman" w:eastAsia="Times New Roman" w:cs="Times New Roman"/>
        </w:rPr>
        <w:t xml:space="preserve"> </w:t>
      </w:r>
      <w:r>
        <w:rPr>
          <w:rFonts w:ascii="Nirmala UI" w:hAnsi="Nirmala UI" w:eastAsia="Nirmala UI" w:cs="Nirmala UI"/>
        </w:rPr>
        <w:t>नेमाव</w:t>
      </w:r>
      <w:r>
        <w:rPr>
          <w:rFonts w:ascii="Times New Roman" w:hAnsi="Times New Roman" w:eastAsia="Times New Roman" w:cs="Times New Roman"/>
        </w:rPr>
        <w:t xml:space="preserve"> </w:t>
      </w:r>
      <w:r>
        <w:rPr>
          <w:rFonts w:ascii="Nirmala UI" w:hAnsi="Nirmala UI" w:eastAsia="Nirmala UI" w:cs="Nirmala UI"/>
        </w:rPr>
        <w:t>बै</w:t>
      </w:r>
      <w:r>
        <w:rPr>
          <w:rFonts w:ascii="Times New Roman" w:hAnsi="Times New Roman" w:eastAsia="Times New Roman" w:cs="Times New Roman"/>
        </w:rPr>
        <w:t xml:space="preserve"> </w:t>
      </w:r>
      <w:r>
        <w:rPr>
          <w:rFonts w:ascii="Nirmala UI" w:hAnsi="Nirmala UI" w:eastAsia="Nirmala UI" w:cs="Nirmala UI"/>
        </w:rPr>
        <w:t>ड्रागननिबो</w:t>
      </w:r>
      <w:r>
        <w:rPr>
          <w:rFonts w:ascii="Times New Roman" w:hAnsi="Times New Roman" w:eastAsia="Times New Roman" w:cs="Times New Roman"/>
        </w:rPr>
        <w:t xml:space="preserve"> </w:t>
      </w:r>
      <w:r>
        <w:rPr>
          <w:rFonts w:ascii="Nirmala UI" w:hAnsi="Nirmala UI" w:eastAsia="Nirmala UI" w:cs="Nirmala UI"/>
        </w:rPr>
        <w:t>रेङा</w:t>
      </w:r>
      <w:r>
        <w:rPr>
          <w:rFonts w:ascii="Times New Roman" w:hAnsi="Times New Roman" w:eastAsia="Times New Roman" w:cs="Times New Roman"/>
        </w:rPr>
        <w:t xml:space="preserve"> </w:t>
      </w:r>
      <w:r>
        <w:rPr>
          <w:rFonts w:ascii="Nirmala UI" w:hAnsi="Nirmala UI" w:eastAsia="Nirmala UI" w:cs="Nirmala UI"/>
        </w:rPr>
        <w:t>बुङो।</w:t>
      </w:r>
      <w:r>
        <w:rPr>
          <w:rFonts w:ascii="Times New Roman" w:hAnsi="Times New Roman" w:eastAsia="Times New Roman" w:cs="Times New Roman"/>
        </w:rPr>
        <w:t xml:space="preserve"> </w:t>
      </w:r>
      <w:r>
        <w:rPr>
          <w:rFonts w:ascii="Nirmala UI" w:hAnsi="Nirmala UI" w:eastAsia="Nirmala UI" w:cs="Nirmala UI"/>
        </w:rPr>
        <w:t>एलन</w:t>
      </w:r>
      <w:r>
        <w:rPr>
          <w:rFonts w:ascii="Times New Roman" w:hAnsi="Times New Roman" w:eastAsia="Times New Roman" w:cs="Times New Roman"/>
        </w:rPr>
        <w:t xml:space="preserve"> </w:t>
      </w:r>
      <w:r>
        <w:rPr>
          <w:rFonts w:ascii="Nirmala UI" w:hAnsi="Nirmala UI" w:eastAsia="Nirmala UI" w:cs="Nirmala UI"/>
        </w:rPr>
        <w:t>ह्वाइटनि</w:t>
      </w:r>
      <w:r>
        <w:rPr>
          <w:rFonts w:ascii="Times New Roman" w:hAnsi="Times New Roman" w:eastAsia="Times New Roman" w:cs="Times New Roman"/>
        </w:rPr>
        <w:t xml:space="preserve"> Testimonies, volume 5 (pages 711 and 451, 452) </w:t>
      </w:r>
      <w:r>
        <w:rPr>
          <w:rFonts w:ascii="Nirmala UI" w:hAnsi="Nirmala UI" w:eastAsia="Nirmala UI" w:cs="Nirmala UI"/>
        </w:rPr>
        <w:t>आव</w:t>
      </w:r>
      <w:r>
        <w:rPr>
          <w:rFonts w:ascii="Times New Roman" w:hAnsi="Times New Roman" w:eastAsia="Times New Roman" w:cs="Times New Roman"/>
        </w:rPr>
        <w:t xml:space="preserve"> </w:t>
      </w:r>
      <w:r>
        <w:rPr>
          <w:rFonts w:ascii="Nirmala UI" w:hAnsi="Nirmala UI" w:eastAsia="Nirmala UI" w:cs="Nirmala UI"/>
        </w:rPr>
        <w:t>होनाय</w:t>
      </w:r>
      <w:r>
        <w:rPr>
          <w:rFonts w:ascii="Times New Roman" w:hAnsi="Times New Roman" w:eastAsia="Times New Roman" w:cs="Times New Roman"/>
        </w:rPr>
        <w:t xml:space="preserve"> </w:t>
      </w:r>
      <w:r>
        <w:rPr>
          <w:rFonts w:ascii="Nirmala UI" w:hAnsi="Nirmala UI" w:eastAsia="Nirmala UI" w:cs="Nirmala UI"/>
        </w:rPr>
        <w:t>सोंनाय</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जेसुं</w:t>
      </w:r>
      <w:r>
        <w:rPr>
          <w:rFonts w:ascii="Times New Roman" w:hAnsi="Times New Roman" w:eastAsia="Times New Roman" w:cs="Times New Roman"/>
        </w:rPr>
        <w:t xml:space="preserve"> </w:t>
      </w:r>
      <w:r>
        <w:rPr>
          <w:rFonts w:ascii="Nirmala UI" w:hAnsi="Nirmala UI" w:eastAsia="Nirmala UI" w:cs="Nirmala UI"/>
        </w:rPr>
        <w:t>होलां</w:t>
      </w:r>
      <w:r>
        <w:rPr>
          <w:rFonts w:ascii="Times New Roman" w:hAnsi="Times New Roman" w:eastAsia="Times New Roman" w:cs="Times New Roman"/>
        </w:rPr>
        <w:t xml:space="preserve"> </w:t>
      </w:r>
      <w:r>
        <w:rPr>
          <w:rFonts w:ascii="Nirmala UI" w:hAnsi="Nirmala UI" w:eastAsia="Nirmala UI" w:cs="Nirmala UI"/>
        </w:rPr>
        <w:t>धार्मिक</w:t>
      </w:r>
      <w:r>
        <w:rPr>
          <w:rFonts w:ascii="Times New Roman" w:hAnsi="Times New Roman" w:eastAsia="Times New Roman" w:cs="Times New Roman"/>
        </w:rPr>
        <w:t xml:space="preserve"> </w:t>
      </w:r>
      <w:r>
        <w:rPr>
          <w:rFonts w:ascii="Nirmala UI" w:hAnsi="Nirmala UI" w:eastAsia="Nirmala UI" w:cs="Nirmala UI"/>
        </w:rPr>
        <w:t>नेम</w:t>
      </w:r>
      <w:r>
        <w:rPr>
          <w:rFonts w:ascii="Times New Roman" w:hAnsi="Times New Roman" w:eastAsia="Times New Roman" w:cs="Times New Roman"/>
        </w:rPr>
        <w:t xml:space="preserve"> </w:t>
      </w:r>
      <w:r>
        <w:rPr>
          <w:rFonts w:ascii="Nirmala UI" w:hAnsi="Nirmala UI" w:eastAsia="Nirmala UI" w:cs="Nirmala UI"/>
        </w:rPr>
        <w:t>जाय</w:t>
      </w:r>
      <w:r>
        <w:rPr>
          <w:rFonts w:ascii="Times New Roman" w:hAnsi="Times New Roman" w:eastAsia="Times New Roman" w:cs="Times New Roman"/>
        </w:rPr>
        <w:t xml:space="preserve"> </w:t>
      </w:r>
      <w:r>
        <w:rPr>
          <w:rFonts w:ascii="Nirmala UI" w:hAnsi="Nirmala UI" w:eastAsia="Nirmala UI" w:cs="Nirmala UI"/>
        </w:rPr>
        <w:t>पापासीक</w:t>
      </w:r>
      <w:r>
        <w:rPr>
          <w:rFonts w:ascii="Times New Roman" w:hAnsi="Times New Roman" w:eastAsia="Times New Roman" w:cs="Times New Roman"/>
        </w:rPr>
        <w:t xml:space="preserve">’ </w:t>
      </w:r>
      <w:r>
        <w:rPr>
          <w:rFonts w:ascii="Nirmala UI" w:hAnsi="Nirmala UI" w:eastAsia="Nirmala UI" w:cs="Nirmala UI"/>
        </w:rPr>
        <w:t>मानोथि</w:t>
      </w:r>
      <w:r>
        <w:rPr>
          <w:rFonts w:ascii="Times New Roman" w:hAnsi="Times New Roman" w:eastAsia="Times New Roman" w:cs="Times New Roman"/>
        </w:rPr>
        <w:t xml:space="preserve"> </w:t>
      </w:r>
      <w:r>
        <w:rPr>
          <w:rFonts w:ascii="Nirmala UI" w:hAnsi="Nirmala UI" w:eastAsia="Nirmala UI" w:cs="Nirmala UI"/>
        </w:rPr>
        <w:t>होयो</w:t>
      </w:r>
      <w:r>
        <w:rPr>
          <w:rFonts w:ascii="Times New Roman" w:hAnsi="Times New Roman" w:eastAsia="Times New Roman" w:cs="Times New Roman"/>
        </w:rPr>
        <w:t xml:space="preserve">, </w:t>
      </w:r>
      <w:r>
        <w:rPr>
          <w:rFonts w:ascii="Nirmala UI" w:hAnsi="Nirmala UI" w:eastAsia="Nirmala UI" w:cs="Nirmala UI"/>
        </w:rPr>
        <w:t>आरो</w:t>
      </w:r>
      <w:r>
        <w:rPr>
          <w:rFonts w:ascii="Times New Roman" w:hAnsi="Times New Roman" w:eastAsia="Times New Roman" w:cs="Times New Roman"/>
        </w:rPr>
        <w:t xml:space="preserve"> </w:t>
      </w:r>
      <w:r>
        <w:rPr>
          <w:rFonts w:ascii="Nirmala UI" w:hAnsi="Nirmala UI" w:eastAsia="Nirmala UI" w:cs="Nirmala UI"/>
        </w:rPr>
        <w:t>रविबारनि</w:t>
      </w:r>
      <w:r>
        <w:rPr>
          <w:rFonts w:ascii="Times New Roman" w:hAnsi="Times New Roman" w:eastAsia="Times New Roman" w:cs="Times New Roman"/>
        </w:rPr>
        <w:t xml:space="preserve"> </w:t>
      </w:r>
      <w:r>
        <w:rPr>
          <w:rFonts w:ascii="Nirmala UI" w:hAnsi="Nirmala UI" w:eastAsia="Nirmala UI" w:cs="Nirmala UI"/>
        </w:rPr>
        <w:t>नेमाइ</w:t>
      </w:r>
      <w:r>
        <w:rPr>
          <w:rFonts w:ascii="Times New Roman" w:hAnsi="Times New Roman" w:eastAsia="Times New Roman" w:cs="Times New Roman"/>
        </w:rPr>
        <w:t xml:space="preserve"> </w:t>
      </w:r>
      <w:r>
        <w:rPr>
          <w:rFonts w:ascii="Nirmala UI" w:hAnsi="Nirmala UI" w:eastAsia="Nirmala UI" w:cs="Nirmala UI"/>
        </w:rPr>
        <w:t>ड्रागननि</w:t>
      </w:r>
      <w:r>
        <w:rPr>
          <w:rFonts w:ascii="Times New Roman" w:hAnsi="Times New Roman" w:eastAsia="Times New Roman" w:cs="Times New Roman"/>
        </w:rPr>
        <w:t xml:space="preserve"> </w:t>
      </w:r>
      <w:r>
        <w:rPr>
          <w:rFonts w:ascii="Nirmala UI" w:hAnsi="Nirmala UI" w:eastAsia="Nirmala UI" w:cs="Nirmala UI"/>
        </w:rPr>
        <w:t>आत्माखौ</w:t>
      </w:r>
      <w:r>
        <w:rPr>
          <w:rFonts w:ascii="Times New Roman" w:hAnsi="Times New Roman" w:eastAsia="Times New Roman" w:cs="Times New Roman"/>
        </w:rPr>
        <w:t xml:space="preserve"> </w:t>
      </w:r>
      <w:r>
        <w:rPr>
          <w:rFonts w:ascii="Nirmala UI" w:hAnsi="Nirmala UI" w:eastAsia="Nirmala UI" w:cs="Nirmala UI"/>
        </w:rPr>
        <w:t>फोसावदों</w:t>
      </w:r>
      <w:r>
        <w:rPr>
          <w:rFonts w:ascii="Times New Roman" w:hAnsi="Times New Roman" w:eastAsia="Times New Roman" w:cs="Times New Roman"/>
        </w:rPr>
        <w:t xml:space="preserve">; </w:t>
      </w:r>
      <w:r>
        <w:rPr>
          <w:rFonts w:ascii="Nirmala UI" w:hAnsi="Nirmala UI" w:eastAsia="Nirmala UI" w:cs="Nirmala UI"/>
        </w:rPr>
        <w:t>बेखौथि</w:t>
      </w:r>
      <w:r>
        <w:rPr>
          <w:rFonts w:ascii="Times New Roman" w:hAnsi="Times New Roman" w:eastAsia="Times New Roman" w:cs="Times New Roman"/>
        </w:rPr>
        <w:t xml:space="preserve"> 1776, 1789, </w:t>
      </w:r>
      <w:r>
        <w:rPr>
          <w:rFonts w:ascii="Nirmala UI" w:hAnsi="Nirmala UI" w:eastAsia="Nirmala UI" w:cs="Nirmala UI"/>
        </w:rPr>
        <w:t>आरो</w:t>
      </w:r>
      <w:r>
        <w:rPr>
          <w:rFonts w:ascii="Times New Roman" w:hAnsi="Times New Roman" w:eastAsia="Times New Roman" w:cs="Times New Roman"/>
        </w:rPr>
        <w:t xml:space="preserve"> 1798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गासैनि</w:t>
      </w:r>
      <w:r>
        <w:rPr>
          <w:rFonts w:ascii="Times New Roman" w:hAnsi="Times New Roman" w:eastAsia="Times New Roman" w:cs="Times New Roman"/>
        </w:rPr>
        <w:t xml:space="preserve"> </w:t>
      </w:r>
      <w:r>
        <w:rPr>
          <w:rFonts w:ascii="Nirmala UI" w:hAnsi="Nirmala UI" w:eastAsia="Nirmala UI" w:cs="Nirmala UI"/>
        </w:rPr>
        <w:t>थाम</w:t>
      </w:r>
      <w:r>
        <w:rPr>
          <w:rFonts w:ascii="Times New Roman" w:hAnsi="Times New Roman" w:eastAsia="Times New Roman" w:cs="Times New Roman"/>
        </w:rPr>
        <w:t>-</w:t>
      </w:r>
      <w:r>
        <w:rPr>
          <w:rFonts w:ascii="Nirmala UI" w:hAnsi="Nirmala UI" w:eastAsia="Nirmala UI" w:cs="Nirmala UI"/>
        </w:rPr>
        <w:t>थामनाय</w:t>
      </w:r>
      <w:r>
        <w:rPr>
          <w:rFonts w:ascii="Times New Roman" w:hAnsi="Times New Roman" w:eastAsia="Times New Roman" w:cs="Times New Roman"/>
        </w:rPr>
        <w:t xml:space="preserve"> </w:t>
      </w:r>
      <w:r>
        <w:rPr>
          <w:rFonts w:ascii="Nirmala UI" w:hAnsi="Nirmala UI" w:eastAsia="Nirmala UI" w:cs="Nirmala UI"/>
        </w:rPr>
        <w:t>खामानिसो</w:t>
      </w:r>
      <w:r>
        <w:rPr>
          <w:rFonts w:ascii="Times New Roman" w:hAnsi="Times New Roman" w:eastAsia="Times New Roman" w:cs="Times New Roman"/>
        </w:rPr>
        <w:t xml:space="preserve"> </w:t>
      </w:r>
      <w:r>
        <w:rPr>
          <w:rFonts w:ascii="Nirmala UI" w:hAnsi="Nirmala UI" w:eastAsia="Nirmala UI" w:cs="Nirmala UI"/>
        </w:rPr>
        <w:t>होनायनि</w:t>
      </w:r>
      <w:r>
        <w:rPr>
          <w:rFonts w:ascii="Times New Roman" w:hAnsi="Times New Roman" w:eastAsia="Times New Roman" w:cs="Times New Roman"/>
        </w:rPr>
        <w:t xml:space="preserve"> </w:t>
      </w:r>
      <w:r>
        <w:rPr>
          <w:rFonts w:ascii="Nirmala UI" w:hAnsi="Nirmala UI" w:eastAsia="Nirmala UI" w:cs="Nirmala UI"/>
        </w:rPr>
        <w:t>सिनायथाइ</w:t>
      </w:r>
      <w:r>
        <w:rPr>
          <w:rFonts w:ascii="Times New Roman" w:hAnsi="Times New Roman" w:eastAsia="Times New Roman" w:cs="Times New Roman"/>
        </w:rPr>
        <w:t xml:space="preserve"> (waymarks) </w:t>
      </w:r>
      <w:r>
        <w:rPr>
          <w:rFonts w:ascii="Nirmala UI" w:hAnsi="Nirmala UI" w:eastAsia="Nirmala UI" w:cs="Nirmala UI"/>
        </w:rPr>
        <w:t>जाय</w:t>
      </w:r>
      <w:r>
        <w:rPr>
          <w:rFonts w:ascii="Times New Roman" w:hAnsi="Times New Roman" w:eastAsia="Times New Roman" w:cs="Times New Roman"/>
        </w:rPr>
        <w:t xml:space="preserve"> </w:t>
      </w:r>
      <w:r>
        <w:rPr>
          <w:rFonts w:ascii="Nirmala UI" w:hAnsi="Nirmala UI" w:eastAsia="Nirmala UI" w:cs="Nirmala UI"/>
        </w:rPr>
        <w:t>जोबोदनि</w:t>
      </w:r>
      <w:r>
        <w:rPr>
          <w:rFonts w:ascii="Times New Roman" w:hAnsi="Times New Roman" w:eastAsia="Times New Roman" w:cs="Times New Roman"/>
        </w:rPr>
        <w:t xml:space="preserve"> </w:t>
      </w:r>
      <w:r>
        <w:rPr>
          <w:rFonts w:ascii="Nirmala UI" w:hAnsi="Nirmala UI" w:eastAsia="Nirmala UI" w:cs="Nirmala UI"/>
        </w:rPr>
        <w:t>थाम</w:t>
      </w:r>
      <w:r>
        <w:rPr>
          <w:rFonts w:ascii="Times New Roman" w:hAnsi="Times New Roman" w:eastAsia="Times New Roman" w:cs="Times New Roman"/>
        </w:rPr>
        <w:t>-</w:t>
      </w:r>
      <w:r>
        <w:rPr>
          <w:rFonts w:ascii="Nirmala UI" w:hAnsi="Nirmala UI" w:eastAsia="Nirmala UI" w:cs="Nirmala UI"/>
        </w:rPr>
        <w:t>थामनि</w:t>
      </w:r>
      <w:r>
        <w:rPr>
          <w:rFonts w:ascii="Times New Roman" w:hAnsi="Times New Roman" w:eastAsia="Times New Roman" w:cs="Times New Roman"/>
        </w:rPr>
        <w:t xml:space="preserve"> </w:t>
      </w:r>
      <w:r>
        <w:rPr>
          <w:rFonts w:ascii="Nirmala UI" w:hAnsi="Nirmala UI" w:eastAsia="Nirmala UI" w:cs="Nirmala UI"/>
        </w:rPr>
        <w:t>फोरमान</w:t>
      </w:r>
      <w:r>
        <w:rPr>
          <w:rFonts w:ascii="Times New Roman" w:hAnsi="Times New Roman" w:eastAsia="Times New Roman" w:cs="Times New Roman"/>
        </w:rPr>
        <w:t>-</w:t>
      </w:r>
      <w:r>
        <w:rPr>
          <w:rFonts w:ascii="Nirmala UI" w:hAnsi="Nirmala UI" w:eastAsia="Nirmala UI" w:cs="Nirmala UI"/>
        </w:rPr>
        <w:t>होनाय</w:t>
      </w:r>
      <w:r>
        <w:rPr>
          <w:rFonts w:ascii="Times New Roman" w:hAnsi="Times New Roman" w:eastAsia="Times New Roman" w:cs="Times New Roman"/>
        </w:rPr>
        <w:t xml:space="preserve"> </w:t>
      </w:r>
      <w:r>
        <w:rPr>
          <w:rFonts w:ascii="Nirmala UI" w:hAnsi="Nirmala UI" w:eastAsia="Nirmala UI" w:cs="Nirmala UI"/>
        </w:rPr>
        <w:t>प्रसेसखौ</w:t>
      </w:r>
      <w:r>
        <w:rPr>
          <w:rFonts w:ascii="Times New Roman" w:hAnsi="Times New Roman" w:eastAsia="Times New Roman" w:cs="Times New Roman"/>
        </w:rPr>
        <w:t xml:space="preserve"> </w:t>
      </w:r>
      <w:r>
        <w:rPr>
          <w:rFonts w:ascii="Nirmala UI" w:hAnsi="Nirmala UI" w:eastAsia="Nirmala UI" w:cs="Nirmala UI"/>
        </w:rPr>
        <w:t>प्रतिरूप</w:t>
      </w:r>
      <w:r>
        <w:rPr>
          <w:rFonts w:ascii="Times New Roman" w:hAnsi="Times New Roman" w:eastAsia="Times New Roman" w:cs="Times New Roman"/>
        </w:rPr>
        <w:t xml:space="preserve"> </w:t>
      </w:r>
      <w:r>
        <w:rPr>
          <w:rFonts w:ascii="Nirmala UI" w:hAnsi="Nirmala UI" w:eastAsia="Nirmala UI" w:cs="Nirmala UI"/>
        </w:rPr>
        <w:t>होयो</w:t>
      </w:r>
      <w:r>
        <w:rPr>
          <w:rFonts w:ascii="Times New Roman" w:hAnsi="Times New Roman" w:eastAsia="Times New Roman" w:cs="Times New Roman"/>
        </w:rPr>
        <w:t xml:space="preserve">, </w:t>
      </w:r>
      <w:r>
        <w:rPr>
          <w:rFonts w:ascii="Nirmala UI" w:hAnsi="Nirmala UI" w:eastAsia="Nirmala UI" w:cs="Nirmala UI"/>
        </w:rPr>
        <w:t>जाय</w:t>
      </w:r>
      <w:r>
        <w:rPr>
          <w:rFonts w:ascii="Times New Roman" w:hAnsi="Times New Roman" w:eastAsia="Times New Roman" w:cs="Times New Roman"/>
        </w:rPr>
        <w:t xml:space="preserve"> </w:t>
      </w:r>
      <w:r>
        <w:rPr>
          <w:rFonts w:ascii="Nirmala UI" w:hAnsi="Nirmala UI" w:eastAsia="Nirmala UI" w:cs="Nirmala UI"/>
        </w:rPr>
        <w:t>जोबोदनि</w:t>
      </w:r>
      <w:r>
        <w:rPr>
          <w:rFonts w:ascii="Times New Roman" w:hAnsi="Times New Roman" w:eastAsia="Times New Roman" w:cs="Times New Roman"/>
        </w:rPr>
        <w:t xml:space="preserve"> </w:t>
      </w:r>
      <w:r>
        <w:rPr>
          <w:rFonts w:ascii="Nirmala UI" w:hAnsi="Nirmala UI" w:eastAsia="Nirmala UI" w:cs="Nirmala UI"/>
        </w:rPr>
        <w:t>फोरमानाव</w:t>
      </w:r>
      <w:r>
        <w:rPr>
          <w:rFonts w:ascii="Times New Roman" w:hAnsi="Times New Roman" w:eastAsia="Times New Roman" w:cs="Times New Roman"/>
        </w:rPr>
        <w:t xml:space="preserve"> </w:t>
      </w:r>
      <w:r>
        <w:rPr>
          <w:rFonts w:ascii="Nirmala UI" w:hAnsi="Nirmala UI" w:eastAsia="Nirmala UI" w:cs="Nirmala UI"/>
        </w:rPr>
        <w:t>जोबोद</w:t>
      </w:r>
      <w:r>
        <w:rPr>
          <w:rFonts w:ascii="Times New Roman" w:hAnsi="Times New Roman" w:eastAsia="Times New Roman" w:cs="Times New Roman"/>
        </w:rPr>
        <w:t xml:space="preserve"> </w:t>
      </w:r>
      <w:r>
        <w:rPr>
          <w:rFonts w:ascii="Nirmala UI" w:hAnsi="Nirmala UI" w:eastAsia="Nirmala UI" w:cs="Nirmala UI"/>
        </w:rPr>
        <w:t>फोजोबो</w:t>
      </w:r>
      <w:r>
        <w:rPr>
          <w:rFonts w:ascii="Times New Roman" w:hAnsi="Times New Roman" w:eastAsia="Times New Roman" w:cs="Times New Roman"/>
        </w:rPr>
        <w:t xml:space="preserve">, </w:t>
      </w:r>
      <w:r>
        <w:rPr>
          <w:rFonts w:ascii="Nirmala UI" w:hAnsi="Nirmala UI" w:eastAsia="Nirmala UI" w:cs="Nirmala UI"/>
        </w:rPr>
        <w:t>आरो</w:t>
      </w:r>
      <w:r>
        <w:rPr>
          <w:rFonts w:ascii="Times New Roman" w:hAnsi="Times New Roman" w:eastAsia="Times New Roman" w:cs="Times New Roman"/>
        </w:rPr>
        <w:t xml:space="preserve"> </w:t>
      </w:r>
      <w:r>
        <w:rPr>
          <w:rFonts w:ascii="Nirmala UI" w:hAnsi="Nirmala UI" w:eastAsia="Nirmala UI" w:cs="Nirmala UI"/>
        </w:rPr>
        <w:t>बे</w:t>
      </w:r>
      <w:r>
        <w:rPr>
          <w:rFonts w:ascii="Times New Roman" w:hAnsi="Times New Roman" w:eastAsia="Times New Roman" w:cs="Times New Roman"/>
        </w:rPr>
        <w:t xml:space="preserve"> </w:t>
      </w:r>
      <w:r>
        <w:rPr>
          <w:rFonts w:ascii="Nirmala UI" w:hAnsi="Nirmala UI" w:eastAsia="Nirmala UI" w:cs="Nirmala UI"/>
        </w:rPr>
        <w:t>फोरमान</w:t>
      </w:r>
      <w:r>
        <w:rPr>
          <w:rFonts w:ascii="Times New Roman" w:hAnsi="Times New Roman" w:eastAsia="Times New Roman" w:cs="Times New Roman"/>
        </w:rPr>
        <w:t>-</w:t>
      </w:r>
      <w:r>
        <w:rPr>
          <w:rFonts w:ascii="Nirmala UI" w:hAnsi="Nirmala UI" w:eastAsia="Nirmala UI" w:cs="Nirmala UI"/>
        </w:rPr>
        <w:t>होनाय</w:t>
      </w:r>
      <w:r>
        <w:rPr>
          <w:rFonts w:ascii="Times New Roman" w:hAnsi="Times New Roman" w:eastAsia="Times New Roman" w:cs="Times New Roman"/>
        </w:rPr>
        <w:t xml:space="preserve"> </w:t>
      </w:r>
      <w:r>
        <w:rPr>
          <w:rFonts w:ascii="Nirmala UI" w:hAnsi="Nirmala UI" w:eastAsia="Nirmala UI" w:cs="Nirmala UI"/>
        </w:rPr>
        <w:t>प्रसेसखौथ</w:t>
      </w:r>
      <w:r>
        <w:rPr>
          <w:rFonts w:ascii="Times New Roman" w:hAnsi="Times New Roman" w:eastAsia="Times New Roman" w:cs="Times New Roman"/>
        </w:rPr>
        <w:t xml:space="preserve">’ </w:t>
      </w:r>
      <w:r>
        <w:rPr>
          <w:rFonts w:ascii="Nirmala UI" w:hAnsi="Nirmala UI" w:eastAsia="Nirmala UI" w:cs="Nirmala UI"/>
        </w:rPr>
        <w:t>इसोरनि</w:t>
      </w:r>
      <w:r>
        <w:rPr>
          <w:rFonts w:ascii="Times New Roman" w:hAnsi="Times New Roman" w:eastAsia="Times New Roman" w:cs="Times New Roman"/>
        </w:rPr>
        <w:t xml:space="preserve"> </w:t>
      </w:r>
      <w:r>
        <w:rPr>
          <w:rFonts w:ascii="Nirmala UI" w:hAnsi="Nirmala UI" w:eastAsia="Nirmala UI" w:cs="Nirmala UI"/>
        </w:rPr>
        <w:t>फिथाइखौ</w:t>
      </w:r>
      <w:r>
        <w:rPr>
          <w:rFonts w:ascii="Times New Roman" w:hAnsi="Times New Roman" w:eastAsia="Times New Roman" w:cs="Times New Roman"/>
        </w:rPr>
        <w:t xml:space="preserve"> </w:t>
      </w:r>
      <w:r>
        <w:rPr>
          <w:rFonts w:ascii="Nirmala UI" w:hAnsi="Nirmala UI" w:eastAsia="Nirmala UI" w:cs="Nirmala UI"/>
        </w:rPr>
        <w:t>थाङनायनि</w:t>
      </w:r>
      <w:r>
        <w:rPr>
          <w:rFonts w:ascii="Times New Roman" w:hAnsi="Times New Roman" w:eastAsia="Times New Roman" w:cs="Times New Roman"/>
        </w:rPr>
        <w:t xml:space="preserve"> </w:t>
      </w:r>
      <w:r>
        <w:rPr>
          <w:rFonts w:ascii="Nirmala UI" w:hAnsi="Nirmala UI" w:eastAsia="Nirmala UI" w:cs="Nirmala UI"/>
        </w:rPr>
        <w:t>थाखाय</w:t>
      </w:r>
      <w:r>
        <w:rPr>
          <w:rFonts w:ascii="Times New Roman" w:hAnsi="Times New Roman" w:eastAsia="Times New Roman" w:cs="Times New Roman"/>
        </w:rPr>
        <w:t xml:space="preserve"> </w:t>
      </w:r>
      <w:r>
        <w:rPr>
          <w:rFonts w:ascii="Nirmala UI" w:hAnsi="Nirmala UI" w:eastAsia="Nirmala UI" w:cs="Nirmala UI"/>
        </w:rPr>
        <w:t>सोद्रोमोन।</w:t>
      </w:r>
    </w:p>
    <w:p>
      <w:pPr>
        <w:pStyle w:val="ArticleBody"/>
        <w:jc w:val="left"/>
      </w:pPr>
      <w:r>
        <w:rPr>
          <w:rFonts w:ascii="Times New Roman" w:hAnsi="Times New Roman" w:eastAsia="Times New Roman" w:cs="Times New Roman"/>
        </w:rPr>
        <w:t>ئەو وتارەی سێیەم زیاتر لەسەر ئاگادارکردنەوەکانی ئەلن وایت لە Testimonies, volume 5, pages 451, 452، ورد دەبێتەوە، بەوەی پشتڕاست دەکاتەوە کە یاسای یەکشەممەی نزیکەی هاتن لە ویلایەتە یەکگرتووەکان ئەو ساتە بڕیاریدەرە نیشان دەدات کە تێیدا نەتەوەکە بە تەواوی لە ڕاستودروستی دادەبڕێت، و یەکێتیی سێ‌لایەنەکە تەواو دەکات (پرۆتستانتیزم دەست بۆ ڕۆمانییەت و سپیریچوئالیزم درێژ دەکات). پاشان ویلایەتە یەکگرتووەکان هەموو بنەمایەکی دەستووری وەک حکومەتێکی پرۆتستانتی و کۆماری ڕەت دەکاتەوە، و فریودانە پاپایەکان بڵاو دەکاتەوە. ئەمە ئەو ئاماژەیە کە سنووری بردباریی خودا گەیشتووە، و بەوە جامی تاوانی نەتەوەکە پڕ دەبێت، بەهۆی ئەوەش فریشتەی میهرەبانی جێدەهێڵێت و وێرانیی نیشتمانی دەست پێدەکات. ئینجا وەڵامی هاواری شەهیدان لە مۆری پێنجەمدا، کە دەڵێت: «How long?»، دێت کاتێک گرووپێکی دووەم لە شەهیدانی پاپایی تەواو دەکرێت. ڕۆحی ئەژدیها ئاشکرا دەبێت کاتێک “Sunday movement” دەدوێت—وەک “abomination of desolation” ـی سەردەمی نوێ خزمەت دەکات (ئەوەی دانیال باسی کردووە و مەسیح ئاماژەی پێداوە) وەک نیشانەیەک بۆ هەڵهاتن لە شارەکان پێش وێرانبوون. یاسای یەکشەممە کۆتاییی ئەو ڕەتکردنەوە پێشکەوتووەی دەستورە کە لە ساڵی 2001ەوە بە Patriot Act دەستی پێکرد، هەروەها بە 1888 Blair Bills، گەمارۆدانی Cestius لە 66 AD، لەئاویەوچوونی مەسیح، August 11, 1840 و The Declaration of Independence نموونەی بۆ هێنراوە.</w:t>
      </w:r>
    </w:p>
    <w:p>
      <w:pPr>
        <w:pStyle w:val="ArticleBody"/>
        <w:jc w:val="left"/>
      </w:pPr>
      <w:r>
        <w:rPr>
          <w:rFonts w:ascii="Times New Roman" w:hAnsi="Times New Roman" w:eastAsia="Times New Roman" w:cs="Times New Roman"/>
        </w:rPr>
        <w:t>Ta animalın surətinin Amerika Birləşmiş Ştatlarında formalaşması dövrü, nəticədə bazar qanunlarının kilsə-dövlət tərəfindən icrasında birləşən paralel Respublikaçı (siyasi) və Protestant (dini) “buynuzları” əhatə edən mürəkkəb ikili xətti özündə birləşdirir. Bu münasibət, papalıq heyvanı üzərində qadının hakimiyyəti ilə səciyyələnən nəzarəti əks etdirir və kilsə ilə dövlətin ayrılığına dair Konstitusiyanın əsas prinsipinin ləğv edilməsi zamanı tam surətdə zahir olur.</w:t>
      </w:r>
    </w:p>
    <w:p>
      <w:pPr>
        <w:pStyle w:val="ArticleBody"/>
        <w:jc w:val="left"/>
      </w:pPr>
      <w:r>
        <w:rPr>
          <w:rFonts w:ascii="Times New Roman" w:hAnsi="Times New Roman" w:eastAsia="Times New Roman" w:cs="Times New Roman"/>
        </w:rPr>
        <w:t>داخلاً، يختبر زمنُ امتحان صورة الوحش تكوينَ الخُلُق (صورة المسيح في مقابل صورة وحش الشيطان) بين جميع الناس، فاصلاً العذارى الحكيمات عن الجاهلات، بينما يحدِّد خارجياً صراعاتِ الأيام الأخيرة السياسيةَ، والتحالفاتِ، والعهودَ المنقوضة. إن الفترة من سنة 2001 إلى قانون الأحد تُدشِّن رَشَّ المطر المتأخر (بادئاً حين نزل ملاك رؤيا 18 في 11 سبتمبر/أيلول 2001، مُنيراً الأرضَ عبر سقوط أبنية نيويورك العظيمة). ويبدأ 11/9 غربلةَ الأدڤنتيةِ السبتيّةِ اللاودكية من خلال قبول رسالة «السِّفر الصغير» أو رفضها، تلك التي ينبغي أكلُها كما في رؤيا 10. ويبقى الحنطة والزوان معاً إلى أن يتم فصلهما عند قانون الأحد، حين يُرفَع المئةُ والأربعةُ والأربعون ألفاً كالراية، ويحين مجيء الانسكاب الكامل للمطر المتأخر أثناء التشكُّل العالمي لصورة الوحش، كما يرمز إليه النمطُ الممتد من 321 إلى 538. ثم يبدأ جمعُ الجمعِ الكثير من بابل إلى أن يقوم ميخائيل ويُغلَق بابُ النعمة. وهذا ينسجم مع ابتداء الدينونة أولاً من بيت الله منذ 11/9، ثم انتقالها إلى عمّال الساعة الحادية عشرة بعد قانون الأحد.</w:t>
      </w:r>
    </w:p>
    <w:p>
      <w:pPr>
        <w:pStyle w:val="ArticleBody"/>
        <w:jc w:val="left"/>
      </w:pPr>
      <w:r>
        <w:rPr>
          <w:rFonts w:ascii="Times New Roman" w:hAnsi="Times New Roman" w:eastAsia="Times New Roman" w:cs="Times New Roman"/>
        </w:rPr>
        <w:t>Awgraw tisadisu teqaf qidus nəbəri sämayatawi kəbr ena yäqädamawi sädätat tämakakäläwna yäddägämu bähonäw gize mädän yämmiyasfälgäw qädämanäta yäprofet nəgbərot mäqänät, bäIsaiah 28 yä“line-upon-line” zäde naw. Yih zäde bädaniyel sälamtanyačč, bäKəristos däqaqä mäzämurtu qäddəmə-Penteqostä, ena bämatš aṭänafiw Šädräk, Mešäk, ena Abednego yitäyäl; innäsu yäSeyṭan dəngätamawi sərrawotč ena haylawi täməsəsäyotč mäkakäl bämäṭṭäq “Täsäfäfäl” lay bärasaccäw təmätəqənaw yämiqomu zägajəwotn yämiwäkkəlu naw</w:t>
      </w:r>
      <w:r>
        <w:rPr>
          <w:rFonts w:ascii="Ebrima" w:hAnsi="Ebrima" w:eastAsia="Ebrima" w:cs="Ebrima"/>
        </w:rPr>
        <w:t>።</w:t>
      </w:r>
    </w:p>
    <w:p>
      <w:pPr>
        <w:pStyle w:val="ArticleBody"/>
        <w:jc w:val="left"/>
      </w:pPr>
      <w:r>
        <w:rPr>
          <w:rFonts w:ascii="Times New Roman" w:hAnsi="Times New Roman" w:eastAsia="Times New Roman" w:cs="Times New Roman"/>
        </w:rPr>
        <w:t>Maqaallad afraad wuxuu sharxayaa in habka imtixaanka nebiyadeed ee samaysanka sawirka bahalka ee Maraykanka uu barbar socdo isla markaana si dhow ugu lammaan yahay saddexda calaamadood ee dastuuriga ah (Patriot Act sannadkii 2001 sidii “hadalkii” bilowga ahaa, Pelosi Trials sannadkii 2022 sidii dhexda, iyo sharciga Axadda sidii kii ugu dambeeyey). Habka imtixaanku wuxuu diyaariyaa bikradaha caqliga leh (144,000) si ay ugu adkaystaan imtixaanka ugu sarreeya ee cadaadiska oo ka bilaabma sharciga Axadda, marka riddada qaran ay keento halaag. Markaas Shaydaanku wuxuu sii daayaa been-abuurro yaab leh (isagoo sheeganaya inuu yahay Ilaah oo wata mucjisooyin), oo ammaanta samadu waxay ku darsantaa silicdii soo noqnoqotay ee waagii hore, taas oo u saamaxaysa dadka Ilaah inay si aan la gilgilin ugu socdaan iftiinka ka soo baxaya carshiga Ilaah. Diyaargarowgani wuxuu ka tarjumayaa istaraatijiyaddii Masiixa ee Yooxanaa lix, (sida lagu faallooday The Desire of Ages, 394), halkaas oo uu oggolaaday imtixaan daran si uu goor hore uga sifeeyo kuwa isaga raacayay danaysiga awgiis, isaga oo ku adkaynaya xertiisii runta ahayd imtixaankoodii ugu dambeeyey (Getsemane, khiyaamadii, iskutallaabta) joogitaankiisa. Sidaas oo kale, imtixaanka sawirka bahalka—kaas oo koobaya samaysanka dabeecadda gudaha (sawirka Masiixa iyo sawirka bahalka ee Shaydaanka) iyo midowga dibadda ee kaniisad iyo dawlad ee burinaya kala-soocidda kaniisadda iyo dawladda—wuxuu kala shaandheeyaa Adventism-ka La'odikiya. Imtixaanku wuxuu daahiriyaa kuwa caqliga leh iyagoo aqbalaya farriinta aan la furin shaabadeeda iyada oo loo marayo habka line-upon-line ee, Isaiah 28.</w:t>
      </w:r>
    </w:p>
    <w:p>
      <w:pPr>
        <w:pStyle w:val="ArticleBody"/>
        <w:jc w:val="left"/>
      </w:pPr>
      <w:r>
        <w:rPr>
          <w:rFonts w:ascii="Times New Roman" w:hAnsi="Times New Roman" w:eastAsia="Times New Roman" w:cs="Times New Roman"/>
        </w:rPr>
        <w:t>Lus ñiqhasqa k’anchayqa qanchis ñiqin sellopa k’anchayninmi (Apocalipsis 8:1–5), santo runakunapa mañakusqankuman kutichisqa hina kay pachaman wikch’usqa nina hina rikuchisqa, Pentecostéspi uraykuy ninapa qallukunawan nishqaman hina. Ñiqhasqa k’anchayqa hinallataq Milleritakunapa chawpi tuta waqyayninwanmi rikuchisqa karqa (mayqinchus fe nisqawan Aswan Santo Cheqman yaykuyta wakichirqan), chaymi hunt’akunan kachkan kunan pacha chawpi tuta waqyayninpi, julio killapi, 2023 watapi ñiqhasqa, Daniel chunka hukniyuq tawa chunka escondido historiapi.</w:t>
      </w:r>
    </w:p>
    <w:p>
      <w:pPr>
        <w:pStyle w:val="ArticleBody"/>
        <w:jc w:val="left"/>
      </w:pPr>
      <w:r>
        <w:rPr>
          <w:rFonts w:ascii="Times New Roman" w:hAnsi="Times New Roman" w:eastAsia="Times New Roman" w:cs="Times New Roman"/>
        </w:rPr>
        <w:t>Paháhna ka naba raingârzêk thlahna thuchah, 9/11 hnu atangin, pope-na leh Sunday law chungchangah hriatna pung zêlna nên, seven thunders hrilhfiah loh chu tihlan chhuahna, verse forty-a thuh hmasak historia nên, hêng zawng zawng hi The Revelation of Jesus Christ tihlan chhuahna-ah a tel vek a ni. Image-of-the-beast siam dân chungchanga hrilhlawhfiaha famkim tak—Republican leh Protestant ki pahnihte indona te, political parties te, Laodicean Adventism te, 144,000 lo chhuakna te, Islam third woe te, Russia te, UN te, papal power te, leh Hasmonaean inangna te telin—mi fingte chu Pathian hruaina hriatthiam tûra leh a hruaina chu anmahni tân an lo hman theih nân a thuam a, hruaina kal ta tawh chu theihnghilh lovin (Testimonies to Ministers, 31).</w:t>
      </w:r>
    </w:p>
    <w:p>
      <w:pPr>
        <w:pStyle w:val="ArticleBody"/>
        <w:jc w:val="left"/>
      </w:pPr>
      <w:r>
        <w:rPr>
          <w:rFonts w:ascii="Times New Roman" w:hAnsi="Times New Roman" w:eastAsia="Times New Roman" w:cs="Times New Roman"/>
        </w:rPr>
        <w:t>“</w:t>
      </w:r>
      <w:r>
        <w:rPr>
          <w:rFonts w:ascii="Nirmala UI" w:hAnsi="Nirmala UI" w:eastAsia="Nirmala UI" w:cs="Nirmala UI"/>
        </w:rPr>
        <w:t>कुसल</w:t>
      </w:r>
      <w:r>
        <w:rPr>
          <w:rFonts w:ascii="Times New Roman" w:hAnsi="Times New Roman" w:eastAsia="Times New Roman" w:cs="Times New Roman"/>
        </w:rPr>
        <w:t xml:space="preserve"> </w:t>
      </w:r>
      <w:r>
        <w:rPr>
          <w:rFonts w:ascii="Nirmala UI" w:hAnsi="Nirmala UI" w:eastAsia="Nirmala UI" w:cs="Nirmala UI"/>
        </w:rPr>
        <w:t>पूथि</w:t>
      </w:r>
      <w:r>
        <w:rPr>
          <w:rFonts w:ascii="Times New Roman" w:hAnsi="Times New Roman" w:eastAsia="Times New Roman" w:cs="Times New Roman"/>
        </w:rPr>
        <w:t xml:space="preserve">” (Revelation 10) </w:t>
      </w:r>
      <w:r>
        <w:rPr>
          <w:rFonts w:ascii="Nirmala UI" w:hAnsi="Nirmala UI" w:eastAsia="Nirmala UI" w:cs="Nirmala UI"/>
        </w:rPr>
        <w:t>खाय</w:t>
      </w:r>
      <w:r>
        <w:rPr>
          <w:rFonts w:ascii="Times New Roman" w:hAnsi="Times New Roman" w:eastAsia="Times New Roman" w:cs="Times New Roman"/>
        </w:rPr>
        <w:t xml:space="preserve"> </w:t>
      </w:r>
      <w:r>
        <w:rPr>
          <w:rFonts w:ascii="Nirmala UI" w:hAnsi="Nirmala UI" w:eastAsia="Nirmala UI" w:cs="Nirmala UI"/>
        </w:rPr>
        <w:t>ध</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बेरीयन</w:t>
      </w:r>
      <w:r>
        <w:rPr>
          <w:rFonts w:ascii="Times New Roman" w:hAnsi="Times New Roman" w:eastAsia="Times New Roman" w:cs="Times New Roman"/>
        </w:rPr>
        <w:t xml:space="preserve"> </w:t>
      </w:r>
      <w:r>
        <w:rPr>
          <w:rFonts w:ascii="Nirmala UI" w:hAnsi="Nirmala UI" w:eastAsia="Nirmala UI" w:cs="Nirmala UI"/>
        </w:rPr>
        <w:t>अध्ययन</w:t>
      </w:r>
      <w:r>
        <w:rPr>
          <w:rFonts w:ascii="Times New Roman" w:hAnsi="Times New Roman" w:eastAsia="Times New Roman" w:cs="Times New Roman"/>
        </w:rPr>
        <w:t xml:space="preserve"> </w:t>
      </w:r>
      <w:r>
        <w:rPr>
          <w:rFonts w:ascii="Nirmala UI" w:hAnsi="Nirmala UI" w:eastAsia="Nirmala UI" w:cs="Nirmala UI"/>
        </w:rPr>
        <w:t>द्वारा</w:t>
      </w:r>
      <w:r>
        <w:rPr>
          <w:rFonts w:ascii="Times New Roman" w:hAnsi="Times New Roman" w:eastAsia="Times New Roman" w:cs="Times New Roman"/>
        </w:rPr>
        <w:t xml:space="preserve"> </w:t>
      </w:r>
      <w:r>
        <w:rPr>
          <w:rFonts w:ascii="Nirmala UI" w:hAnsi="Nirmala UI" w:eastAsia="Nirmala UI" w:cs="Nirmala UI"/>
        </w:rPr>
        <w:t>अग्रिम</w:t>
      </w:r>
      <w:r>
        <w:rPr>
          <w:rFonts w:ascii="Times New Roman" w:hAnsi="Times New Roman" w:eastAsia="Times New Roman" w:cs="Times New Roman"/>
        </w:rPr>
        <w:t xml:space="preserve"> </w:t>
      </w:r>
      <w:r>
        <w:rPr>
          <w:rFonts w:ascii="Nirmala UI" w:hAnsi="Nirmala UI" w:eastAsia="Nirmala UI" w:cs="Nirmala UI"/>
        </w:rPr>
        <w:t>रूपे</w:t>
      </w:r>
      <w:r>
        <w:rPr>
          <w:rFonts w:ascii="Times New Roman" w:hAnsi="Times New Roman" w:eastAsia="Times New Roman" w:cs="Times New Roman"/>
        </w:rPr>
        <w:t xml:space="preserve"> </w:t>
      </w:r>
      <w:r>
        <w:rPr>
          <w:rFonts w:ascii="Nirmala UI" w:hAnsi="Nirmala UI" w:eastAsia="Nirmala UI" w:cs="Nirmala UI"/>
        </w:rPr>
        <w:t>इतिहास</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आतंरिक</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सय</w:t>
      </w:r>
      <w:r>
        <w:rPr>
          <w:rFonts w:ascii="Times New Roman" w:hAnsi="Times New Roman" w:eastAsia="Times New Roman" w:cs="Times New Roman"/>
        </w:rPr>
        <w:t xml:space="preserve"> </w:t>
      </w:r>
      <w:r>
        <w:rPr>
          <w:rFonts w:ascii="Nirmala UI" w:hAnsi="Nirmala UI" w:eastAsia="Nirmala UI" w:cs="Nirmala UI"/>
        </w:rPr>
        <w:t>चौआलिस</w:t>
      </w:r>
      <w:r>
        <w:rPr>
          <w:rFonts w:ascii="Times New Roman" w:hAnsi="Times New Roman" w:eastAsia="Times New Roman" w:cs="Times New Roman"/>
        </w:rPr>
        <w:t xml:space="preserve"> </w:t>
      </w:r>
      <w:r>
        <w:rPr>
          <w:rFonts w:ascii="Nirmala UI" w:hAnsi="Nirmala UI" w:eastAsia="Nirmala UI" w:cs="Nirmala UI"/>
        </w:rPr>
        <w:t>हजार</w:t>
      </w:r>
      <w:r>
        <w:rPr>
          <w:rFonts w:ascii="Times New Roman" w:hAnsi="Times New Roman" w:eastAsia="Times New Roman" w:cs="Times New Roman"/>
        </w:rPr>
        <w:t xml:space="preserve"> </w:t>
      </w:r>
      <w:r>
        <w:rPr>
          <w:rFonts w:ascii="Nirmala UI" w:hAnsi="Nirmala UI" w:eastAsia="Nirmala UI" w:cs="Nirmala UI"/>
        </w:rPr>
        <w:t>शैतानक</w:t>
      </w:r>
      <w:r>
        <w:rPr>
          <w:rFonts w:ascii="Times New Roman" w:hAnsi="Times New Roman" w:eastAsia="Times New Roman" w:cs="Times New Roman"/>
        </w:rPr>
        <w:t xml:space="preserve"> </w:t>
      </w:r>
      <w:r>
        <w:rPr>
          <w:rFonts w:ascii="Nirmala UI" w:hAnsi="Nirmala UI" w:eastAsia="Nirmala UI" w:cs="Nirmala UI"/>
        </w:rPr>
        <w:t>छलनासभक</w:t>
      </w:r>
      <w:r>
        <w:rPr>
          <w:rFonts w:ascii="Times New Roman" w:hAnsi="Times New Roman" w:eastAsia="Times New Roman" w:cs="Times New Roman"/>
        </w:rPr>
        <w:t xml:space="preserve"> </w:t>
      </w:r>
      <w:r>
        <w:rPr>
          <w:rFonts w:ascii="Nirmala UI" w:hAnsi="Nirmala UI" w:eastAsia="Nirmala UI" w:cs="Nirmala UI"/>
        </w:rPr>
        <w:t>बीच</w:t>
      </w:r>
      <w:r>
        <w:rPr>
          <w:rFonts w:ascii="Times New Roman" w:hAnsi="Times New Roman" w:eastAsia="Times New Roman" w:cs="Times New Roman"/>
        </w:rPr>
        <w:t xml:space="preserve"> “</w:t>
      </w:r>
      <w:r>
        <w:rPr>
          <w:rFonts w:ascii="Nirmala UI" w:hAnsi="Nirmala UI" w:eastAsia="Nirmala UI" w:cs="Nirmala UI"/>
        </w:rPr>
        <w:t>लिखल</w:t>
      </w:r>
      <w:r>
        <w:rPr>
          <w:rFonts w:ascii="Times New Roman" w:hAnsi="Times New Roman" w:eastAsia="Times New Roman" w:cs="Times New Roman"/>
        </w:rPr>
        <w:t xml:space="preserve"> </w:t>
      </w:r>
      <w:r>
        <w:rPr>
          <w:rFonts w:ascii="Nirmala UI" w:hAnsi="Nirmala UI" w:eastAsia="Nirmala UI" w:cs="Nirmala UI"/>
        </w:rPr>
        <w:t>अछि</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दृढ़तापूर्वक</w:t>
      </w:r>
      <w:r>
        <w:rPr>
          <w:rFonts w:ascii="Times New Roman" w:hAnsi="Times New Roman" w:eastAsia="Times New Roman" w:cs="Times New Roman"/>
        </w:rPr>
        <w:t xml:space="preserve"> </w:t>
      </w:r>
      <w:r>
        <w:rPr>
          <w:rFonts w:ascii="Nirmala UI" w:hAnsi="Nirmala UI" w:eastAsia="Nirmala UI" w:cs="Nirmala UI"/>
        </w:rPr>
        <w:t>ठाढ़</w:t>
      </w:r>
      <w:r>
        <w:rPr>
          <w:rFonts w:ascii="Times New Roman" w:hAnsi="Times New Roman" w:eastAsia="Times New Roman" w:cs="Times New Roman"/>
        </w:rPr>
        <w:t xml:space="preserve"> </w:t>
      </w:r>
      <w:r>
        <w:rPr>
          <w:rFonts w:ascii="Nirmala UI" w:hAnsi="Nirmala UI" w:eastAsia="Nirmala UI" w:cs="Nirmala UI"/>
        </w:rPr>
        <w:t>रहबाक</w:t>
      </w:r>
      <w:r>
        <w:rPr>
          <w:rFonts w:ascii="Times New Roman" w:hAnsi="Times New Roman" w:eastAsia="Times New Roman" w:cs="Times New Roman"/>
        </w:rPr>
        <w:t xml:space="preserve"> </w:t>
      </w:r>
      <w:r>
        <w:rPr>
          <w:rFonts w:ascii="Nirmala UI" w:hAnsi="Nirmala UI" w:eastAsia="Nirmala UI" w:cs="Nirmala UI"/>
        </w:rPr>
        <w:t>लेल</w:t>
      </w:r>
      <w:r>
        <w:rPr>
          <w:rFonts w:ascii="Times New Roman" w:hAnsi="Times New Roman" w:eastAsia="Times New Roman" w:cs="Times New Roman"/>
        </w:rPr>
        <w:t xml:space="preserve"> </w:t>
      </w:r>
      <w:r>
        <w:rPr>
          <w:rFonts w:ascii="Nirmala UI" w:hAnsi="Nirmala UI" w:eastAsia="Nirmala UI" w:cs="Nirmala UI"/>
        </w:rPr>
        <w:t>विवेक</w:t>
      </w:r>
      <w:r>
        <w:rPr>
          <w:rFonts w:ascii="Times New Roman" w:hAnsi="Times New Roman" w:eastAsia="Times New Roman" w:cs="Times New Roman"/>
        </w:rPr>
        <w:t xml:space="preserve"> </w:t>
      </w:r>
      <w:r>
        <w:rPr>
          <w:rFonts w:ascii="Nirmala UI" w:hAnsi="Nirmala UI" w:eastAsia="Nirmala UI" w:cs="Nirmala UI"/>
        </w:rPr>
        <w:t>प्राप्त</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छथि।</w:t>
      </w:r>
      <w:r>
        <w:rPr>
          <w:rFonts w:ascii="Times New Roman" w:hAnsi="Times New Roman" w:eastAsia="Times New Roman" w:cs="Times New Roman"/>
        </w:rPr>
        <w:t xml:space="preserve"> </w:t>
      </w:r>
      <w:r>
        <w:rPr>
          <w:rFonts w:ascii="Nirmala UI" w:hAnsi="Nirmala UI" w:eastAsia="Nirmala UI" w:cs="Nirmala UI"/>
        </w:rPr>
        <w:t>हुनकर</w:t>
      </w:r>
      <w:r>
        <w:rPr>
          <w:rFonts w:ascii="Times New Roman" w:hAnsi="Times New Roman" w:eastAsia="Times New Roman" w:cs="Times New Roman"/>
        </w:rPr>
        <w:t xml:space="preserve"> </w:t>
      </w:r>
      <w:r>
        <w:rPr>
          <w:rFonts w:ascii="Nirmala UI" w:hAnsi="Nirmala UI" w:eastAsia="Nirmala UI" w:cs="Nirmala UI"/>
        </w:rPr>
        <w:t>तैयारी</w:t>
      </w:r>
      <w:r>
        <w:rPr>
          <w:rFonts w:ascii="Times New Roman" w:hAnsi="Times New Roman" w:eastAsia="Times New Roman" w:cs="Times New Roman"/>
        </w:rPr>
        <w:t xml:space="preserve"> </w:t>
      </w:r>
      <w:r>
        <w:rPr>
          <w:rFonts w:ascii="Nirmala UI" w:hAnsi="Nirmala UI" w:eastAsia="Nirmala UI" w:cs="Nirmala UI"/>
        </w:rPr>
        <w:t>हुनका</w:t>
      </w:r>
      <w:r>
        <w:rPr>
          <w:rFonts w:ascii="Times New Roman" w:hAnsi="Times New Roman" w:eastAsia="Times New Roman" w:cs="Times New Roman"/>
        </w:rPr>
        <w:t xml:space="preserve"> </w:t>
      </w:r>
      <w:r>
        <w:rPr>
          <w:rFonts w:ascii="Nirmala UI" w:hAnsi="Nirmala UI" w:eastAsia="Nirmala UI" w:cs="Nirmala UI"/>
        </w:rPr>
        <w:t>विनाश</w:t>
      </w:r>
      <w:r>
        <w:rPr>
          <w:rFonts w:ascii="Times New Roman" w:hAnsi="Times New Roman" w:eastAsia="Times New Roman" w:cs="Times New Roman"/>
        </w:rPr>
        <w:t xml:space="preserve"> </w:t>
      </w:r>
      <w:r>
        <w:rPr>
          <w:rFonts w:ascii="Nirmala UI" w:hAnsi="Nirmala UI" w:eastAsia="Nirmala UI" w:cs="Nirmala UI"/>
        </w:rPr>
        <w:t>दिश</w:t>
      </w:r>
      <w:r>
        <w:rPr>
          <w:rFonts w:ascii="Times New Roman" w:hAnsi="Times New Roman" w:eastAsia="Times New Roman" w:cs="Times New Roman"/>
        </w:rPr>
        <w:t xml:space="preserve"> </w:t>
      </w:r>
      <w:r>
        <w:rPr>
          <w:rFonts w:ascii="Nirmala UI" w:hAnsi="Nirmala UI" w:eastAsia="Nirmala UI" w:cs="Nirmala UI"/>
        </w:rPr>
        <w:t>पाछाँ</w:t>
      </w:r>
      <w:r>
        <w:rPr>
          <w:rFonts w:ascii="Times New Roman" w:hAnsi="Times New Roman" w:eastAsia="Times New Roman" w:cs="Times New Roman"/>
        </w:rPr>
        <w:t xml:space="preserve"> </w:t>
      </w:r>
      <w:r>
        <w:rPr>
          <w:rFonts w:ascii="Nirmala UI" w:hAnsi="Nirmala UI" w:eastAsia="Nirmala UI" w:cs="Nirmala UI"/>
        </w:rPr>
        <w:t>हटि</w:t>
      </w:r>
      <w:r>
        <w:rPr>
          <w:rFonts w:ascii="Times New Roman" w:hAnsi="Times New Roman" w:eastAsia="Times New Roman" w:cs="Times New Roman"/>
        </w:rPr>
        <w:t xml:space="preserve"> </w:t>
      </w:r>
      <w:r>
        <w:rPr>
          <w:rFonts w:ascii="Nirmala UI" w:hAnsi="Nirmala UI" w:eastAsia="Nirmala UI" w:cs="Nirmala UI"/>
        </w:rPr>
        <w:t>जाए</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बचाबैत</w:t>
      </w:r>
      <w:r>
        <w:rPr>
          <w:rFonts w:ascii="Times New Roman" w:hAnsi="Times New Roman" w:eastAsia="Times New Roman" w:cs="Times New Roman"/>
        </w:rPr>
        <w:t xml:space="preserve"> </w:t>
      </w:r>
      <w:r>
        <w:rPr>
          <w:rFonts w:ascii="Nirmala UI" w:hAnsi="Nirmala UI" w:eastAsia="Nirmala UI" w:cs="Nirmala UI"/>
        </w:rPr>
        <w:t>अछि</w:t>
      </w:r>
      <w:r>
        <w:rPr>
          <w:rFonts w:ascii="Times New Roman" w:hAnsi="Times New Roman" w:eastAsia="Times New Roman" w:cs="Times New Roman"/>
        </w:rPr>
        <w:t xml:space="preserve"> (Hebrews 10:37–39; Habakkuk 2:4), </w:t>
      </w:r>
      <w:r>
        <w:rPr>
          <w:rFonts w:ascii="Nirmala UI" w:hAnsi="Nirmala UI" w:eastAsia="Nirmala UI" w:cs="Nirmala UI"/>
        </w:rPr>
        <w:t>आ</w:t>
      </w:r>
      <w:r>
        <w:rPr>
          <w:rFonts w:ascii="Times New Roman" w:hAnsi="Times New Roman" w:eastAsia="Times New Roman" w:cs="Times New Roman"/>
        </w:rPr>
        <w:t xml:space="preserve"> </w:t>
      </w:r>
      <w:r>
        <w:rPr>
          <w:rFonts w:ascii="Nirmala UI" w:hAnsi="Nirmala UI" w:eastAsia="Nirmala UI" w:cs="Nirmala UI"/>
        </w:rPr>
        <w:t>तकर</w:t>
      </w:r>
      <w:r>
        <w:rPr>
          <w:rFonts w:ascii="Times New Roman" w:hAnsi="Times New Roman" w:eastAsia="Times New Roman" w:cs="Times New Roman"/>
        </w:rPr>
        <w:t xml:space="preserve"> </w:t>
      </w:r>
      <w:r>
        <w:rPr>
          <w:rFonts w:ascii="Nirmala UI" w:hAnsi="Nirmala UI" w:eastAsia="Nirmala UI" w:cs="Nirmala UI"/>
        </w:rPr>
        <w:t>बाद</w:t>
      </w:r>
      <w:r>
        <w:rPr>
          <w:rFonts w:ascii="Times New Roman" w:hAnsi="Times New Roman" w:eastAsia="Times New Roman" w:cs="Times New Roman"/>
        </w:rPr>
        <w:t xml:space="preserve"> </w:t>
      </w:r>
      <w:r>
        <w:rPr>
          <w:rFonts w:ascii="Nirmala UI" w:hAnsi="Nirmala UI" w:eastAsia="Nirmala UI" w:cs="Nirmala UI"/>
        </w:rPr>
        <w:t>हुनका</w:t>
      </w:r>
      <w:r>
        <w:rPr>
          <w:rFonts w:ascii="Times New Roman" w:hAnsi="Times New Roman" w:eastAsia="Times New Roman" w:cs="Times New Roman"/>
        </w:rPr>
        <w:t xml:space="preserve"> </w:t>
      </w:r>
      <w:r>
        <w:rPr>
          <w:rFonts w:ascii="Nirmala UI" w:hAnsi="Nirmala UI" w:eastAsia="Nirmala UI" w:cs="Nirmala UI"/>
        </w:rPr>
        <w:t>एहन</w:t>
      </w:r>
      <w:r>
        <w:rPr>
          <w:rFonts w:ascii="Times New Roman" w:hAnsi="Times New Roman" w:eastAsia="Times New Roman" w:cs="Times New Roman"/>
        </w:rPr>
        <w:t xml:space="preserve"> </w:t>
      </w:r>
      <w:r>
        <w:rPr>
          <w:rFonts w:ascii="Nirmala UI" w:hAnsi="Nirmala UI" w:eastAsia="Nirmala UI" w:cs="Nirmala UI"/>
        </w:rPr>
        <w:t>परखल</w:t>
      </w:r>
      <w:r>
        <w:rPr>
          <w:rFonts w:ascii="Times New Roman" w:hAnsi="Times New Roman" w:eastAsia="Times New Roman" w:cs="Times New Roman"/>
        </w:rPr>
        <w:t>-</w:t>
      </w:r>
      <w:r>
        <w:rPr>
          <w:rFonts w:ascii="Nirmala UI" w:hAnsi="Nirmala UI" w:eastAsia="Nirmala UI" w:cs="Nirmala UI"/>
        </w:rPr>
        <w:t>परिक्षित</w:t>
      </w:r>
      <w:r>
        <w:rPr>
          <w:rFonts w:ascii="Times New Roman" w:hAnsi="Times New Roman" w:eastAsia="Times New Roman" w:cs="Times New Roman"/>
        </w:rPr>
        <w:t xml:space="preserve"> </w:t>
      </w:r>
      <w:r>
        <w:rPr>
          <w:rFonts w:ascii="Nirmala UI" w:hAnsi="Nirmala UI" w:eastAsia="Nirmala UI" w:cs="Nirmala UI"/>
        </w:rPr>
        <w:t>विजेतासभक</w:t>
      </w:r>
      <w:r>
        <w:rPr>
          <w:rFonts w:ascii="Times New Roman" w:hAnsi="Times New Roman" w:eastAsia="Times New Roman" w:cs="Times New Roman"/>
        </w:rPr>
        <w:t xml:space="preserve"> </w:t>
      </w:r>
      <w:r>
        <w:rPr>
          <w:rFonts w:ascii="Nirmala UI" w:hAnsi="Nirmala UI" w:eastAsia="Nirmala UI" w:cs="Nirmala UI"/>
        </w:rPr>
        <w:t>रूपमे</w:t>
      </w:r>
      <w:r>
        <w:rPr>
          <w:rFonts w:ascii="Times New Roman" w:hAnsi="Times New Roman" w:eastAsia="Times New Roman" w:cs="Times New Roman"/>
        </w:rPr>
        <w:t xml:space="preserve"> </w:t>
      </w:r>
      <w:r>
        <w:rPr>
          <w:rFonts w:ascii="Nirmala UI" w:hAnsi="Nirmala UI" w:eastAsia="Nirmala UI" w:cs="Nirmala UI"/>
        </w:rPr>
        <w:t>प्रकट</w:t>
      </w:r>
      <w:r>
        <w:rPr>
          <w:rFonts w:ascii="Times New Roman" w:hAnsi="Times New Roman" w:eastAsia="Times New Roman" w:cs="Times New Roman"/>
        </w:rPr>
        <w:t xml:space="preserve"> </w:t>
      </w:r>
      <w:r>
        <w:rPr>
          <w:rFonts w:ascii="Nirmala UI" w:hAnsi="Nirmala UI" w:eastAsia="Nirmala UI" w:cs="Nirmala UI"/>
        </w:rPr>
        <w:t>कएल</w:t>
      </w:r>
      <w:r>
        <w:rPr>
          <w:rFonts w:ascii="Times New Roman" w:hAnsi="Times New Roman" w:eastAsia="Times New Roman" w:cs="Times New Roman"/>
        </w:rPr>
        <w:t xml:space="preserve"> </w:t>
      </w:r>
      <w:r>
        <w:rPr>
          <w:rFonts w:ascii="Nirmala UI" w:hAnsi="Nirmala UI" w:eastAsia="Nirmala UI" w:cs="Nirmala UI"/>
        </w:rPr>
        <w:t>जाइत</w:t>
      </w:r>
      <w:r>
        <w:rPr>
          <w:rFonts w:ascii="Times New Roman" w:hAnsi="Times New Roman" w:eastAsia="Times New Roman" w:cs="Times New Roman"/>
        </w:rPr>
        <w:t xml:space="preserve"> </w:t>
      </w:r>
      <w:r>
        <w:rPr>
          <w:rFonts w:ascii="Nirmala UI" w:hAnsi="Nirmala UI" w:eastAsia="Nirmala UI" w:cs="Nirmala UI"/>
        </w:rPr>
        <w:t>अछि</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परमेश्</w:t>
      </w:r>
      <w:r>
        <w:rPr>
          <w:rFonts w:ascii="Times New Roman" w:hAnsi="Times New Roman" w:eastAsia="Times New Roman" w:cs="Times New Roman"/>
        </w:rPr>
        <w:t>‍</w:t>
      </w:r>
      <w:r>
        <w:rPr>
          <w:rFonts w:ascii="Nirmala UI" w:hAnsi="Nirmala UI" w:eastAsia="Nirmala UI" w:cs="Nirmala UI"/>
        </w:rPr>
        <w:t>वरक</w:t>
      </w:r>
      <w:r>
        <w:rPr>
          <w:rFonts w:ascii="Times New Roman" w:hAnsi="Times New Roman" w:eastAsia="Times New Roman" w:cs="Times New Roman"/>
        </w:rPr>
        <w:t xml:space="preserve"> </w:t>
      </w:r>
      <w:r>
        <w:rPr>
          <w:rFonts w:ascii="Nirmala UI" w:hAnsi="Nirmala UI" w:eastAsia="Nirmala UI" w:cs="Nirmala UI"/>
        </w:rPr>
        <w:t>आज्ञासभक</w:t>
      </w:r>
      <w:r>
        <w:rPr>
          <w:rFonts w:ascii="Times New Roman" w:hAnsi="Times New Roman" w:eastAsia="Times New Roman" w:cs="Times New Roman"/>
        </w:rPr>
        <w:t xml:space="preserve"> (</w:t>
      </w:r>
      <w:r>
        <w:rPr>
          <w:rFonts w:ascii="Nirmala UI" w:hAnsi="Nirmala UI" w:eastAsia="Nirmala UI" w:cs="Nirmala UI"/>
        </w:rPr>
        <w:t>विशेष</w:t>
      </w:r>
      <w:r>
        <w:rPr>
          <w:rFonts w:ascii="Times New Roman" w:hAnsi="Times New Roman" w:eastAsia="Times New Roman" w:cs="Times New Roman"/>
        </w:rPr>
        <w:t xml:space="preserve"> </w:t>
      </w:r>
      <w:r>
        <w:rPr>
          <w:rFonts w:ascii="Nirmala UI" w:hAnsi="Nirmala UI" w:eastAsia="Nirmala UI" w:cs="Nirmala UI"/>
        </w:rPr>
        <w:t>रूपेँ</w:t>
      </w:r>
      <w:r>
        <w:rPr>
          <w:rFonts w:ascii="Times New Roman" w:hAnsi="Times New Roman" w:eastAsia="Times New Roman" w:cs="Times New Roman"/>
        </w:rPr>
        <w:t xml:space="preserve"> </w:t>
      </w:r>
      <w:r>
        <w:rPr>
          <w:rFonts w:ascii="Nirmala UI" w:hAnsi="Nirmala UI" w:eastAsia="Nirmala UI" w:cs="Nirmala UI"/>
        </w:rPr>
        <w:t>चौठिम</w:t>
      </w:r>
      <w:r>
        <w:rPr>
          <w:rFonts w:ascii="Times New Roman" w:hAnsi="Times New Roman" w:eastAsia="Times New Roman" w:cs="Times New Roman"/>
        </w:rPr>
        <w:t xml:space="preserve">) </w:t>
      </w:r>
      <w:r>
        <w:rPr>
          <w:rFonts w:ascii="Nirmala UI" w:hAnsi="Nirmala UI" w:eastAsia="Nirmala UI" w:cs="Nirmala UI"/>
        </w:rPr>
        <w:t>आ</w:t>
      </w:r>
      <w:r>
        <w:rPr>
          <w:rFonts w:ascii="Times New Roman" w:hAnsi="Times New Roman" w:eastAsia="Times New Roman" w:cs="Times New Roman"/>
        </w:rPr>
        <w:t xml:space="preserve"> </w:t>
      </w:r>
      <w:r>
        <w:rPr>
          <w:rFonts w:ascii="Nirmala UI" w:hAnsi="Nirmala UI" w:eastAsia="Nirmala UI" w:cs="Nirmala UI"/>
        </w:rPr>
        <w:t>यीशुक</w:t>
      </w:r>
      <w:r>
        <w:rPr>
          <w:rFonts w:ascii="Times New Roman" w:hAnsi="Times New Roman" w:eastAsia="Times New Roman" w:cs="Times New Roman"/>
        </w:rPr>
        <w:t xml:space="preserve"> </w:t>
      </w:r>
      <w:r>
        <w:rPr>
          <w:rFonts w:ascii="Nirmala UI" w:hAnsi="Nirmala UI" w:eastAsia="Nirmala UI" w:cs="Nirmala UI"/>
        </w:rPr>
        <w:t>विश्वासक</w:t>
      </w:r>
      <w:r>
        <w:rPr>
          <w:rFonts w:ascii="Times New Roman" w:hAnsi="Times New Roman" w:eastAsia="Times New Roman" w:cs="Times New Roman"/>
        </w:rPr>
        <w:t xml:space="preserve"> </w:t>
      </w:r>
      <w:r>
        <w:rPr>
          <w:rFonts w:ascii="Nirmala UI" w:hAnsi="Nirmala UI" w:eastAsia="Nirmala UI" w:cs="Nirmala UI"/>
        </w:rPr>
        <w:t>पालन</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छथि।</w:t>
      </w:r>
      <w:r>
        <w:rPr>
          <w:rFonts w:ascii="Times New Roman" w:hAnsi="Times New Roman" w:eastAsia="Times New Roman" w:cs="Times New Roman"/>
        </w:rPr>
        <w:t xml:space="preserve"> </w:t>
      </w:r>
      <w:r>
        <w:rPr>
          <w:rFonts w:ascii="Nirmala UI" w:hAnsi="Nirmala UI" w:eastAsia="Nirmala UI" w:cs="Nirmala UI"/>
        </w:rPr>
        <w:t>ओहि</w:t>
      </w:r>
      <w:r>
        <w:rPr>
          <w:rFonts w:ascii="Times New Roman" w:hAnsi="Times New Roman" w:eastAsia="Times New Roman" w:cs="Times New Roman"/>
        </w:rPr>
        <w:t xml:space="preserve"> </w:t>
      </w:r>
      <w:r>
        <w:rPr>
          <w:rFonts w:ascii="Nirmala UI" w:hAnsi="Nirmala UI" w:eastAsia="Nirmala UI" w:cs="Nirmala UI"/>
        </w:rPr>
        <w:t>लोकनि</w:t>
      </w:r>
      <w:r>
        <w:rPr>
          <w:rFonts w:ascii="Times New Roman" w:hAnsi="Times New Roman" w:eastAsia="Times New Roman" w:cs="Times New Roman"/>
        </w:rPr>
        <w:t xml:space="preserve"> </w:t>
      </w:r>
      <w:r>
        <w:rPr>
          <w:rFonts w:ascii="Nirmala UI" w:hAnsi="Nirmala UI" w:eastAsia="Nirmala UI" w:cs="Nirmala UI"/>
        </w:rPr>
        <w:t>छथि</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अन्तिम</w:t>
      </w:r>
      <w:r>
        <w:rPr>
          <w:rFonts w:ascii="Times New Roman" w:hAnsi="Times New Roman" w:eastAsia="Times New Roman" w:cs="Times New Roman"/>
        </w:rPr>
        <w:t xml:space="preserve"> </w:t>
      </w:r>
      <w:r>
        <w:rPr>
          <w:rFonts w:ascii="Nirmala UI" w:hAnsi="Nirmala UI" w:eastAsia="Nirmala UI" w:cs="Nirmala UI"/>
        </w:rPr>
        <w:t>संकटमे</w:t>
      </w:r>
      <w:r>
        <w:rPr>
          <w:rFonts w:ascii="Times New Roman" w:hAnsi="Times New Roman" w:eastAsia="Times New Roman" w:cs="Times New Roman"/>
        </w:rPr>
        <w:t xml:space="preserve"> </w:t>
      </w:r>
      <w:r>
        <w:rPr>
          <w:rFonts w:ascii="Nirmala UI" w:hAnsi="Nirmala UI" w:eastAsia="Nirmala UI" w:cs="Nirmala UI"/>
        </w:rPr>
        <w:t>मार्ग</w:t>
      </w:r>
      <w:r>
        <w:rPr>
          <w:rFonts w:ascii="Times New Roman" w:hAnsi="Times New Roman" w:eastAsia="Times New Roman" w:cs="Times New Roman"/>
        </w:rPr>
        <w:t xml:space="preserve"> </w:t>
      </w:r>
      <w:r>
        <w:rPr>
          <w:rFonts w:ascii="Nirmala UI" w:hAnsi="Nirmala UI" w:eastAsia="Nirmala UI" w:cs="Nirmala UI"/>
        </w:rPr>
        <w:t>निकालैत</w:t>
      </w:r>
      <w:r>
        <w:rPr>
          <w:rFonts w:ascii="Times New Roman" w:hAnsi="Times New Roman" w:eastAsia="Times New Roman" w:cs="Times New Roman"/>
        </w:rPr>
        <w:t xml:space="preserve"> </w:t>
      </w:r>
      <w:r>
        <w:rPr>
          <w:rFonts w:ascii="Nirmala UI" w:hAnsi="Nirmala UI" w:eastAsia="Nirmala UI" w:cs="Nirmala UI"/>
        </w:rPr>
        <w:t>छथि</w:t>
      </w:r>
      <w:r>
        <w:rPr>
          <w:rFonts w:ascii="Times New Roman" w:hAnsi="Times New Roman" w:eastAsia="Times New Roman" w:cs="Times New Roman"/>
        </w:rPr>
        <w:t xml:space="preserve">, </w:t>
      </w:r>
      <w:r>
        <w:rPr>
          <w:rFonts w:ascii="Nirmala UI" w:hAnsi="Nirmala UI" w:eastAsia="Nirmala UI" w:cs="Nirmala UI"/>
        </w:rPr>
        <w:t>जत</w:t>
      </w:r>
      <w:r>
        <w:rPr>
          <w:rFonts w:ascii="Times New Roman" w:hAnsi="Times New Roman" w:eastAsia="Times New Roman" w:cs="Times New Roman"/>
        </w:rPr>
        <w:t xml:space="preserve">’ </w:t>
      </w:r>
      <w:r>
        <w:rPr>
          <w:rFonts w:ascii="Nirmala UI" w:hAnsi="Nirmala UI" w:eastAsia="Nirmala UI" w:cs="Nirmala UI"/>
        </w:rPr>
        <w:t>धर्मी</w:t>
      </w:r>
      <w:r>
        <w:rPr>
          <w:rFonts w:ascii="Times New Roman" w:hAnsi="Times New Roman" w:eastAsia="Times New Roman" w:cs="Times New Roman"/>
        </w:rPr>
        <w:t xml:space="preserve"> </w:t>
      </w:r>
      <w:r>
        <w:rPr>
          <w:rFonts w:ascii="Nirmala UI" w:hAnsi="Nirmala UI" w:eastAsia="Nirmala UI" w:cs="Nirmala UI"/>
        </w:rPr>
        <w:t>विश्वास</w:t>
      </w:r>
      <w:r>
        <w:rPr>
          <w:rFonts w:ascii="Times New Roman" w:hAnsi="Times New Roman" w:eastAsia="Times New Roman" w:cs="Times New Roman"/>
        </w:rPr>
        <w:t xml:space="preserve"> </w:t>
      </w:r>
      <w:r>
        <w:rPr>
          <w:rFonts w:ascii="Nirmala UI" w:hAnsi="Nirmala UI" w:eastAsia="Nirmala UI" w:cs="Nirmala UI"/>
        </w:rPr>
        <w:t>द्वारा</w:t>
      </w:r>
      <w:r>
        <w:rPr>
          <w:rFonts w:ascii="Times New Roman" w:hAnsi="Times New Roman" w:eastAsia="Times New Roman" w:cs="Times New Roman"/>
        </w:rPr>
        <w:t xml:space="preserve"> </w:t>
      </w:r>
      <w:r>
        <w:rPr>
          <w:rFonts w:ascii="Nirmala UI" w:hAnsi="Nirmala UI" w:eastAsia="Nirmala UI" w:cs="Nirmala UI"/>
        </w:rPr>
        <w:t>जीवित</w:t>
      </w:r>
      <w:r>
        <w:rPr>
          <w:rFonts w:ascii="Times New Roman" w:hAnsi="Times New Roman" w:eastAsia="Times New Roman" w:cs="Times New Roman"/>
        </w:rPr>
        <w:t xml:space="preserve"> </w:t>
      </w:r>
      <w:r>
        <w:rPr>
          <w:rFonts w:ascii="Nirmala UI" w:hAnsi="Nirmala UI" w:eastAsia="Nirmala UI" w:cs="Nirmala UI"/>
        </w:rPr>
        <w:t>रहैत</w:t>
      </w:r>
      <w:r>
        <w:rPr>
          <w:rFonts w:ascii="Times New Roman" w:hAnsi="Times New Roman" w:eastAsia="Times New Roman" w:cs="Times New Roman"/>
        </w:rPr>
        <w:t xml:space="preserve"> </w:t>
      </w:r>
      <w:r>
        <w:rPr>
          <w:rFonts w:ascii="Nirmala UI" w:hAnsi="Nirmala UI" w:eastAsia="Nirmala UI" w:cs="Nirmala UI"/>
        </w:rPr>
        <w:t>छथि</w:t>
      </w:r>
      <w:r>
        <w:rPr>
          <w:rFonts w:ascii="Times New Roman" w:hAnsi="Times New Roman" w:eastAsia="Times New Roman" w:cs="Times New Roman"/>
        </w:rPr>
        <w:t xml:space="preserve">, </w:t>
      </w:r>
      <w:r>
        <w:rPr>
          <w:rFonts w:ascii="Nirmala UI" w:hAnsi="Nirmala UI" w:eastAsia="Nirmala UI" w:cs="Nirmala UI"/>
        </w:rPr>
        <w:t>स्वर्गदूतसभ</w:t>
      </w:r>
      <w:r>
        <w:rPr>
          <w:rFonts w:ascii="Times New Roman" w:hAnsi="Times New Roman" w:eastAsia="Times New Roman" w:cs="Times New Roman"/>
        </w:rPr>
        <w:t xml:space="preserve"> </w:t>
      </w:r>
      <w:r>
        <w:rPr>
          <w:rFonts w:ascii="Nirmala UI" w:hAnsi="Nirmala UI" w:eastAsia="Nirmala UI" w:cs="Nirmala UI"/>
        </w:rPr>
        <w:t>द्वारा</w:t>
      </w:r>
      <w:r>
        <w:rPr>
          <w:rFonts w:ascii="Times New Roman" w:hAnsi="Times New Roman" w:eastAsia="Times New Roman" w:cs="Times New Roman"/>
        </w:rPr>
        <w:t xml:space="preserve"> </w:t>
      </w:r>
      <w:r>
        <w:rPr>
          <w:rFonts w:ascii="Nirmala UI" w:hAnsi="Nirmala UI" w:eastAsia="Nirmala UI" w:cs="Nirmala UI"/>
        </w:rPr>
        <w:t>सुरक्षित</w:t>
      </w:r>
      <w:r>
        <w:rPr>
          <w:rFonts w:ascii="Times New Roman" w:hAnsi="Times New Roman" w:eastAsia="Times New Roman" w:cs="Times New Roman"/>
        </w:rPr>
        <w:t xml:space="preserve"> </w:t>
      </w:r>
      <w:r>
        <w:rPr>
          <w:rFonts w:ascii="Nirmala UI" w:hAnsi="Nirmala UI" w:eastAsia="Nirmala UI" w:cs="Nirmala UI"/>
        </w:rPr>
        <w:t>रहैत</w:t>
      </w:r>
      <w:r>
        <w:rPr>
          <w:rFonts w:ascii="Times New Roman" w:hAnsi="Times New Roman" w:eastAsia="Times New Roman" w:cs="Times New Roman"/>
        </w:rPr>
        <w:t xml:space="preserve"> </w:t>
      </w:r>
      <w:r>
        <w:rPr>
          <w:rFonts w:ascii="Nirmala UI" w:hAnsi="Nirmala UI" w:eastAsia="Nirmala UI" w:cs="Nirmala UI"/>
        </w:rPr>
        <w:t>छथि</w:t>
      </w:r>
      <w:r>
        <w:rPr>
          <w:rFonts w:ascii="Times New Roman" w:hAnsi="Times New Roman" w:eastAsia="Times New Roman" w:cs="Times New Roman"/>
        </w:rPr>
        <w:t xml:space="preserve">, </w:t>
      </w:r>
      <w:r>
        <w:rPr>
          <w:rFonts w:ascii="Nirmala UI" w:hAnsi="Nirmala UI" w:eastAsia="Nirmala UI" w:cs="Nirmala UI"/>
        </w:rPr>
        <w:t>जखनकि</w:t>
      </w:r>
      <w:r>
        <w:rPr>
          <w:rFonts w:ascii="Times New Roman" w:hAnsi="Times New Roman" w:eastAsia="Times New Roman" w:cs="Times New Roman"/>
        </w:rPr>
        <w:t xml:space="preserve"> </w:t>
      </w:r>
      <w:r>
        <w:rPr>
          <w:rFonts w:ascii="Nirmala UI" w:hAnsi="Nirmala UI" w:eastAsia="Nirmala UI" w:cs="Nirmala UI"/>
        </w:rPr>
        <w:t>मूर्ख</w:t>
      </w:r>
      <w:r>
        <w:rPr>
          <w:rFonts w:ascii="Times New Roman" w:hAnsi="Times New Roman" w:eastAsia="Times New Roman" w:cs="Times New Roman"/>
        </w:rPr>
        <w:t xml:space="preserve"> </w:t>
      </w:r>
      <w:r>
        <w:rPr>
          <w:rFonts w:ascii="Nirmala UI" w:hAnsi="Nirmala UI" w:eastAsia="Nirmala UI" w:cs="Nirmala UI"/>
        </w:rPr>
        <w:t>लोकनि</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पद्धति</w:t>
      </w:r>
      <w:r>
        <w:rPr>
          <w:rFonts w:ascii="Times New Roman" w:hAnsi="Times New Roman" w:eastAsia="Times New Roman" w:cs="Times New Roman"/>
        </w:rPr>
        <w:t xml:space="preserve"> </w:t>
      </w:r>
      <w:r>
        <w:rPr>
          <w:rFonts w:ascii="Nirmala UI" w:hAnsi="Nirmala UI" w:eastAsia="Nirmala UI" w:cs="Nirmala UI"/>
        </w:rPr>
        <w:t>आ</w:t>
      </w:r>
      <w:r>
        <w:rPr>
          <w:rFonts w:ascii="Times New Roman" w:hAnsi="Times New Roman" w:eastAsia="Times New Roman" w:cs="Times New Roman"/>
        </w:rPr>
        <w:t xml:space="preserve"> </w:t>
      </w:r>
      <w:r>
        <w:rPr>
          <w:rFonts w:ascii="Nirmala UI" w:hAnsi="Nirmala UI" w:eastAsia="Nirmala UI" w:cs="Nirmala UI"/>
        </w:rPr>
        <w:t>सन्देशक</w:t>
      </w:r>
      <w:r>
        <w:rPr>
          <w:rFonts w:ascii="Times New Roman" w:hAnsi="Times New Roman" w:eastAsia="Times New Roman" w:cs="Times New Roman"/>
        </w:rPr>
        <w:t xml:space="preserve"> </w:t>
      </w:r>
      <w:r>
        <w:rPr>
          <w:rFonts w:ascii="Nirmala UI" w:hAnsi="Nirmala UI" w:eastAsia="Nirmala UI" w:cs="Nirmala UI"/>
        </w:rPr>
        <w:t>अस्वीकार</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छथि</w:t>
      </w:r>
      <w:r>
        <w:rPr>
          <w:rFonts w:ascii="Times New Roman" w:hAnsi="Times New Roman" w:eastAsia="Times New Roman" w:cs="Times New Roman"/>
        </w:rPr>
        <w:t xml:space="preserve">) </w:t>
      </w:r>
      <w:r>
        <w:rPr>
          <w:rFonts w:ascii="Nirmala UI" w:hAnsi="Nirmala UI" w:eastAsia="Nirmala UI" w:cs="Nirmala UI"/>
        </w:rPr>
        <w:t>प्रबल</w:t>
      </w:r>
      <w:r>
        <w:rPr>
          <w:rFonts w:ascii="Times New Roman" w:hAnsi="Times New Roman" w:eastAsia="Times New Roman" w:cs="Times New Roman"/>
        </w:rPr>
        <w:t xml:space="preserve"> </w:t>
      </w:r>
      <w:r>
        <w:rPr>
          <w:rFonts w:ascii="Nirmala UI" w:hAnsi="Nirmala UI" w:eastAsia="Nirmala UI" w:cs="Nirmala UI"/>
        </w:rPr>
        <w:t>भ्रमक</w:t>
      </w:r>
      <w:r>
        <w:rPr>
          <w:rFonts w:ascii="Times New Roman" w:hAnsi="Times New Roman" w:eastAsia="Times New Roman" w:cs="Times New Roman"/>
        </w:rPr>
        <w:t xml:space="preserve"> </w:t>
      </w:r>
      <w:r>
        <w:rPr>
          <w:rFonts w:ascii="Nirmala UI" w:hAnsi="Nirmala UI" w:eastAsia="Nirmala UI" w:cs="Nirmala UI"/>
        </w:rPr>
        <w:t>सामना</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छथि</w:t>
      </w:r>
      <w:r>
        <w:rPr>
          <w:rFonts w:ascii="Times New Roman" w:hAnsi="Times New Roman" w:eastAsia="Times New Roman" w:cs="Times New Roman"/>
        </w:rPr>
        <w:t xml:space="preserve"> </w:t>
      </w:r>
      <w:r>
        <w:rPr>
          <w:rFonts w:ascii="Nirmala UI" w:hAnsi="Nirmala UI" w:eastAsia="Nirmala UI" w:cs="Nirmala UI"/>
        </w:rPr>
        <w:t>आ</w:t>
      </w:r>
      <w:r>
        <w:rPr>
          <w:rFonts w:ascii="Times New Roman" w:hAnsi="Times New Roman" w:eastAsia="Times New Roman" w:cs="Times New Roman"/>
        </w:rPr>
        <w:t xml:space="preserve"> </w:t>
      </w:r>
      <w:r>
        <w:rPr>
          <w:rFonts w:ascii="Nirmala UI" w:hAnsi="Nirmala UI" w:eastAsia="Nirmala UI" w:cs="Nirmala UI"/>
        </w:rPr>
        <w:t>निराश</w:t>
      </w:r>
      <w:r>
        <w:rPr>
          <w:rFonts w:ascii="Times New Roman" w:hAnsi="Times New Roman" w:eastAsia="Times New Roman" w:cs="Times New Roman"/>
        </w:rPr>
        <w:t xml:space="preserve"> </w:t>
      </w:r>
      <w:r>
        <w:rPr>
          <w:rFonts w:ascii="Nirmala UI" w:hAnsi="Nirmala UI" w:eastAsia="Nirmala UI" w:cs="Nirmala UI"/>
        </w:rPr>
        <w:t>रहैत</w:t>
      </w:r>
      <w:r>
        <w:rPr>
          <w:rFonts w:ascii="Times New Roman" w:hAnsi="Times New Roman" w:eastAsia="Times New Roman" w:cs="Times New Roman"/>
        </w:rPr>
        <w:t xml:space="preserve"> </w:t>
      </w:r>
      <w:r>
        <w:rPr>
          <w:rFonts w:ascii="Nirmala UI" w:hAnsi="Nirmala UI" w:eastAsia="Nirmala UI" w:cs="Nirmala UI"/>
        </w:rPr>
        <w:t>छथि।</w:t>
      </w:r>
      <w:r>
        <w:rPr>
          <w:rFonts w:ascii="Times New Roman" w:hAnsi="Times New Roman" w:eastAsia="Times New Roman" w:cs="Times New Roman"/>
        </w:rPr>
        <w:t xml:space="preserve"> </w:t>
      </w:r>
      <w:r>
        <w:rPr>
          <w:rFonts w:ascii="Nirmala UI" w:hAnsi="Nirmala UI" w:eastAsia="Nirmala UI" w:cs="Nirmala UI"/>
        </w:rPr>
        <w:t>ई</w:t>
      </w:r>
      <w:r>
        <w:rPr>
          <w:rFonts w:ascii="Times New Roman" w:hAnsi="Times New Roman" w:eastAsia="Times New Roman" w:cs="Times New Roman"/>
        </w:rPr>
        <w:t xml:space="preserve"> Testimonies, volume 9 </w:t>
      </w:r>
      <w:r>
        <w:rPr>
          <w:rFonts w:ascii="Nirmala UI" w:hAnsi="Nirmala UI" w:eastAsia="Nirmala UI" w:cs="Nirmala UI"/>
        </w:rPr>
        <w:t>क</w:t>
      </w:r>
      <w:r>
        <w:rPr>
          <w:rFonts w:ascii="Times New Roman" w:hAnsi="Times New Roman" w:eastAsia="Times New Roman" w:cs="Times New Roman"/>
        </w:rPr>
        <w:t xml:space="preserve"> For the Coming of the King </w:t>
      </w:r>
      <w:r>
        <w:rPr>
          <w:rFonts w:ascii="Nirmala UI" w:hAnsi="Nirmala UI" w:eastAsia="Nirmala UI" w:cs="Nirmala UI"/>
        </w:rPr>
        <w:t>शीर्षक</w:t>
      </w:r>
      <w:r>
        <w:rPr>
          <w:rFonts w:ascii="Times New Roman" w:hAnsi="Times New Roman" w:eastAsia="Times New Roman" w:cs="Times New Roman"/>
        </w:rPr>
        <w:t xml:space="preserve"> </w:t>
      </w:r>
      <w:r>
        <w:rPr>
          <w:rFonts w:ascii="Nirmala UI" w:hAnsi="Nirmala UI" w:eastAsia="Nirmala UI" w:cs="Nirmala UI"/>
        </w:rPr>
        <w:t>अध्याय</w:t>
      </w:r>
      <w:r>
        <w:rPr>
          <w:rFonts w:ascii="Times New Roman" w:hAnsi="Times New Roman" w:eastAsia="Times New Roman" w:cs="Times New Roman"/>
        </w:rPr>
        <w:t xml:space="preserve"> (page 11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आरम्भ</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मेल</w:t>
      </w:r>
      <w:r>
        <w:rPr>
          <w:rFonts w:ascii="Times New Roman" w:hAnsi="Times New Roman" w:eastAsia="Times New Roman" w:cs="Times New Roman"/>
        </w:rPr>
        <w:t xml:space="preserve"> </w:t>
      </w:r>
      <w:r>
        <w:rPr>
          <w:rFonts w:ascii="Nirmala UI" w:hAnsi="Nirmala UI" w:eastAsia="Nirmala UI" w:cs="Nirmala UI"/>
        </w:rPr>
        <w:t>खाइत</w:t>
      </w:r>
      <w:r>
        <w:rPr>
          <w:rFonts w:ascii="Times New Roman" w:hAnsi="Times New Roman" w:eastAsia="Times New Roman" w:cs="Times New Roman"/>
        </w:rPr>
        <w:t xml:space="preserve"> </w:t>
      </w:r>
      <w:r>
        <w:rPr>
          <w:rFonts w:ascii="Nirmala UI" w:hAnsi="Nirmala UI" w:eastAsia="Nirmala UI" w:cs="Nirmala UI"/>
        </w:rPr>
        <w:t>अछि</w:t>
      </w:r>
      <w:r>
        <w:rPr>
          <w:rFonts w:ascii="Times New Roman" w:hAnsi="Times New Roman" w:eastAsia="Times New Roman" w:cs="Times New Roman"/>
        </w:rPr>
        <w:t xml:space="preserve">, </w:t>
      </w:r>
      <w:r>
        <w:rPr>
          <w:rFonts w:ascii="Nirmala UI" w:hAnsi="Nirmala UI" w:eastAsia="Nirmala UI" w:cs="Nirmala UI"/>
        </w:rPr>
        <w:t>जाहिमे</w:t>
      </w:r>
      <w:r>
        <w:rPr>
          <w:rFonts w:ascii="Times New Roman" w:hAnsi="Times New Roman" w:eastAsia="Times New Roman" w:cs="Times New Roman"/>
        </w:rPr>
        <w:t xml:space="preserve"> 9/11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प्रतीकात्मकता</w:t>
      </w:r>
      <w:r>
        <w:rPr>
          <w:rFonts w:ascii="Times New Roman" w:hAnsi="Times New Roman" w:eastAsia="Times New Roman" w:cs="Times New Roman"/>
        </w:rPr>
        <w:t xml:space="preserve"> </w:t>
      </w:r>
      <w:r>
        <w:rPr>
          <w:rFonts w:ascii="Nirmala UI" w:hAnsi="Nirmala UI" w:eastAsia="Nirmala UI" w:cs="Nirmala UI"/>
        </w:rPr>
        <w:t>अछि</w:t>
      </w:r>
      <w:r>
        <w:rPr>
          <w:rFonts w:ascii="Times New Roman" w:hAnsi="Times New Roman" w:eastAsia="Times New Roman" w:cs="Times New Roman"/>
        </w:rPr>
        <w:t xml:space="preserve">; </w:t>
      </w:r>
      <w:r>
        <w:rPr>
          <w:rFonts w:ascii="Nirmala UI" w:hAnsi="Nirmala UI" w:eastAsia="Nirmala UI" w:cs="Nirmala UI"/>
        </w:rPr>
        <w:t>एहि</w:t>
      </w:r>
      <w:r>
        <w:rPr>
          <w:rFonts w:ascii="Times New Roman" w:hAnsi="Times New Roman" w:eastAsia="Times New Roman" w:cs="Times New Roman"/>
        </w:rPr>
        <w:t xml:space="preserve"> </w:t>
      </w:r>
      <w:r>
        <w:rPr>
          <w:rFonts w:ascii="Nirmala UI" w:hAnsi="Nirmala UI" w:eastAsia="Nirmala UI" w:cs="Nirmala UI"/>
        </w:rPr>
        <w:t>प्रकारेँ</w:t>
      </w:r>
      <w:r>
        <w:rPr>
          <w:rFonts w:ascii="Times New Roman" w:hAnsi="Times New Roman" w:eastAsia="Times New Roman" w:cs="Times New Roman"/>
        </w:rPr>
        <w:t xml:space="preserve"> 9/11 </w:t>
      </w:r>
      <w:r>
        <w:rPr>
          <w:rFonts w:ascii="Nirmala UI" w:hAnsi="Nirmala UI" w:eastAsia="Nirmala UI" w:cs="Nirmala UI"/>
        </w:rPr>
        <w:t>सँ</w:t>
      </w:r>
      <w:r>
        <w:rPr>
          <w:rFonts w:ascii="Times New Roman" w:hAnsi="Times New Roman" w:eastAsia="Times New Roman" w:cs="Times New Roman"/>
        </w:rPr>
        <w:t xml:space="preserve"> Sunday law </w:t>
      </w:r>
      <w:r>
        <w:rPr>
          <w:rFonts w:ascii="Nirmala UI" w:hAnsi="Nirmala UI" w:eastAsia="Nirmala UI" w:cs="Nirmala UI"/>
        </w:rPr>
        <w:t>धरिक</w:t>
      </w:r>
      <w:r>
        <w:rPr>
          <w:rFonts w:ascii="Times New Roman" w:hAnsi="Times New Roman" w:eastAsia="Times New Roman" w:cs="Times New Roman"/>
        </w:rPr>
        <w:t xml:space="preserve"> </w:t>
      </w:r>
      <w:r>
        <w:rPr>
          <w:rFonts w:ascii="Nirmala UI" w:hAnsi="Nirmala UI" w:eastAsia="Nirmala UI" w:cs="Nirmala UI"/>
        </w:rPr>
        <w:t>अवधिकेँ</w:t>
      </w:r>
      <w:r>
        <w:rPr>
          <w:rFonts w:ascii="Times New Roman" w:hAnsi="Times New Roman" w:eastAsia="Times New Roman" w:cs="Times New Roman"/>
        </w:rPr>
        <w:t xml:space="preserve"> </w:t>
      </w:r>
      <w:r>
        <w:rPr>
          <w:rFonts w:ascii="Nirmala UI" w:hAnsi="Nirmala UI" w:eastAsia="Nirmala UI" w:cs="Nirmala UI"/>
        </w:rPr>
        <w:t>मुहर</w:t>
      </w:r>
      <w:r>
        <w:rPr>
          <w:rFonts w:ascii="Times New Roman" w:hAnsi="Times New Roman" w:eastAsia="Times New Roman" w:cs="Times New Roman"/>
        </w:rPr>
        <w:t xml:space="preserve"> </w:t>
      </w:r>
      <w:r>
        <w:rPr>
          <w:rFonts w:ascii="Nirmala UI" w:hAnsi="Nirmala UI" w:eastAsia="Nirmala UI" w:cs="Nirmala UI"/>
        </w:rPr>
        <w:t>लगबाक</w:t>
      </w:r>
      <w:r>
        <w:rPr>
          <w:rFonts w:ascii="Times New Roman" w:hAnsi="Times New Roman" w:eastAsia="Times New Roman" w:cs="Times New Roman"/>
        </w:rPr>
        <w:t xml:space="preserve"> </w:t>
      </w:r>
      <w:r>
        <w:rPr>
          <w:rFonts w:ascii="Nirmala UI" w:hAnsi="Nirmala UI" w:eastAsia="Nirmala UI" w:cs="Nirmala UI"/>
        </w:rPr>
        <w:t>समयक</w:t>
      </w:r>
      <w:r>
        <w:rPr>
          <w:rFonts w:ascii="Times New Roman" w:hAnsi="Times New Roman" w:eastAsia="Times New Roman" w:cs="Times New Roman"/>
        </w:rPr>
        <w:t xml:space="preserve"> </w:t>
      </w:r>
      <w:r>
        <w:rPr>
          <w:rFonts w:ascii="Nirmala UI" w:hAnsi="Nirmala UI" w:eastAsia="Nirmala UI" w:cs="Nirmala UI"/>
        </w:rPr>
        <w:t>रूपमे</w:t>
      </w:r>
      <w:r>
        <w:rPr>
          <w:rFonts w:ascii="Times New Roman" w:hAnsi="Times New Roman" w:eastAsia="Times New Roman" w:cs="Times New Roman"/>
        </w:rPr>
        <w:t xml:space="preserve"> </w:t>
      </w:r>
      <w:r>
        <w:rPr>
          <w:rFonts w:ascii="Nirmala UI" w:hAnsi="Nirmala UI" w:eastAsia="Nirmala UI" w:cs="Nirmala UI"/>
        </w:rPr>
        <w:t>चिह्नित</w:t>
      </w:r>
      <w:r>
        <w:rPr>
          <w:rFonts w:ascii="Times New Roman" w:hAnsi="Times New Roman" w:eastAsia="Times New Roman" w:cs="Times New Roman"/>
        </w:rPr>
        <w:t xml:space="preserve"> </w:t>
      </w:r>
      <w:r>
        <w:rPr>
          <w:rFonts w:ascii="Nirmala UI" w:hAnsi="Nirmala UI" w:eastAsia="Nirmala UI" w:cs="Nirmala UI"/>
        </w:rPr>
        <w:t>कएल</w:t>
      </w:r>
      <w:r>
        <w:rPr>
          <w:rFonts w:ascii="Times New Roman" w:hAnsi="Times New Roman" w:eastAsia="Times New Roman" w:cs="Times New Roman"/>
        </w:rPr>
        <w:t xml:space="preserve"> </w:t>
      </w:r>
      <w:r>
        <w:rPr>
          <w:rFonts w:ascii="Nirmala UI" w:hAnsi="Nirmala UI" w:eastAsia="Nirmala UI" w:cs="Nirmala UI"/>
        </w:rPr>
        <w:t>जाइत</w:t>
      </w:r>
      <w:r>
        <w:rPr>
          <w:rFonts w:ascii="Times New Roman" w:hAnsi="Times New Roman" w:eastAsia="Times New Roman" w:cs="Times New Roman"/>
        </w:rPr>
        <w:t xml:space="preserve"> </w:t>
      </w:r>
      <w:r>
        <w:rPr>
          <w:rFonts w:ascii="Nirmala UI" w:hAnsi="Nirmala UI" w:eastAsia="Nirmala UI" w:cs="Nirmala UI"/>
        </w:rPr>
        <w:t>अछि</w:t>
      </w:r>
      <w:r>
        <w:rPr>
          <w:rFonts w:ascii="Times New Roman" w:hAnsi="Times New Roman" w:eastAsia="Times New Roman" w:cs="Times New Roman"/>
        </w:rPr>
        <w:t xml:space="preserve">, </w:t>
      </w:r>
      <w:r>
        <w:rPr>
          <w:rFonts w:ascii="Nirmala UI" w:hAnsi="Nirmala UI" w:eastAsia="Nirmala UI" w:cs="Nirmala UI"/>
        </w:rPr>
        <w:t>जत</w:t>
      </w:r>
      <w:r>
        <w:rPr>
          <w:rFonts w:ascii="Times New Roman" w:hAnsi="Times New Roman" w:eastAsia="Times New Roman" w:cs="Times New Roman"/>
        </w:rPr>
        <w:t xml:space="preserve">’ </w:t>
      </w:r>
      <w:r>
        <w:rPr>
          <w:rFonts w:ascii="Nirmala UI" w:hAnsi="Nirmala UI" w:eastAsia="Nirmala UI" w:cs="Nirmala UI"/>
        </w:rPr>
        <w:t>बुद्धिमान</w:t>
      </w:r>
      <w:r>
        <w:rPr>
          <w:rFonts w:ascii="Times New Roman" w:hAnsi="Times New Roman" w:eastAsia="Times New Roman" w:cs="Times New Roman"/>
        </w:rPr>
        <w:t xml:space="preserve"> Daniel eleven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पूर्णताकेँ</w:t>
      </w:r>
      <w:r>
        <w:rPr>
          <w:rFonts w:ascii="Times New Roman" w:hAnsi="Times New Roman" w:eastAsia="Times New Roman" w:cs="Times New Roman"/>
        </w:rPr>
        <w:t xml:space="preserve"> </w:t>
      </w:r>
      <w:r>
        <w:rPr>
          <w:rFonts w:ascii="Nirmala UI" w:hAnsi="Nirmala UI" w:eastAsia="Nirmala UI" w:cs="Nirmala UI"/>
        </w:rPr>
        <w:t>बुझैत</w:t>
      </w:r>
      <w:r>
        <w:rPr>
          <w:rFonts w:ascii="Times New Roman" w:hAnsi="Times New Roman" w:eastAsia="Times New Roman" w:cs="Times New Roman"/>
        </w:rPr>
        <w:t xml:space="preserve"> </w:t>
      </w:r>
      <w:r>
        <w:rPr>
          <w:rFonts w:ascii="Nirmala UI" w:hAnsi="Nirmala UI" w:eastAsia="Nirmala UI" w:cs="Nirmala UI"/>
        </w:rPr>
        <w:t>छथि</w:t>
      </w:r>
      <w:r>
        <w:rPr>
          <w:rFonts w:ascii="Times New Roman" w:hAnsi="Times New Roman" w:eastAsia="Times New Roman" w:cs="Times New Roman"/>
        </w:rPr>
        <w:t xml:space="preserve"> </w:t>
      </w:r>
      <w:r>
        <w:rPr>
          <w:rFonts w:ascii="Nirmala UI" w:hAnsi="Nirmala UI" w:eastAsia="Nirmala UI" w:cs="Nirmala UI"/>
        </w:rPr>
        <w:t>आ</w:t>
      </w:r>
      <w:r>
        <w:rPr>
          <w:rFonts w:ascii="Times New Roman" w:hAnsi="Times New Roman" w:eastAsia="Times New Roman" w:cs="Times New Roman"/>
        </w:rPr>
        <w:t xml:space="preserve"> </w:t>
      </w:r>
      <w:r>
        <w:rPr>
          <w:rFonts w:ascii="Nirmala UI" w:hAnsi="Nirmala UI" w:eastAsia="Nirmala UI" w:cs="Nirmala UI"/>
        </w:rPr>
        <w:t>अतीतक</w:t>
      </w:r>
      <w:r>
        <w:rPr>
          <w:rFonts w:ascii="Times New Roman" w:hAnsi="Times New Roman" w:eastAsia="Times New Roman" w:cs="Times New Roman"/>
        </w:rPr>
        <w:t xml:space="preserve"> </w:t>
      </w:r>
      <w:r>
        <w:rPr>
          <w:rFonts w:ascii="Nirmala UI" w:hAnsi="Nirmala UI" w:eastAsia="Nirmala UI" w:cs="Nirmala UI"/>
        </w:rPr>
        <w:t>पवित्र</w:t>
      </w:r>
      <w:r>
        <w:rPr>
          <w:rFonts w:ascii="Times New Roman" w:hAnsi="Times New Roman" w:eastAsia="Times New Roman" w:cs="Times New Roman"/>
        </w:rPr>
        <w:t xml:space="preserve"> </w:t>
      </w:r>
      <w:r>
        <w:rPr>
          <w:rFonts w:ascii="Nirmala UI" w:hAnsi="Nirmala UI" w:eastAsia="Nirmala UI" w:cs="Nirmala UI"/>
        </w:rPr>
        <w:t>इतिहाससभमे</w:t>
      </w:r>
      <w:r>
        <w:rPr>
          <w:rFonts w:ascii="Times New Roman" w:hAnsi="Times New Roman" w:eastAsia="Times New Roman" w:cs="Times New Roman"/>
        </w:rPr>
        <w:t xml:space="preserve"> </w:t>
      </w:r>
      <w:r>
        <w:rPr>
          <w:rFonts w:ascii="Nirmala UI" w:hAnsi="Nirmala UI" w:eastAsia="Nirmala UI" w:cs="Nirmala UI"/>
        </w:rPr>
        <w:t>परमेश्</w:t>
      </w:r>
      <w:r>
        <w:rPr>
          <w:rFonts w:ascii="Times New Roman" w:hAnsi="Times New Roman" w:eastAsia="Times New Roman" w:cs="Times New Roman"/>
        </w:rPr>
        <w:t>‍</w:t>
      </w:r>
      <w:r>
        <w:rPr>
          <w:rFonts w:ascii="Nirmala UI" w:hAnsi="Nirmala UI" w:eastAsia="Nirmala UI" w:cs="Nirmala UI"/>
        </w:rPr>
        <w:t>वरक</w:t>
      </w:r>
      <w:r>
        <w:rPr>
          <w:rFonts w:ascii="Times New Roman" w:hAnsi="Times New Roman" w:eastAsia="Times New Roman" w:cs="Times New Roman"/>
        </w:rPr>
        <w:t xml:space="preserve"> </w:t>
      </w:r>
      <w:r>
        <w:rPr>
          <w:rFonts w:ascii="Nirmala UI" w:hAnsi="Nirmala UI" w:eastAsia="Nirmala UI" w:cs="Nirmala UI"/>
        </w:rPr>
        <w:t>अगुवाइकेँ</w:t>
      </w:r>
      <w:r>
        <w:rPr>
          <w:rFonts w:ascii="Times New Roman" w:hAnsi="Times New Roman" w:eastAsia="Times New Roman" w:cs="Times New Roman"/>
        </w:rPr>
        <w:t xml:space="preserve"> </w:t>
      </w:r>
      <w:r>
        <w:rPr>
          <w:rFonts w:ascii="Nirmala UI" w:hAnsi="Nirmala UI" w:eastAsia="Nirmala UI" w:cs="Nirmala UI"/>
        </w:rPr>
        <w:t>बिसरि</w:t>
      </w:r>
      <w:r>
        <w:rPr>
          <w:rFonts w:ascii="Times New Roman" w:hAnsi="Times New Roman" w:eastAsia="Times New Roman" w:cs="Times New Roman"/>
        </w:rPr>
        <w:t xml:space="preserve"> </w:t>
      </w:r>
      <w:r>
        <w:rPr>
          <w:rFonts w:ascii="Nirmala UI" w:hAnsi="Nirmala UI" w:eastAsia="Nirmala UI" w:cs="Nirmala UI"/>
        </w:rPr>
        <w:t>जाइत</w:t>
      </w:r>
      <w:r>
        <w:rPr>
          <w:rFonts w:ascii="Times New Roman" w:hAnsi="Times New Roman" w:eastAsia="Times New Roman" w:cs="Times New Roman"/>
        </w:rPr>
        <w:t xml:space="preserve"> </w:t>
      </w:r>
      <w:r>
        <w:rPr>
          <w:rFonts w:ascii="Nirmala UI" w:hAnsi="Nirmala UI" w:eastAsia="Nirmala UI" w:cs="Nirmala UI"/>
        </w:rPr>
        <w:t>छोड़ि</w:t>
      </w:r>
      <w:r>
        <w:rPr>
          <w:rFonts w:ascii="Times New Roman" w:hAnsi="Times New Roman" w:eastAsia="Times New Roman" w:cs="Times New Roman"/>
        </w:rPr>
        <w:t xml:space="preserve"> </w:t>
      </w:r>
      <w:r>
        <w:rPr>
          <w:rFonts w:ascii="Nirmala UI" w:hAnsi="Nirmala UI" w:eastAsia="Nirmala UI" w:cs="Nirmala UI"/>
        </w:rPr>
        <w:t>ककरोसँ</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डरैत</w:t>
      </w:r>
      <w:r>
        <w:rPr>
          <w:rFonts w:ascii="Times New Roman" w:hAnsi="Times New Roman" w:eastAsia="Times New Roman" w:cs="Times New Roman"/>
        </w:rPr>
        <w:t xml:space="preserve"> </w:t>
      </w:r>
      <w:r>
        <w:rPr>
          <w:rFonts w:ascii="Nirmala UI" w:hAnsi="Nirmala UI" w:eastAsia="Nirmala UI" w:cs="Nirmala UI"/>
        </w:rPr>
        <w:t>छथि।</w:t>
      </w:r>
    </w:p>
    <w:p>
      <w:pPr>
        <w:pStyle w:val="ArticleBody"/>
        <w:jc w:val="left"/>
      </w:pPr>
      <w:r>
        <w:rPr>
          <w:rFonts w:ascii="Nirmala UI" w:hAnsi="Nirmala UI" w:eastAsia="Nirmala UI" w:cs="Nirmala UI"/>
        </w:rPr>
        <w:t>ꯃꯔꯨꯝ</w:t>
      </w:r>
      <w:r>
        <w:rPr>
          <w:rFonts w:ascii="Times New Roman" w:hAnsi="Times New Roman" w:eastAsia="Times New Roman" w:cs="Times New Roman"/>
        </w:rPr>
        <w:t xml:space="preserve"> </w:t>
      </w:r>
      <w:r>
        <w:rPr>
          <w:rFonts w:ascii="Nirmala UI" w:hAnsi="Nirmala UI" w:eastAsia="Nirmala UI" w:cs="Nirmala UI"/>
        </w:rPr>
        <w:t>ꯃꯔꯨꯝ</w:t>
      </w:r>
      <w:r>
        <w:rPr>
          <w:rFonts w:ascii="Times New Roman" w:hAnsi="Times New Roman" w:eastAsia="Times New Roman" w:cs="Times New Roman"/>
        </w:rPr>
        <w:t xml:space="preserve"> </w:t>
      </w:r>
      <w:r>
        <w:rPr>
          <w:rFonts w:ascii="Nirmala UI" w:hAnsi="Nirmala UI" w:eastAsia="Nirmala UI" w:cs="Nirmala UI"/>
        </w:rPr>
        <w:t>ꯃꯑꯣꯡ</w:t>
      </w:r>
      <w:r>
        <w:rPr>
          <w:rFonts w:ascii="Times New Roman" w:hAnsi="Times New Roman" w:eastAsia="Times New Roman" w:cs="Times New Roman"/>
        </w:rPr>
        <w:t xml:space="preserve"> </w:t>
      </w:r>
      <w:r>
        <w:rPr>
          <w:rFonts w:ascii="Nirmala UI" w:hAnsi="Nirmala UI" w:eastAsia="Nirmala UI" w:cs="Nirmala UI"/>
        </w:rPr>
        <w:t>ꯃꯔꯤ</w:t>
      </w:r>
      <w:r>
        <w:rPr>
          <w:rFonts w:ascii="Times New Roman" w:hAnsi="Times New Roman" w:eastAsia="Times New Roman" w:cs="Times New Roman"/>
        </w:rPr>
        <w:t xml:space="preserve"> </w:t>
      </w:r>
      <w:r>
        <w:rPr>
          <w:rFonts w:ascii="Nirmala UI" w:hAnsi="Nirmala UI" w:eastAsia="Nirmala UI" w:cs="Nirmala UI"/>
        </w:rPr>
        <w:t>ꯑꯁꯤꯅ</w:t>
      </w:r>
      <w:r>
        <w:rPr>
          <w:rFonts w:ascii="Times New Roman" w:hAnsi="Times New Roman" w:eastAsia="Times New Roman" w:cs="Times New Roman"/>
        </w:rPr>
        <w:t xml:space="preserve"> </w:t>
      </w:r>
      <w:r>
        <w:rPr>
          <w:rFonts w:ascii="Nirmala UI" w:hAnsi="Nirmala UI" w:eastAsia="Nirmala UI" w:cs="Nirmala UI"/>
        </w:rPr>
        <w:t>ꯑꯄꯨꯟꯕꯗꯥ</w:t>
      </w:r>
      <w:r>
        <w:rPr>
          <w:rFonts w:ascii="Times New Roman" w:hAnsi="Times New Roman" w:eastAsia="Times New Roman" w:cs="Times New Roman"/>
        </w:rPr>
        <w:t xml:space="preserve"> </w:t>
      </w:r>
      <w:r>
        <w:rPr>
          <w:rFonts w:ascii="Nirmala UI" w:hAnsi="Nirmala UI" w:eastAsia="Nirmala UI" w:cs="Nirmala UI"/>
        </w:rPr>
        <w:t>ꯀ꯭ꯔꯥꯏꯁ꯭ꯇꯀꯤ</w:t>
      </w:r>
      <w:r>
        <w:rPr>
          <w:rFonts w:ascii="Times New Roman" w:hAnsi="Times New Roman" w:eastAsia="Times New Roman" w:cs="Times New Roman"/>
        </w:rPr>
        <w:t xml:space="preserve"> </w:t>
      </w:r>
      <w:r>
        <w:rPr>
          <w:rFonts w:ascii="Nirmala UI" w:hAnsi="Nirmala UI" w:eastAsia="Nirmala UI" w:cs="Nirmala UI"/>
        </w:rPr>
        <w:t>ꯃꯥꯐꯝ</w:t>
      </w:r>
      <w:r>
        <w:rPr>
          <w:rFonts w:ascii="Times New Roman" w:hAnsi="Times New Roman" w:eastAsia="Times New Roman" w:cs="Times New Roman"/>
        </w:rPr>
        <w:t xml:space="preserve"> </w:t>
      </w:r>
      <w:r>
        <w:rPr>
          <w:rFonts w:ascii="Nirmala UI" w:hAnsi="Nirmala UI" w:eastAsia="Nirmala UI" w:cs="Nirmala UI"/>
        </w:rPr>
        <w:t>ꯑꯃ</w:t>
      </w:r>
      <w:r>
        <w:rPr>
          <w:rFonts w:ascii="Times New Roman" w:hAnsi="Times New Roman" w:eastAsia="Times New Roman" w:cs="Times New Roman"/>
        </w:rPr>
        <w:t xml:space="preserve"> </w:t>
      </w:r>
      <w:r>
        <w:rPr>
          <w:rFonts w:ascii="Nirmala UI" w:hAnsi="Nirmala UI" w:eastAsia="Nirmala UI" w:cs="Nirmala UI"/>
        </w:rPr>
        <w:t>ꯄ꯭ꯔꯣꯐꯦꯇꯤꯛ</w:t>
      </w:r>
      <w:r>
        <w:rPr>
          <w:rFonts w:ascii="Times New Roman" w:hAnsi="Times New Roman" w:eastAsia="Times New Roman" w:cs="Times New Roman"/>
        </w:rPr>
        <w:t xml:space="preserve"> </w:t>
      </w:r>
      <w:r>
        <w:rPr>
          <w:rFonts w:ascii="Nirmala UI" w:hAnsi="Nirmala UI" w:eastAsia="Nirmala UI" w:cs="Nirmala UI"/>
        </w:rPr>
        <w:t>ꯏꯁꯤꯡꯅ</w:t>
      </w:r>
      <w:r>
        <w:rPr>
          <w:rFonts w:ascii="Times New Roman" w:hAnsi="Times New Roman" w:eastAsia="Times New Roman" w:cs="Times New Roman"/>
        </w:rPr>
        <w:t xml:space="preserve"> </w:t>
      </w:r>
      <w:r>
        <w:rPr>
          <w:rFonts w:ascii="Nirmala UI" w:hAnsi="Nirmala UI" w:eastAsia="Nirmala UI" w:cs="Nirmala UI"/>
        </w:rPr>
        <w:t>ꯎꯠꯂꯤ</w:t>
      </w:r>
      <w:r>
        <w:rPr>
          <w:rFonts w:ascii="Times New Roman" w:hAnsi="Times New Roman" w:eastAsia="Times New Roman" w:cs="Times New Roman"/>
        </w:rPr>
        <w:t>—</w:t>
      </w:r>
      <w:r>
        <w:rPr>
          <w:rFonts w:ascii="Nirmala UI" w:hAnsi="Nirmala UI" w:eastAsia="Nirmala UI" w:cs="Nirmala UI"/>
        </w:rPr>
        <w:t>ꯃꯁꯤ</w:t>
      </w:r>
      <w:r>
        <w:rPr>
          <w:rFonts w:ascii="Times New Roman" w:hAnsi="Times New Roman" w:eastAsia="Times New Roman" w:cs="Times New Roman"/>
        </w:rPr>
        <w:t xml:space="preserve"> </w:t>
      </w:r>
      <w:r>
        <w:rPr>
          <w:rFonts w:ascii="Nirmala UI" w:hAnsi="Nirmala UI" w:eastAsia="Nirmala UI" w:cs="Nirmala UI"/>
        </w:rPr>
        <w:t>ꯖꯨꯗꯥ</w:t>
      </w:r>
      <w:r>
        <w:rPr>
          <w:rFonts w:ascii="Times New Roman" w:hAnsi="Times New Roman" w:eastAsia="Times New Roman" w:cs="Times New Roman"/>
        </w:rPr>
        <w:t xml:space="preserve"> </w:t>
      </w:r>
      <w:r>
        <w:rPr>
          <w:rFonts w:ascii="Nirmala UI" w:hAnsi="Nirmala UI" w:eastAsia="Nirmala UI" w:cs="Nirmala UI"/>
        </w:rPr>
        <w:t>ꯌꯥꯎꯍꯥꯟꯕꯒꯤ</w:t>
      </w:r>
      <w:r>
        <w:rPr>
          <w:rFonts w:ascii="Times New Roman" w:hAnsi="Times New Roman" w:eastAsia="Times New Roman" w:cs="Times New Roman"/>
        </w:rPr>
        <w:t xml:space="preserve"> </w:t>
      </w:r>
      <w:r>
        <w:rPr>
          <w:rFonts w:ascii="Nirmala UI" w:hAnsi="Nirmala UI" w:eastAsia="Nirmala UI" w:cs="Nirmala UI"/>
        </w:rPr>
        <w:t>ꯁꯤꯡꯍ</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ꯑꯥꯜꯐꯥ</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ꯑꯣꯃꯦꯒꯥ</w:t>
      </w:r>
      <w:r>
        <w:rPr>
          <w:rFonts w:ascii="Times New Roman" w:hAnsi="Times New Roman" w:eastAsia="Times New Roman" w:cs="Times New Roman"/>
        </w:rPr>
        <w:t xml:space="preserve"> </w:t>
      </w:r>
      <w:r>
        <w:rPr>
          <w:rFonts w:ascii="Nirmala UI" w:hAnsi="Nirmala UI" w:eastAsia="Nirmala UI" w:cs="Nirmala UI"/>
        </w:rPr>
        <w:t>ꯑꯣꯏꯅꯥ</w:t>
      </w:r>
      <w:r>
        <w:rPr>
          <w:rFonts w:ascii="Times New Roman" w:hAnsi="Times New Roman" w:eastAsia="Times New Roman" w:cs="Times New Roman"/>
        </w:rPr>
        <w:t xml:space="preserve">, </w:t>
      </w:r>
      <w:r>
        <w:rPr>
          <w:rFonts w:ascii="Nirmala UI" w:hAnsi="Nirmala UI" w:eastAsia="Nirmala UI" w:cs="Nirmala UI"/>
        </w:rPr>
        <w:t>ꯃꯁꯤꯅ</w:t>
      </w:r>
      <w:r>
        <w:rPr>
          <w:rFonts w:ascii="Times New Roman" w:hAnsi="Times New Roman" w:eastAsia="Times New Roman" w:cs="Times New Roman"/>
        </w:rPr>
        <w:t xml:space="preserve"> </w:t>
      </w:r>
      <w:r>
        <w:rPr>
          <w:rFonts w:ascii="Nirmala UI" w:hAnsi="Nirmala UI" w:eastAsia="Nirmala UI" w:cs="Nirmala UI"/>
        </w:rPr>
        <w:t>ꯗꯦꯅꯤꯑꯦꯜ</w:t>
      </w:r>
      <w:r>
        <w:rPr>
          <w:rFonts w:ascii="Times New Roman" w:hAnsi="Times New Roman" w:eastAsia="Times New Roman" w:cs="Times New Roman"/>
        </w:rPr>
        <w:t xml:space="preserve"> </w:t>
      </w:r>
      <w:r>
        <w:rPr>
          <w:rFonts w:ascii="Nirmala UI" w:hAnsi="Nirmala UI" w:eastAsia="Nirmala UI" w:cs="Nirmala UI"/>
        </w:rPr>
        <w:t>ꯆꯥꯞꯇꯔ</w:t>
      </w:r>
      <w:r>
        <w:rPr>
          <w:rFonts w:ascii="Times New Roman" w:hAnsi="Times New Roman" w:eastAsia="Times New Roman" w:cs="Times New Roman"/>
        </w:rPr>
        <w:t xml:space="preserve"> </w:t>
      </w:r>
      <w:r>
        <w:rPr>
          <w:rFonts w:ascii="Nirmala UI" w:hAnsi="Nirmala UI" w:eastAsia="Nirmala UI" w:cs="Nirmala UI"/>
        </w:rPr>
        <w:t>ꯏꯂꯦꯕꯟꯒꯤ</w:t>
      </w:r>
      <w:r>
        <w:rPr>
          <w:rFonts w:ascii="Times New Roman" w:hAnsi="Times New Roman" w:eastAsia="Times New Roman" w:cs="Times New Roman"/>
        </w:rPr>
        <w:t xml:space="preserve"> </w:t>
      </w:r>
      <w:r>
        <w:rPr>
          <w:rFonts w:ascii="Nirmala UI" w:hAnsi="Nirmala UI" w:eastAsia="Nirmala UI" w:cs="Nirmala UI"/>
        </w:rPr>
        <w:t>ꯁꯔꯨꯛ</w:t>
      </w:r>
      <w:r>
        <w:rPr>
          <w:rFonts w:ascii="Times New Roman" w:hAnsi="Times New Roman" w:eastAsia="Times New Roman" w:cs="Times New Roman"/>
        </w:rPr>
        <w:t xml:space="preserve"> </w:t>
      </w:r>
      <w:r>
        <w:rPr>
          <w:rFonts w:ascii="Nirmala UI" w:hAnsi="Nirmala UI" w:eastAsia="Nirmala UI" w:cs="Nirmala UI"/>
        </w:rPr>
        <w:t>ꯈꯔ</w:t>
      </w:r>
      <w:r>
        <w:rPr>
          <w:rFonts w:ascii="Times New Roman" w:hAnsi="Times New Roman" w:eastAsia="Times New Roman" w:cs="Times New Roman"/>
        </w:rPr>
        <w:t xml:space="preserve"> </w:t>
      </w:r>
      <w:r>
        <w:rPr>
          <w:rFonts w:ascii="Nirmala UI" w:hAnsi="Nirmala UI" w:eastAsia="Nirmala UI" w:cs="Nirmala UI"/>
        </w:rPr>
        <w:t>ꯃꯔꯝ</w:t>
      </w:r>
      <w:r>
        <w:rPr>
          <w:rFonts w:ascii="Times New Roman" w:hAnsi="Times New Roman" w:eastAsia="Times New Roman" w:cs="Times New Roman"/>
        </w:rPr>
        <w:t xml:space="preserve"> </w:t>
      </w:r>
      <w:r>
        <w:rPr>
          <w:rFonts w:ascii="Nirmala UI" w:hAnsi="Nirmala UI" w:eastAsia="Nirmala UI" w:cs="Nirmala UI"/>
        </w:rPr>
        <w:t>ꯑꯣꯏꯕ</w:t>
      </w:r>
      <w:r>
        <w:rPr>
          <w:rFonts w:ascii="Times New Roman" w:hAnsi="Times New Roman" w:eastAsia="Times New Roman" w:cs="Times New Roman"/>
        </w:rPr>
        <w:t xml:space="preserve"> </w:t>
      </w:r>
      <w:r>
        <w:rPr>
          <w:rFonts w:ascii="Nirmala UI" w:hAnsi="Nirmala UI" w:eastAsia="Nirmala UI" w:cs="Nirmala UI"/>
        </w:rPr>
        <w:t>ꯃꯇꯝ</w:t>
      </w:r>
      <w:r>
        <w:rPr>
          <w:rFonts w:ascii="Times New Roman" w:hAnsi="Times New Roman" w:eastAsia="Times New Roman" w:cs="Times New Roman"/>
        </w:rPr>
        <w:t xml:space="preserve"> </w:t>
      </w:r>
      <w:r>
        <w:rPr>
          <w:rFonts w:ascii="Nirmala UI" w:hAnsi="Nirmala UI" w:eastAsia="Nirmala UI" w:cs="Nirmala UI"/>
        </w:rPr>
        <w:t>ꯈꯔꯗꯥ</w:t>
      </w:r>
      <w:r>
        <w:rPr>
          <w:rFonts w:ascii="Times New Roman" w:hAnsi="Times New Roman" w:eastAsia="Times New Roman" w:cs="Times New Roman"/>
        </w:rPr>
        <w:t xml:space="preserve"> </w:t>
      </w:r>
      <w:r>
        <w:rPr>
          <w:rFonts w:ascii="Nirmala UI" w:hAnsi="Nirmala UI" w:eastAsia="Nirmala UI" w:cs="Nirmala UI"/>
        </w:rPr>
        <w:t>ꯎꯟꯁꯤꯜ</w:t>
      </w:r>
      <w:r>
        <w:rPr>
          <w:rFonts w:ascii="Times New Roman" w:hAnsi="Times New Roman" w:eastAsia="Times New Roman" w:cs="Times New Roman"/>
        </w:rPr>
        <w:t xml:space="preserve"> </w:t>
      </w:r>
      <w:r>
        <w:rPr>
          <w:rFonts w:ascii="Nirmala UI" w:hAnsi="Nirmala UI" w:eastAsia="Nirmala UI" w:cs="Nirmala UI"/>
        </w:rPr>
        <w:t>ꯇꯧꯅꯥ</w:t>
      </w:r>
      <w:r>
        <w:rPr>
          <w:rFonts w:ascii="Times New Roman" w:hAnsi="Times New Roman" w:eastAsia="Times New Roman" w:cs="Times New Roman"/>
        </w:rPr>
        <w:t xml:space="preserve"> </w:t>
      </w:r>
      <w:r>
        <w:rPr>
          <w:rFonts w:ascii="Nirmala UI" w:hAnsi="Nirmala UI" w:eastAsia="Nirmala UI" w:cs="Nirmala UI"/>
        </w:rPr>
        <w:t>ꯆꯔꯤꯝꯅꯤ</w:t>
      </w:r>
      <w:r>
        <w:rPr>
          <w:rFonts w:ascii="Times New Roman" w:hAnsi="Times New Roman" w:eastAsia="Times New Roman" w:cs="Times New Roman"/>
        </w:rPr>
        <w:t xml:space="preserve">, </w:t>
      </w:r>
      <w:r>
        <w:rPr>
          <w:rFonts w:ascii="Nirmala UI" w:hAnsi="Nirmala UI" w:eastAsia="Nirmala UI" w:cs="Nirmala UI"/>
        </w:rPr>
        <w:t>ꯃꯗꯨꯗꯒꯤ</w:t>
      </w:r>
      <w:r>
        <w:rPr>
          <w:rFonts w:ascii="Times New Roman" w:hAnsi="Times New Roman" w:eastAsia="Times New Roman" w:cs="Times New Roman"/>
        </w:rPr>
        <w:t xml:space="preserve"> </w:t>
      </w:r>
      <w:r>
        <w:rPr>
          <w:rFonts w:ascii="Nirmala UI" w:hAnsi="Nirmala UI" w:eastAsia="Nirmala UI" w:cs="Nirmala UI"/>
        </w:rPr>
        <w:t>ꯃꯥꯔꯤ</w:t>
      </w:r>
      <w:r>
        <w:rPr>
          <w:rFonts w:ascii="Times New Roman" w:hAnsi="Times New Roman" w:eastAsia="Times New Roman" w:cs="Times New Roman"/>
        </w:rPr>
        <w:t xml:space="preserve"> </w:t>
      </w:r>
      <w:r>
        <w:rPr>
          <w:rFonts w:ascii="Nirmala UI" w:hAnsi="Nirmala UI" w:eastAsia="Nirmala UI" w:cs="Nirmala UI"/>
        </w:rPr>
        <w:t>ꯑꯃꯥ</w:t>
      </w:r>
      <w:r>
        <w:rPr>
          <w:rFonts w:ascii="Times New Roman" w:hAnsi="Times New Roman" w:eastAsia="Times New Roman" w:cs="Times New Roman"/>
        </w:rPr>
        <w:t xml:space="preserve"> </w:t>
      </w:r>
      <w:r>
        <w:rPr>
          <w:rFonts w:ascii="Nirmala UI" w:hAnsi="Nirmala UI" w:eastAsia="Nirmala UI" w:cs="Nirmala UI"/>
        </w:rPr>
        <w:t>ꯃꯔꯤ</w:t>
      </w:r>
      <w:r>
        <w:rPr>
          <w:rFonts w:ascii="Times New Roman" w:hAnsi="Times New Roman" w:eastAsia="Times New Roman" w:cs="Times New Roman"/>
        </w:rPr>
        <w:t xml:space="preserve"> </w:t>
      </w:r>
      <w:r>
        <w:rPr>
          <w:rFonts w:ascii="Nirmala UI" w:hAnsi="Nirmala UI" w:eastAsia="Nirmala UI" w:cs="Nirmala UI"/>
        </w:rPr>
        <w:t>ꯂꯤꯁꯤꯡ</w:t>
      </w:r>
      <w:r>
        <w:rPr>
          <w:rFonts w:ascii="Times New Roman" w:hAnsi="Times New Roman" w:eastAsia="Times New Roman" w:cs="Times New Roman"/>
        </w:rPr>
        <w:t xml:space="preserve"> </w:t>
      </w:r>
      <w:r>
        <w:rPr>
          <w:rFonts w:ascii="Nirmala UI" w:hAnsi="Nirmala UI" w:eastAsia="Nirmala UI" w:cs="Nirmala UI"/>
        </w:rPr>
        <w:t>ꯃꯔꯤ</w:t>
      </w:r>
      <w:r>
        <w:rPr>
          <w:rFonts w:ascii="Times New Roman" w:hAnsi="Times New Roman" w:eastAsia="Times New Roman" w:cs="Times New Roman"/>
        </w:rPr>
        <w:t xml:space="preserve"> </w:t>
      </w:r>
      <w:r>
        <w:rPr>
          <w:rFonts w:ascii="Nirmala UI" w:hAnsi="Nirmala UI" w:eastAsia="Nirmala UI" w:cs="Nirmala UI"/>
        </w:rPr>
        <w:t>ꯆꯥꯁꯤꯕ</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ꯑꯔꯣꯏꯕ</w:t>
      </w:r>
      <w:r>
        <w:rPr>
          <w:rFonts w:ascii="Times New Roman" w:hAnsi="Times New Roman" w:eastAsia="Times New Roman" w:cs="Times New Roman"/>
        </w:rPr>
        <w:t xml:space="preserve"> </w:t>
      </w:r>
      <w:r>
        <w:rPr>
          <w:rFonts w:ascii="Nirmala UI" w:hAnsi="Nirmala UI" w:eastAsia="Nirmala UI" w:cs="Nirmala UI"/>
        </w:rPr>
        <w:t>ꯔꯤꯐꯣꯔꯝ</w:t>
      </w:r>
      <w:r>
        <w:rPr>
          <w:rFonts w:ascii="Times New Roman" w:hAnsi="Times New Roman" w:eastAsia="Times New Roman" w:cs="Times New Roman"/>
        </w:rPr>
        <w:t xml:space="preserve"> </w:t>
      </w:r>
      <w:r>
        <w:rPr>
          <w:rFonts w:ascii="Nirmala UI" w:hAnsi="Nirmala UI" w:eastAsia="Nirmala UI" w:cs="Nirmala UI"/>
        </w:rPr>
        <w:t>ꯃꯣꯚꯃꯦꯟꯇꯇꯥ</w:t>
      </w:r>
      <w:r>
        <w:rPr>
          <w:rFonts w:ascii="Times New Roman" w:hAnsi="Times New Roman" w:eastAsia="Times New Roman" w:cs="Times New Roman"/>
        </w:rPr>
        <w:t xml:space="preserve"> </w:t>
      </w:r>
      <w:r>
        <w:rPr>
          <w:rFonts w:ascii="Nirmala UI" w:hAnsi="Nirmala UI" w:eastAsia="Nirmala UI" w:cs="Nirmala UI"/>
        </w:rPr>
        <w:t>ꯂꯝꯗꯤꯅꯕꯥ</w:t>
      </w:r>
      <w:r>
        <w:rPr>
          <w:rFonts w:ascii="Times New Roman" w:hAnsi="Times New Roman" w:eastAsia="Times New Roman" w:cs="Times New Roman"/>
        </w:rPr>
        <w:t xml:space="preserve"> </w:t>
      </w:r>
      <w:r>
        <w:rPr>
          <w:rFonts w:ascii="Nirmala UI" w:hAnsi="Nirmala UI" w:eastAsia="Nirmala UI" w:cs="Nirmala UI"/>
        </w:rPr>
        <w:t>ꯉꯝꯍꯜꯂꯤ।</w:t>
      </w:r>
      <w:r>
        <w:rPr>
          <w:rFonts w:ascii="Times New Roman" w:hAnsi="Times New Roman" w:eastAsia="Times New Roman" w:cs="Times New Roman"/>
        </w:rPr>
        <w:t xml:space="preserve"> 1989</w:t>
      </w:r>
      <w:r>
        <w:rPr>
          <w:rFonts w:ascii="Nirmala UI" w:hAnsi="Nirmala UI" w:eastAsia="Nirmala UI" w:cs="Nirmala UI"/>
        </w:rPr>
        <w:t>ꯗꯥ</w:t>
      </w:r>
      <w:r>
        <w:rPr>
          <w:rFonts w:ascii="Times New Roman" w:hAnsi="Times New Roman" w:eastAsia="Times New Roman" w:cs="Times New Roman"/>
        </w:rPr>
        <w:t xml:space="preserve">, 1863 </w:t>
      </w:r>
      <w:r>
        <w:rPr>
          <w:rFonts w:ascii="Nirmala UI" w:hAnsi="Nirmala UI" w:eastAsia="Nirmala UI" w:cs="Nirmala UI"/>
        </w:rPr>
        <w:t>ꯒꯤ</w:t>
      </w:r>
      <w:r>
        <w:rPr>
          <w:rFonts w:ascii="Times New Roman" w:hAnsi="Times New Roman" w:eastAsia="Times New Roman" w:cs="Times New Roman"/>
        </w:rPr>
        <w:t xml:space="preserve"> </w:t>
      </w:r>
      <w:r>
        <w:rPr>
          <w:rFonts w:ascii="Nirmala UI" w:hAnsi="Nirmala UI" w:eastAsia="Nirmala UI" w:cs="Nirmala UI"/>
        </w:rPr>
        <w:t>ꯑꯦꯗꯚꯦꯟꯇꯤꯁ꯭ꯇ</w:t>
      </w:r>
      <w:r>
        <w:rPr>
          <w:rFonts w:ascii="Times New Roman" w:hAnsi="Times New Roman" w:eastAsia="Times New Roman" w:cs="Times New Roman"/>
        </w:rPr>
        <w:t xml:space="preserve"> “rebellion”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ꯆꯍꯤ</w:t>
      </w:r>
      <w:r>
        <w:rPr>
          <w:rFonts w:ascii="Times New Roman" w:hAnsi="Times New Roman" w:eastAsia="Times New Roman" w:cs="Times New Roman"/>
        </w:rPr>
        <w:t xml:space="preserve"> 126 </w:t>
      </w:r>
      <w:r>
        <w:rPr>
          <w:rFonts w:ascii="Nirmala UI" w:hAnsi="Nirmala UI" w:eastAsia="Nirmala UI" w:cs="Nirmala UI"/>
        </w:rPr>
        <w:t>ꯃꯇꯨꯡꯗꯥ</w:t>
      </w:r>
      <w:r>
        <w:rPr>
          <w:rFonts w:ascii="Times New Roman" w:hAnsi="Times New Roman" w:eastAsia="Times New Roman" w:cs="Times New Roman"/>
        </w:rPr>
        <w:t xml:space="preserve">, </w:t>
      </w:r>
      <w:r>
        <w:rPr>
          <w:rFonts w:ascii="Nirmala UI" w:hAnsi="Nirmala UI" w:eastAsia="Nirmala UI" w:cs="Nirmala UI"/>
        </w:rPr>
        <w:t>ꯁꯤꯡꯍ</w:t>
      </w:r>
      <w:r>
        <w:rPr>
          <w:rFonts w:ascii="Times New Roman" w:hAnsi="Times New Roman" w:eastAsia="Times New Roman" w:cs="Times New Roman"/>
        </w:rPr>
        <w:t xml:space="preserve"> </w:t>
      </w:r>
      <w:r>
        <w:rPr>
          <w:rFonts w:ascii="Nirmala UI" w:hAnsi="Nirmala UI" w:eastAsia="Nirmala UI" w:cs="Nirmala UI"/>
        </w:rPr>
        <w:t>ꯑꯗꯨꯅꯥ</w:t>
      </w:r>
      <w:r>
        <w:rPr>
          <w:rFonts w:ascii="Times New Roman" w:hAnsi="Times New Roman" w:eastAsia="Times New Roman" w:cs="Times New Roman"/>
        </w:rPr>
        <w:t xml:space="preserve"> Daniel 11:40–45 </w:t>
      </w:r>
      <w:r>
        <w:rPr>
          <w:rFonts w:ascii="Nirmala UI" w:hAnsi="Nirmala UI" w:eastAsia="Nirmala UI" w:cs="Nirmala UI"/>
        </w:rPr>
        <w:t>ꯎꯟꯁꯤꯜ</w:t>
      </w:r>
      <w:r>
        <w:rPr>
          <w:rFonts w:ascii="Times New Roman" w:hAnsi="Times New Roman" w:eastAsia="Times New Roman" w:cs="Times New Roman"/>
        </w:rPr>
        <w:t xml:space="preserve"> </w:t>
      </w:r>
      <w:r>
        <w:rPr>
          <w:rFonts w:ascii="Nirmala UI" w:hAnsi="Nirmala UI" w:eastAsia="Nirmala UI" w:cs="Nirmala UI"/>
        </w:rPr>
        <w:t>ꯇꯧꯈꯤ</w:t>
      </w:r>
      <w:r>
        <w:rPr>
          <w:rFonts w:ascii="Times New Roman" w:hAnsi="Times New Roman" w:eastAsia="Times New Roman" w:cs="Times New Roman"/>
        </w:rPr>
        <w:t xml:space="preserve">, </w:t>
      </w:r>
      <w:r>
        <w:rPr>
          <w:rFonts w:ascii="Nirmala UI" w:hAnsi="Nirmala UI" w:eastAsia="Nirmala UI" w:cs="Nirmala UI"/>
        </w:rPr>
        <w:t>ꯃꯗꯨꯅ</w:t>
      </w:r>
      <w:r>
        <w:rPr>
          <w:rFonts w:ascii="Times New Roman" w:hAnsi="Times New Roman" w:eastAsia="Times New Roman" w:cs="Times New Roman"/>
        </w:rPr>
        <w:t xml:space="preserve"> 1798</w:t>
      </w:r>
      <w:r>
        <w:rPr>
          <w:rFonts w:ascii="Nirmala UI" w:hAnsi="Nirmala UI" w:eastAsia="Nirmala UI" w:cs="Nirmala UI"/>
        </w:rPr>
        <w:t>ꯗꯥ</w:t>
      </w:r>
      <w:r>
        <w:rPr>
          <w:rFonts w:ascii="Times New Roman" w:hAnsi="Times New Roman" w:eastAsia="Times New Roman" w:cs="Times New Roman"/>
        </w:rPr>
        <w:t xml:space="preserve"> </w:t>
      </w:r>
      <w:r>
        <w:rPr>
          <w:rFonts w:ascii="Nirmala UI" w:hAnsi="Nirmala UI" w:eastAsia="Nirmala UI" w:cs="Nirmala UI"/>
        </w:rPr>
        <w:t>ꯄꯥꯄꯁꯤꯒꯤ</w:t>
      </w:r>
      <w:r>
        <w:rPr>
          <w:rFonts w:ascii="Times New Roman" w:hAnsi="Times New Roman" w:eastAsia="Times New Roman" w:cs="Times New Roman"/>
        </w:rPr>
        <w:t xml:space="preserve"> </w:t>
      </w:r>
      <w:r>
        <w:rPr>
          <w:rFonts w:ascii="Nirmala UI" w:hAnsi="Nirmala UI" w:eastAsia="Nirmala UI" w:cs="Nirmala UI"/>
        </w:rPr>
        <w:t>ꯁꯤꯖꯤꯟꯕ</w:t>
      </w:r>
      <w:r>
        <w:rPr>
          <w:rFonts w:ascii="Times New Roman" w:hAnsi="Times New Roman" w:eastAsia="Times New Roman" w:cs="Times New Roman"/>
        </w:rPr>
        <w:t xml:space="preserve"> </w:t>
      </w:r>
      <w:r>
        <w:rPr>
          <w:rFonts w:ascii="Nirmala UI" w:hAnsi="Nirmala UI" w:eastAsia="Nirmala UI" w:cs="Nirmala UI"/>
        </w:rPr>
        <w:t>ꯉꯥꯛꯄ</w:t>
      </w:r>
      <w:r>
        <w:rPr>
          <w:rFonts w:ascii="Times New Roman" w:hAnsi="Times New Roman" w:eastAsia="Times New Roman" w:cs="Times New Roman"/>
        </w:rPr>
        <w:t xml:space="preserve"> </w:t>
      </w:r>
      <w:r>
        <w:rPr>
          <w:rFonts w:ascii="Nirmala UI" w:hAnsi="Nirmala UI" w:eastAsia="Nirmala UI" w:cs="Nirmala UI"/>
        </w:rPr>
        <w:t>ꯃꯥꯔꯤ</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ꯍꯥꯟꯅꯥ</w:t>
      </w:r>
      <w:r>
        <w:rPr>
          <w:rFonts w:ascii="Times New Roman" w:hAnsi="Times New Roman" w:eastAsia="Times New Roman" w:cs="Times New Roman"/>
        </w:rPr>
        <w:t xml:space="preserve"> </w:t>
      </w:r>
      <w:r>
        <w:rPr>
          <w:rFonts w:ascii="Nirmala UI" w:hAnsi="Nirmala UI" w:eastAsia="Nirmala UI" w:cs="Nirmala UI"/>
        </w:rPr>
        <w:t>ꯐꯖꯕ</w:t>
      </w:r>
      <w:r>
        <w:rPr>
          <w:rFonts w:ascii="Times New Roman" w:hAnsi="Times New Roman" w:eastAsia="Times New Roman" w:cs="Times New Roman"/>
        </w:rPr>
        <w:t xml:space="preserve"> </w:t>
      </w:r>
      <w:r>
        <w:rPr>
          <w:rFonts w:ascii="Nirmala UI" w:hAnsi="Nirmala UI" w:eastAsia="Nirmala UI" w:cs="Nirmala UI"/>
        </w:rPr>
        <w:t>ꯃꯁꯥ</w:t>
      </w:r>
      <w:r>
        <w:rPr>
          <w:rFonts w:ascii="Times New Roman" w:hAnsi="Times New Roman" w:eastAsia="Times New Roman" w:cs="Times New Roman"/>
        </w:rPr>
        <w:t xml:space="preserve"> </w:t>
      </w:r>
      <w:r>
        <w:rPr>
          <w:rFonts w:ascii="Nirmala UI" w:hAnsi="Nirmala UI" w:eastAsia="Nirmala UI" w:cs="Nirmala UI"/>
        </w:rPr>
        <w:t>ꯚꯔꯁ</w:t>
      </w:r>
      <w:r>
        <w:rPr>
          <w:rFonts w:ascii="Times New Roman" w:hAnsi="Times New Roman" w:eastAsia="Times New Roman" w:cs="Times New Roman"/>
        </w:rPr>
        <w:t xml:space="preserve"> </w:t>
      </w:r>
      <w:r>
        <w:rPr>
          <w:rFonts w:ascii="Nirmala UI" w:hAnsi="Nirmala UI" w:eastAsia="Nirmala UI" w:cs="Nirmala UI"/>
        </w:rPr>
        <w:t>ꯐꯣꯔꯇꯤ</w:t>
      </w:r>
      <w:r>
        <w:rPr>
          <w:rFonts w:ascii="Times New Roman" w:hAnsi="Times New Roman" w:eastAsia="Times New Roman" w:cs="Times New Roman"/>
        </w:rPr>
        <w:t>-</w:t>
      </w:r>
      <w:r>
        <w:rPr>
          <w:rFonts w:ascii="Nirmala UI" w:hAnsi="Nirmala UI" w:eastAsia="Nirmala UI" w:cs="Nirmala UI"/>
        </w:rPr>
        <w:t>ꯑꯣꯟꯒꯤ</w:t>
      </w:r>
      <w:r>
        <w:rPr>
          <w:rFonts w:ascii="Times New Roman" w:hAnsi="Times New Roman" w:eastAsia="Times New Roman" w:cs="Times New Roman"/>
        </w:rPr>
        <w:t xml:space="preserve"> </w:t>
      </w:r>
      <w:r>
        <w:rPr>
          <w:rFonts w:ascii="Nirmala UI" w:hAnsi="Nirmala UI" w:eastAsia="Nirmala UI" w:cs="Nirmala UI"/>
        </w:rPr>
        <w:t>ꯑꯍꯨꯝꯁꯨꯕ</w:t>
      </w:r>
      <w:r>
        <w:rPr>
          <w:rFonts w:ascii="Times New Roman" w:hAnsi="Times New Roman" w:eastAsia="Times New Roman" w:cs="Times New Roman"/>
        </w:rPr>
        <w:t xml:space="preserve"> </w:t>
      </w:r>
      <w:r>
        <w:rPr>
          <w:rFonts w:ascii="Nirmala UI" w:hAnsi="Nirmala UI" w:eastAsia="Nirmala UI" w:cs="Nirmala UI"/>
        </w:rPr>
        <w:t>ꯑꯄꯨꯟꯕꯥ</w:t>
      </w:r>
      <w:r>
        <w:rPr>
          <w:rFonts w:ascii="Times New Roman" w:hAnsi="Times New Roman" w:eastAsia="Times New Roman" w:cs="Times New Roman"/>
        </w:rPr>
        <w:t xml:space="preserve"> (dragon, beast, and false prophet) </w:t>
      </w:r>
      <w:r>
        <w:rPr>
          <w:rFonts w:ascii="Nirmala UI" w:hAnsi="Nirmala UI" w:eastAsia="Nirmala UI" w:cs="Nirmala UI"/>
        </w:rPr>
        <w:t>ꯑꯗꯨꯗꯥ</w:t>
      </w:r>
      <w:r>
        <w:rPr>
          <w:rFonts w:ascii="Times New Roman" w:hAnsi="Times New Roman" w:eastAsia="Times New Roman" w:cs="Times New Roman"/>
        </w:rPr>
        <w:t xml:space="preserve"> </w:t>
      </w:r>
      <w:r>
        <w:rPr>
          <w:rFonts w:ascii="Nirmala UI" w:hAnsi="Nirmala UI" w:eastAsia="Nirmala UI" w:cs="Nirmala UI"/>
        </w:rPr>
        <w:t>ꯍꯦꯜ</w:t>
      </w:r>
      <w:r>
        <w:rPr>
          <w:rFonts w:ascii="Times New Roman" w:hAnsi="Times New Roman" w:eastAsia="Times New Roman" w:cs="Times New Roman"/>
        </w:rPr>
        <w:t xml:space="preserve"> </w:t>
      </w:r>
      <w:r>
        <w:rPr>
          <w:rFonts w:ascii="Nirmala UI" w:hAnsi="Nirmala UI" w:eastAsia="Nirmala UI" w:cs="Nirmala UI"/>
        </w:rPr>
        <w:t>ꯍꯟꯈꯤ</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Armageddon</w:t>
      </w:r>
      <w:r>
        <w:rPr>
          <w:rFonts w:ascii="Nirmala UI" w:hAnsi="Nirmala UI" w:eastAsia="Nirmala UI" w:cs="Nirmala UI"/>
        </w:rPr>
        <w:t>ꯗꯥ</w:t>
      </w:r>
      <w:r>
        <w:rPr>
          <w:rFonts w:ascii="Times New Roman" w:hAnsi="Times New Roman" w:eastAsia="Times New Roman" w:cs="Times New Roman"/>
        </w:rPr>
        <w:t xml:space="preserve">, “the glorious holy mountain” </w:t>
      </w:r>
      <w:r>
        <w:rPr>
          <w:rFonts w:ascii="Nirmala UI" w:hAnsi="Nirmala UI" w:eastAsia="Nirmala UI" w:cs="Nirmala UI"/>
        </w:rPr>
        <w:t>ꯍꯥꯏꯕ</w:t>
      </w:r>
      <w:r>
        <w:rPr>
          <w:rFonts w:ascii="Times New Roman" w:hAnsi="Times New Roman" w:eastAsia="Times New Roman" w:cs="Times New Roman"/>
        </w:rPr>
        <w:t xml:space="preserve"> </w:t>
      </w:r>
      <w:r>
        <w:rPr>
          <w:rFonts w:ascii="Nirmala UI" w:hAnsi="Nirmala UI" w:eastAsia="Nirmala UI" w:cs="Nirmala UI"/>
        </w:rPr>
        <w:t>ꯃꯐꯝ</w:t>
      </w:r>
      <w:r>
        <w:rPr>
          <w:rFonts w:ascii="Times New Roman" w:hAnsi="Times New Roman" w:eastAsia="Times New Roman" w:cs="Times New Roman"/>
        </w:rPr>
        <w:t xml:space="preserve"> </w:t>
      </w:r>
      <w:r>
        <w:rPr>
          <w:rFonts w:ascii="Nirmala UI" w:hAnsi="Nirmala UI" w:eastAsia="Nirmala UI" w:cs="Nirmala UI"/>
        </w:rPr>
        <w:t>ꯑꯗꯨꯗꯥ</w:t>
      </w:r>
      <w:r>
        <w:rPr>
          <w:rFonts w:ascii="Times New Roman" w:hAnsi="Times New Roman" w:eastAsia="Times New Roman" w:cs="Times New Roman"/>
        </w:rPr>
        <w:t xml:space="preserve"> </w:t>
      </w:r>
      <w:r>
        <w:rPr>
          <w:rFonts w:ascii="Nirmala UI" w:hAnsi="Nirmala UI" w:eastAsia="Nirmala UI" w:cs="Nirmala UI"/>
        </w:rPr>
        <w:t>ꯆꯤꯡꯂꯛꯈꯤ</w:t>
      </w:r>
      <w:r>
        <w:rPr>
          <w:rFonts w:ascii="Times New Roman" w:hAnsi="Times New Roman" w:eastAsia="Times New Roman" w:cs="Times New Roman"/>
        </w:rPr>
        <w:t xml:space="preserve">, </w:t>
      </w:r>
      <w:r>
        <w:rPr>
          <w:rFonts w:ascii="Nirmala UI" w:hAnsi="Nirmala UI" w:eastAsia="Nirmala UI" w:cs="Nirmala UI"/>
        </w:rPr>
        <w:t>ꯃꯔꯝꯗꯨꯗꯥ</w:t>
      </w:r>
      <w:r>
        <w:rPr>
          <w:rFonts w:ascii="Times New Roman" w:hAnsi="Times New Roman" w:eastAsia="Times New Roman" w:cs="Times New Roman"/>
        </w:rPr>
        <w:t xml:space="preserve"> </w:t>
      </w:r>
      <w:r>
        <w:rPr>
          <w:rFonts w:ascii="Nirmala UI" w:hAnsi="Nirmala UI" w:eastAsia="Nirmala UI" w:cs="Nirmala UI"/>
        </w:rPr>
        <w:t>ꯚꯔꯁ</w:t>
      </w:r>
      <w:r>
        <w:rPr>
          <w:rFonts w:ascii="Times New Roman" w:hAnsi="Times New Roman" w:eastAsia="Times New Roman" w:cs="Times New Roman"/>
        </w:rPr>
        <w:t xml:space="preserve"> </w:t>
      </w:r>
      <w:r>
        <w:rPr>
          <w:rFonts w:ascii="Nirmala UI" w:hAnsi="Nirmala UI" w:eastAsia="Nirmala UI" w:cs="Nirmala UI"/>
        </w:rPr>
        <w:t>ꯐꯣꯔꯇꯤ</w:t>
      </w:r>
      <w:r>
        <w:rPr>
          <w:rFonts w:ascii="Times New Roman" w:hAnsi="Times New Roman" w:eastAsia="Times New Roman" w:cs="Times New Roman"/>
        </w:rPr>
        <w:t>-</w:t>
      </w:r>
      <w:r>
        <w:rPr>
          <w:rFonts w:ascii="Nirmala UI" w:hAnsi="Nirmala UI" w:eastAsia="Nirmala UI" w:cs="Nirmala UI"/>
        </w:rPr>
        <w:t>ꯐꯥꯏꯚꯗꯥ</w:t>
      </w:r>
      <w:r>
        <w:rPr>
          <w:rFonts w:ascii="Times New Roman" w:hAnsi="Times New Roman" w:eastAsia="Times New Roman" w:cs="Times New Roman"/>
        </w:rPr>
        <w:t xml:space="preserve"> </w:t>
      </w:r>
      <w:r>
        <w:rPr>
          <w:rFonts w:ascii="Nirmala UI" w:hAnsi="Nirmala UI" w:eastAsia="Nirmala UI" w:cs="Nirmala UI"/>
        </w:rPr>
        <w:t>ꯄꯥꯄꯁꯤꯅ</w:t>
      </w:r>
      <w:r>
        <w:rPr>
          <w:rFonts w:ascii="Times New Roman" w:hAnsi="Times New Roman" w:eastAsia="Times New Roman" w:cs="Times New Roman"/>
        </w:rPr>
        <w:t xml:space="preserve"> </w:t>
      </w:r>
      <w:r>
        <w:rPr>
          <w:rFonts w:ascii="Nirmala UI" w:hAnsi="Nirmala UI" w:eastAsia="Nirmala UI" w:cs="Nirmala UI"/>
        </w:rPr>
        <w:t>ꯃꯍꯥꯛꯀꯤ</w:t>
      </w:r>
      <w:r>
        <w:rPr>
          <w:rFonts w:ascii="Times New Roman" w:hAnsi="Times New Roman" w:eastAsia="Times New Roman" w:cs="Times New Roman"/>
        </w:rPr>
        <w:t xml:space="preserve"> </w:t>
      </w:r>
      <w:r>
        <w:rPr>
          <w:rFonts w:ascii="Nirmala UI" w:hAnsi="Nirmala UI" w:eastAsia="Nirmala UI" w:cs="Nirmala UI"/>
        </w:rPr>
        <w:t>ꯑꯔꯣꯏꯕ</w:t>
      </w:r>
      <w:r>
        <w:rPr>
          <w:rFonts w:ascii="Times New Roman" w:hAnsi="Times New Roman" w:eastAsia="Times New Roman" w:cs="Times New Roman"/>
        </w:rPr>
        <w:t xml:space="preserve"> </w:t>
      </w:r>
      <w:r>
        <w:rPr>
          <w:rFonts w:ascii="Nirmala UI" w:hAnsi="Nirmala UI" w:eastAsia="Nirmala UI" w:cs="Nirmala UI"/>
        </w:rPr>
        <w:t>ꯋꯥꯈꯜ</w:t>
      </w:r>
      <w:r>
        <w:rPr>
          <w:rFonts w:ascii="Times New Roman" w:hAnsi="Times New Roman" w:eastAsia="Times New Roman" w:cs="Times New Roman"/>
        </w:rPr>
        <w:t xml:space="preserve"> </w:t>
      </w:r>
      <w:r>
        <w:rPr>
          <w:rFonts w:ascii="Nirmala UI" w:hAnsi="Nirmala UI" w:eastAsia="Nirmala UI" w:cs="Nirmala UI"/>
        </w:rPr>
        <w:t>ꯐꯪꯂꯤ।</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ꯎꯟꯁꯤꯜ</w:t>
      </w:r>
      <w:r>
        <w:rPr>
          <w:rFonts w:ascii="Times New Roman" w:hAnsi="Times New Roman" w:eastAsia="Times New Roman" w:cs="Times New Roman"/>
        </w:rPr>
        <w:t xml:space="preserve"> </w:t>
      </w:r>
      <w:r>
        <w:rPr>
          <w:rFonts w:ascii="Nirmala UI" w:hAnsi="Nirmala UI" w:eastAsia="Nirmala UI" w:cs="Nirmala UI"/>
        </w:rPr>
        <w:t>ꯇꯧꯕꯅ</w:t>
      </w:r>
      <w:r>
        <w:rPr>
          <w:rFonts w:ascii="Times New Roman" w:hAnsi="Times New Roman" w:eastAsia="Times New Roman" w:cs="Times New Roman"/>
        </w:rPr>
        <w:t xml:space="preserve"> </w:t>
      </w:r>
      <w:r>
        <w:rPr>
          <w:rFonts w:ascii="Nirmala UI" w:hAnsi="Nirmala UI" w:eastAsia="Nirmala UI" w:cs="Nirmala UI"/>
        </w:rPr>
        <w:t>ꯃꯣꯚꯃꯦꯟꯇꯀꯤ</w:t>
      </w:r>
      <w:r>
        <w:rPr>
          <w:rFonts w:ascii="Times New Roman" w:hAnsi="Times New Roman" w:eastAsia="Times New Roman" w:cs="Times New Roman"/>
        </w:rPr>
        <w:t xml:space="preserve"> </w:t>
      </w:r>
      <w:r>
        <w:rPr>
          <w:rFonts w:ascii="Nirmala UI" w:hAnsi="Nirmala UI" w:eastAsia="Nirmala UI" w:cs="Nirmala UI"/>
        </w:rPr>
        <w:t>ꯍꯧꯗꯣꯛꯄ</w:t>
      </w:r>
      <w:r>
        <w:rPr>
          <w:rFonts w:ascii="Times New Roman" w:hAnsi="Times New Roman" w:eastAsia="Times New Roman" w:cs="Times New Roman"/>
        </w:rPr>
        <w:t xml:space="preserve"> </w:t>
      </w:r>
      <w:r>
        <w:rPr>
          <w:rFonts w:ascii="Nirmala UI" w:hAnsi="Nirmala UI" w:eastAsia="Nirmala UI" w:cs="Nirmala UI"/>
        </w:rPr>
        <w:t>ꯍꯧꯒꯠꯂꯤ</w:t>
      </w:r>
      <w:r>
        <w:rPr>
          <w:rFonts w:ascii="Times New Roman" w:hAnsi="Times New Roman" w:eastAsia="Times New Roman" w:cs="Times New Roman"/>
        </w:rPr>
        <w:t xml:space="preserve">, </w:t>
      </w:r>
      <w:r>
        <w:rPr>
          <w:rFonts w:ascii="Nirmala UI" w:hAnsi="Nirmala UI" w:eastAsia="Nirmala UI" w:cs="Nirmala UI"/>
        </w:rPr>
        <w:t>ꯃꯗꯨꯅ</w:t>
      </w:r>
      <w:r>
        <w:rPr>
          <w:rFonts w:ascii="Times New Roman" w:hAnsi="Times New Roman" w:eastAsia="Times New Roman" w:cs="Times New Roman"/>
        </w:rPr>
        <w:t xml:space="preserve"> “increase of knowledge” (Selected Messages, book 2) </w:t>
      </w:r>
      <w:r>
        <w:rPr>
          <w:rFonts w:ascii="Nirmala UI" w:hAnsi="Nirmala UI" w:eastAsia="Nirmala UI" w:cs="Nirmala UI"/>
        </w:rPr>
        <w:t>ꯑꯃ</w:t>
      </w:r>
      <w:r>
        <w:rPr>
          <w:rFonts w:ascii="Times New Roman" w:hAnsi="Times New Roman" w:eastAsia="Times New Roman" w:cs="Times New Roman"/>
        </w:rPr>
        <w:t xml:space="preserve"> </w:t>
      </w:r>
      <w:r>
        <w:rPr>
          <w:rFonts w:ascii="Nirmala UI" w:hAnsi="Nirmala UI" w:eastAsia="Nirmala UI" w:cs="Nirmala UI"/>
        </w:rPr>
        <w:t>ꯄꯣꯛꯍꯜꯂꯤ</w:t>
      </w:r>
      <w:r>
        <w:rPr>
          <w:rFonts w:ascii="Times New Roman" w:hAnsi="Times New Roman" w:eastAsia="Times New Roman" w:cs="Times New Roman"/>
        </w:rPr>
        <w:t xml:space="preserve">, “the papacy and Sunday law” </w:t>
      </w:r>
      <w:r>
        <w:rPr>
          <w:rFonts w:ascii="Nirmala UI" w:hAnsi="Nirmala UI" w:eastAsia="Nirmala UI" w:cs="Nirmala UI"/>
        </w:rPr>
        <w:t>ꯍꯥꯏꯕ</w:t>
      </w:r>
      <w:r>
        <w:rPr>
          <w:rFonts w:ascii="Times New Roman" w:hAnsi="Times New Roman" w:eastAsia="Times New Roman" w:cs="Times New Roman"/>
        </w:rPr>
        <w:t xml:space="preserve"> </w:t>
      </w:r>
      <w:r>
        <w:rPr>
          <w:rFonts w:ascii="Nirmala UI" w:hAnsi="Nirmala UI" w:eastAsia="Nirmala UI" w:cs="Nirmala UI"/>
        </w:rPr>
        <w:t>ꯃꯔꯝꯗꯥ</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Daniel 12:10</w:t>
      </w:r>
      <w:r>
        <w:rPr>
          <w:rFonts w:ascii="Nirmala UI" w:hAnsi="Nirmala UI" w:eastAsia="Nirmala UI" w:cs="Nirmala UI"/>
        </w:rPr>
        <w:t>ꯗꯥ</w:t>
      </w:r>
      <w:r>
        <w:rPr>
          <w:rFonts w:ascii="Times New Roman" w:hAnsi="Times New Roman" w:eastAsia="Times New Roman" w:cs="Times New Roman"/>
        </w:rPr>
        <w:t xml:space="preserve"> </w:t>
      </w:r>
      <w:r>
        <w:rPr>
          <w:rFonts w:ascii="Nirmala UI" w:hAnsi="Nirmala UI" w:eastAsia="Nirmala UI" w:cs="Nirmala UI"/>
        </w:rPr>
        <w:t>ꯃꯥꯏ</w:t>
      </w:r>
      <w:r>
        <w:rPr>
          <w:rFonts w:ascii="Times New Roman" w:hAnsi="Times New Roman" w:eastAsia="Times New Roman" w:cs="Times New Roman"/>
        </w:rPr>
        <w:t xml:space="preserve"> </w:t>
      </w:r>
      <w:r>
        <w:rPr>
          <w:rFonts w:ascii="Nirmala UI" w:hAnsi="Nirmala UI" w:eastAsia="Nirmala UI" w:cs="Nirmala UI"/>
        </w:rPr>
        <w:t>ꯑꯣꯏꯅꯥ</w:t>
      </w:r>
      <w:r>
        <w:rPr>
          <w:rFonts w:ascii="Times New Roman" w:hAnsi="Times New Roman" w:eastAsia="Times New Roman" w:cs="Times New Roman"/>
        </w:rPr>
        <w:t xml:space="preserve"> </w:t>
      </w:r>
      <w:r>
        <w:rPr>
          <w:rFonts w:ascii="Nirmala UI" w:hAnsi="Nirmala UI" w:eastAsia="Nirmala UI" w:cs="Nirmala UI"/>
        </w:rPr>
        <w:t>ꯎꯠꯂꯕ</w:t>
      </w:r>
      <w:r>
        <w:rPr>
          <w:rFonts w:ascii="Times New Roman" w:hAnsi="Times New Roman" w:eastAsia="Times New Roman" w:cs="Times New Roman"/>
        </w:rPr>
        <w:t xml:space="preserve"> “purified, made white, and tried” </w:t>
      </w:r>
      <w:r>
        <w:rPr>
          <w:rFonts w:ascii="Nirmala UI" w:hAnsi="Nirmala UI" w:eastAsia="Nirmala UI" w:cs="Nirmala UI"/>
        </w:rPr>
        <w:t>ꯍꯥꯏꯕ</w:t>
      </w:r>
      <w:r>
        <w:rPr>
          <w:rFonts w:ascii="Times New Roman" w:hAnsi="Times New Roman" w:eastAsia="Times New Roman" w:cs="Times New Roman"/>
        </w:rPr>
        <w:t xml:space="preserve"> </w:t>
      </w:r>
      <w:r>
        <w:rPr>
          <w:rFonts w:ascii="Nirmala UI" w:hAnsi="Nirmala UI" w:eastAsia="Nirmala UI" w:cs="Nirmala UI"/>
        </w:rPr>
        <w:t>ꯃꯔꯤꯒꯤ</w:t>
      </w:r>
      <w:r>
        <w:rPr>
          <w:rFonts w:ascii="Times New Roman" w:hAnsi="Times New Roman" w:eastAsia="Times New Roman" w:cs="Times New Roman"/>
        </w:rPr>
        <w:t xml:space="preserve"> </w:t>
      </w:r>
      <w:r>
        <w:rPr>
          <w:rFonts w:ascii="Nirmala UI" w:hAnsi="Nirmala UI" w:eastAsia="Nirmala UI" w:cs="Nirmala UI"/>
        </w:rPr>
        <w:t>ꯇꯦꯁ꯭ꯇꯤꯡ</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ꯍꯧꯊꯍꯜꯂꯤ।</w:t>
      </w:r>
    </w:p>
    <w:p>
      <w:pPr>
        <w:pStyle w:val="ArticleBody"/>
        <w:jc w:val="left"/>
      </w:pPr>
      <w:r>
        <w:rPr>
          <w:rFonts w:ascii="Times New Roman" w:hAnsi="Times New Roman" w:eastAsia="Times New Roman" w:cs="Times New Roman"/>
        </w:rPr>
        <w:t>Taqoyñan kay yuyaykunata qhipa qillqapi.</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آي مڭ يخفي ن ؤور قراطين — خمشّة</dc:title>
  <dc:subject>يَنِه لَشْتِن العَقْدَهَرْبَعَهٔ الأُولَيَّه</dc:subject>
  <dc:creator>Jeff Pippenger</dc:creator>
  <cp:keywords/>
  <dc:description>Generated by ArticleDigger from hidden_history\05_hidden_history.json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