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অষ্টমটি সাতের অংশ - নম্বর এক</w:t>
      </w:r>
    </w:p>
    <w:p>
      <w:pPr>
        <w:pStyle w:val="ArticleSubtitle"/>
        <w:jc w:val="left"/>
      </w:pPr>
      <w:r>
        <w:rPr>
          <w:rFonts w:ascii="Nirmala UI" w:hAnsi="Nirmala UI" w:eastAsia="Nirmala UI" w:cs="Nirmala UI"/>
        </w:rPr>
        <w:t>মিলারের রোমের দুটি</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উইলিয়াম মিলার তাঁর ভবিষ্যদ্বাণীমূলক বার্তাটি দুটি বিধ্বংসী শক্তির কাঠামোর ওপর ভিত্তি করেছিলেন, যেগুলোকে তিনি সঠিকভাবে পৌত্তলিক রোম এবং পোপীয় রোম হিসেবে চিহ্নিত করেছিলেন।</w:t>
      </w:r>
    </w:p>
    <w:p>
      <w:pPr>
        <w:pStyle w:val="ArticleScripture"/>
        <w:jc w:val="left"/>
      </w:pPr>
      <w:r>
        <w:rPr>
          <w:rFonts w:ascii="Nirmala UI" w:hAnsi="Nirmala UI" w:eastAsia="Nirmala UI" w:cs="Nirmala UI"/>
        </w:rPr>
        <w:t>উইলিয়াম মিলার তাঁর ব্যাখ্যাতত্ত্ব প্রয়োগ করতে গিয়ে বিভিন্ন প্রলয়ধর্মী অংশে ঈশ্বরের জনগণ ও তাদের শত্রুদের মধ্যে বিরোধের একটি বারবার আবর্তিত বিষয় লক্ষ করেছিলেন। যুগে যুগে ঈশ্বরের জনগণকে নির্যাতনকারী শক্তিগুলোর বিশ্লেষণে তিনি ‘দুটি ঘৃণিত বিষয়’-এর ধারণা বিকশিত করেন—যেখানে ‘পৌত্তলিকতা’ (প্রথম ঘৃণিত বিষয়) গির্জার বাইরে থাকা নির্যাতনকারী শক্তিকে প্রতীকায়িত করে, আর ‘পোপতন্ত্র’ (দ্বিতীয় ঘৃণিত বিষয়) গির্জার ভেতরের নির্যাতনকারী শক্তিকে প্রতিনিধিত্ব করে। তাঁর পরবর্তী অধিকাংশ ভবিষ্যদ্বাণীমূলক ব্যাখ্যার বৈশিষ্ট্য হয়ে ওঠে এই ‘দুটি ঘৃণিত বিষয়’-এর মোটিফ। পি. জেরার্ড ড্যামস্টিগ্ট, সেভেন্থ-ডে অ্যাডভেন্টিস্ট বার্তা ও মিশনের ভিত্তিমূল, ২২।</w:t>
      </w:r>
    </w:p>
    <w:p>
      <w:pPr>
        <w:pStyle w:val="ArticleBody"/>
        <w:jc w:val="left"/>
      </w:pPr>
      <w:r>
        <w:rPr>
          <w:rFonts w:ascii="Nirmala UI" w:hAnsi="Nirmala UI" w:eastAsia="Nirmala UI" w:cs="Nirmala UI"/>
        </w:rPr>
        <w:t>অ্যাডভেন্টিজমের ধর্মতত্ত্ববিদরা স্বীকার করেন যে মিলারের ভবিষ্যদ্বাণীমূলক প্রয়োগের কাঠামো ছিল—পৌত্তলিকতা ও পোপতন্ত্র—এই দুটি উজাড়কারী শক্তি; যদিও তাঁরা এটিকে ঈশ্বর তাঁকে দেওয়া কোনো সত্য হিসেবে নয়, কেবল মিলারাইট ইতিহাসের একটি বিশ্লেষণ হিসেবে বিবেচনা করেন।</w:t>
      </w:r>
    </w:p>
    <w:p>
      <w:pPr>
        <w:pStyle w:val="ArticleScripture"/>
        <w:jc w:val="left"/>
      </w:pPr>
      <w:r>
        <w:rPr>
          <w:rFonts w:ascii="Nirmala UI" w:hAnsi="Nirmala UI" w:eastAsia="Nirmala UI" w:cs="Nirmala UI"/>
        </w:rPr>
        <w:t>ঈশ্বর তাঁর এক স্বর্গদূতকে পাঠালেন এমন এক কৃষকের হৃদয়ে প্রভাব ফেলতে, যিনি বাইবেলে বিশ্বাস করতেন না, যাতে তাকে ভবিষ্যদ্বাণীগুলি অনুসন্ধান করতে পরিচালিত করা যায়। ঈশ্বরের স্বর্গদূতেরা বারবার সেই নির্বাচিত জনের কাছে আসতেন, তার মনকে পরিচালনা করতে এবং এমন ভবিষ্যদ্বাণীগুলিকে তার বোধের জন্য উন্মুক্ত করতে, যেগুলো ঈশ্বরের লোকদের কাছে সবসময়ই অন্ধকার ছিল। সত্যের শৃঙ্খলের সূচনা অংশটি তাকে দেওয়া হয়েছিল, এবং তিনি একটির পর একটি কড়ি খুঁজতে পরিচালিত হলেন, যতক্ষণ না তিনি বিস্ময় ও শ্রদ্ধাভরে ঈশ্বরের বাক্যের দিকে তাকালেন। সেখানে তিনি সত্যের একটি নিখুঁত শৃঙ্খল দেখলেন। যে বাক্যটিকে তিনি ঈশ্বরপ্রেরিত নয় বলে গণ্য করেছিলেন, সেটি তখন তার দৃষ্টির সামনে নিজ সৌন্দর্য ও মহিমায় উন্মোচিত হলো। তিনি দেখলেন, শাস্ত্রের এক অংশ আরেক অংশকে ব্যাখ্যা করে; এবং যখন কোনো একটি অংশ তার বোধগম্যের বাইরে থাকত, তিনি বাক্যের অন্য অংশে তার ব্যাখ্যা খুঁজে পেতেন। তিনি ঈশ্বরের পবিত্র বাক্যকে আনন্দসহ গভীরতম শ্রদ্ধা ও ভয়ভক্তির সঙ্গে গ্রহণ করলেন। প্রারম্ভিক রচনাবলি, ২৩০।</w:t>
      </w:r>
    </w:p>
    <w:p>
      <w:pPr>
        <w:pStyle w:val="ArticleBody"/>
        <w:jc w:val="left"/>
      </w:pPr>
      <w:r>
        <w:rPr>
          <w:rFonts w:ascii="Nirmala UI" w:hAnsi="Nirmala UI" w:eastAsia="Nirmala UI" w:cs="Nirmala UI"/>
        </w:rPr>
        <w:t>“তার স্বর্গদূত”কে সিস্টার হোয়াইট সরাসরি গ্যাব্রিয়েল হিসেবে সনাক্ত করেছেন।</w:t>
      </w:r>
    </w:p>
    <w:p>
      <w:pPr>
        <w:pStyle w:val="ArticleScripture"/>
        <w:jc w:val="left"/>
      </w:pPr>
      <w:r>
        <w:rPr>
          <w:rFonts w:ascii="Nirmala UI" w:hAnsi="Nirmala UI" w:eastAsia="Nirmala UI" w:cs="Nirmala UI"/>
        </w:rPr>
        <w:t>স্বর্গদূতের এই কথা, 'আমি গাব্রিয়েল, যে ঈশ্বরের উপস্থিতিতে দাঁড়াই,' দেখায় যে তিনি স্বর্গীয় দরবারে উচ্চ সম্মানের পদে অধিষ্ঠিত। তিনি যখন দানিয়েলের কাছে বার্তা নিয়ে এলেন, তিনি বললেন, 'এই বিষয়ে আমার সহায় কেউ নেই, কেবল তোমাদের রাজপুত্র মিখায়েল [খ্রিস্ট]।' দানিয়েল ১০:২১। গাব্রিয়েল সম্বন্ধে ত্রাণকর্তা প্রকাশিত বাক্যে বলেন: 'তিনি তা তাঁর স্বর্গদূতের মাধ্যমে তাঁর দাস যোহনের কাছে পাঠিয়ে সংকেতে জানালেন।' প্রকাশিত বাক্য ১:১। আর যোহনকে সেই স্বর্গদূত বললেন, 'আমি তোমার এবং তোমার ভাই নবীদের সহদাস।' প্রকাশিত বাক্য ২২:৯, R.V. বিস্ময়কর চিন্তা—ঈশ্বরপুত্রের পরে সম্মানে যার স্থান, সেই স্বর্গদূতই পাপী মানুষের কাছে ঈশ্বরের উদ্দেশ্যসমূহ উন্মোচনের জন্য নির্বাচিত। The Desire of Ages, 99.</w:t>
      </w:r>
    </w:p>
    <w:p>
      <w:pPr>
        <w:pStyle w:val="ArticleBody"/>
        <w:jc w:val="left"/>
      </w:pPr>
      <w:r>
        <w:rPr>
          <w:rFonts w:ascii="Nirmala UI" w:hAnsi="Nirmala UI" w:eastAsia="Nirmala UI" w:cs="Nirmala UI"/>
        </w:rPr>
        <w:t>উইলিয়াম মিলারের কাছে এটি ছিল এক অসাধারণ ভাবনা—"ঈশ্বরের পুত্রের পরে সম্মানে যে স্বর্গদূত অবস্থান করেন, তিনিই ঈশ্বরের উদ্দেশ্যসমূহ উদ্‌ঘাটনের জন্য নির্বাচিত।" শুধু গাব্রিয়েলই নয়, বরং স্বর্গদূতেরা—বহুবচনে—তাকে সেই ভবিষ্যদ্বাণীগুলোর বোধগম্যতায় পথনির্দেশ করেছিলেন, "যেগুলো ঈশ্বরের লোকদের কাছে সবসময়ই অস্পষ্ট ছিল।" গাব্রিয়েল এবং অন্যান্য স্বর্গদূতেরা আদিপুস্তক থেকে শুরু করে ধারাবাহিকভাবে সমগ্র বাইবেলের মধ্য দিয়ে মিলারকে পরিচালিত করেছিলেন। ফলে তিনি বাইবেলের দীর্ঘতম সময়ের ভবিষ্যদ্বাণী—লেবীয় পুস্তক ছাব্বিশের "সাত কাল" (দুই হাজার পাঁচশ বিশ বছর)—এর দিকে পরিচালিত হয়েছিলেন, এবং তা ঘটেছিল দানিয়েল অষ্টম অধ্যায় চতুর্দশ পদের "দুই হাজার তিনশ দিন"-এর দিকে পরিচালিত হওয়ার অনেক আগেই।</w:t>
      </w:r>
    </w:p>
    <w:p>
      <w:pPr>
        <w:pStyle w:val="ArticleScripture"/>
        <w:jc w:val="left"/>
      </w:pPr>
      <w:r>
        <w:rPr>
          <w:rFonts w:ascii="Nirmala UI" w:hAnsi="Nirmala UI" w:eastAsia="Nirmala UI" w:cs="Nirmala UI"/>
        </w:rPr>
        <w:t>তারপর আমি নিজেকে প্রার্থনা ও বাক্যপাঠে নিবেদিত করলাম। আমি স্থির করলাম যে আমার সব পূর্বধারণা পাশে সরিয়ে রাখব, শাস্ত্রের সঙ্গে শাস্ত্রের সুপরিসর তুলনা করব, এবং নিয়মিত ও পদ্ধতিগতভাবে এর অধ্যয়ন চালাব। আমি আদিপুস্তক দিয়ে শুরু করলাম এবং পদে পদে পড়লাম; বিভিন্ন অংশের অর্থ যতটা উন্মোচিত হতো, যাতে কোনো রহস্যবাদ বা পরস্পরবিরোধিতা সম্পর্কে আমার কোনো বিভ্রান্তি না থাকে, তার চেয়ে দ্রুত আমি অগ্রসর হতাম না। যখনই আমি কোনো অস্পষ্ট বিষয় পেতাম, আমার অভ্যাস ছিল সেটিকে সব সংশ্লিষ্ট অংশের সঙ্গে তুলনা করা; এবং CRUDEN-এর সাহায্যে, শাস্ত্রের সেই সব পদ পরীক্ষা করতাম যেখানে ঐ অস্পষ্ট অংশে থাকা কোনো গুরুত্বপূর্ণ শব্দ পাওয়া যায়। তারপর উক্ত পাঠের বিষয়ে প্রতিটি শব্দের যথাযথ প্রাসঙ্গিকতা বিবেচনায় রেখে, যদি এ সম্পর্কে আমার দৃষ্টিভঙ্গি বাইবেলের প্রতিটি সংশ্লিষ্ট অংশের সঙ্গে সঙ্গতিপূর্ণ হতো, তবে তা আর কোনো সমস্যা থাকত না। এইভাবে, বাইবেল প্রথমবার পড়ার সময়, আমি প্রায় দুই বছর ধরে এর অধ্যয়ন চালিয়েছি এবং সম্পূর্ণভাবে নিশ্চিত হয়েছি যে বাইবেল নিজেই নিজের ব্যাখ্যাকারী। আমি দেখলাম, শাস্ত্রকে ইতিহাসের সঙ্গে তুলনা করলে, যতদূর পর্যন্ত তারা পূর্ণ হয়েছে, সব ভবিষ্যদ্বাণীই আক্ষরিকভাবেই পূর্ণ হয়েছে; এবং বাইবেলের নানাবিধ অলংকার, রূপক, দৃষ্টান্ত, উপমা ইত্যাদি হয় তাদের নিকটবর্তী প্রেক্ষাপটেই ব্যাখ্যা করা হয়েছে, নয়তো যেসব পরিভাষায় সেগুলি প্রকাশিত হয়েছে সেগুলির সংজ্ঞা বাক্যের অন্য অংশে দেওয়া হয়েছে, এবং এভাবে ব্যাখ্যা করা হলে, সেই ব্যাখ্যার সঙ্গে সঙ্গতি রেখে সেগুলিকে আক্ষরিকভাবেই বুঝতে হবে। এইভাবে আমি সন্তুষ্ট হলাম যে, বাইবেল প্রকাশিত সত্যসমূহের এমন এক ব্যবস্থা, যা এত স্পষ্ট ও সরলভাবে উপস্থাপিত যে, "পথিক, যদিও মূর্খ হয়, তবুও তাতে ভুল করবে না।" ...</w:t>
      </w:r>
    </w:p>
    <w:p>
      <w:pPr>
        <w:pStyle w:val="ArticleScripture"/>
        <w:jc w:val="left"/>
      </w:pPr>
      <w:r>
        <w:rPr>
          <w:rFonts w:ascii="Nirmala UI" w:hAnsi="Nirmala UI" w:eastAsia="Nirmala UI" w:cs="Nirmala UI"/>
        </w:rPr>
        <w:t>"পবিত্র শাস্ত্রের আরও গভীর অধ্যয়ন থেকে আমি এই সিদ্ধান্তে উপনীত হলাম যে অজাতিদের আধিপত্যের সাত কাল শুরু হতে হবে তখন, যখন মনশের বন্দিত্বকালে ইহুদিরা স্বাধীন জাতি থাকা বন্ধ করেছিল; আর শ্রেষ্ঠ কালানুক্রমবিদেরা এর সময় নির্ধারণ করেছেন খ্রিস্টপূর্ব ৬৭৭ সাল। যে ২৩০০ দিন সত্তর সপ্তাহের সঙ্গে শুরু হয়েছিল, সেটি শ্রেষ্ঠ কালানুক্রমবিদেরা খ্রিস্টপূর্ব ৪৫৭ সাল থেকে তারিখ দেন; এবং দৈনিককে অপসারণ ও উজাড়কারী জঘন্যতা স্থাপনের মাধ্যমে যে ১৩৩৫ দিন শুরু হয়—দানিয়েল গ্রন্থ, সপ্তম অধ্যায়, একাদশ পদ—তা পৌত্তলিক জঘন্যতাসমূহ অপসারণের পর পোপীয় আধিপত্য প্রতিষ্ঠার সময় থেকে তারিখ নির্ধারণ করা উচিত; এবং আমি যাঁদের সঙ্গে পরামর্শ করতে পেরেছিলাম এমন শ্রেষ্ঠ ইতিহাসবিদদের মতে, এর তারিখ ধরা উচিত প্রায় খ্রিস্টাব্দ ৫০৮ সাল থেকে। এই সব ভবিষ্যদ্বাণীমূলক সময়কালকে, যেসব ঘটনার জন্য শীর্ষস্থানীয় কালানুক্রমবিদেরা যে যে তারিখ নির্ধারণ করেছেন সেসব থেকে গণনা করলে, এগুলো সব একসঙ্গে প্রায় খ্রিস্টাব্দ ১৮৪৩ সালে শেষ হবে। এইভাবে, ১৮১৮ সালে, পবিত্র শাস্ত্রের ওপর আমার দুই বছরের অধ্যয়নের শেষে, আমি এই গম্ভীর সিদ্ধান্তে পৌঁছাই যে, তখন থেকে প্রায় পঁচিশ বছরের মধ্যে আমাদের বর্তমান অবস্থার সমস্ত কার্যাবলি গুটিয়ে যাবে..." উইলিয়াম মিলার, অ্যাপোলজি অ্যান্ড ডিফেন্স, ৬, ১২।</w:t>
      </w:r>
    </w:p>
    <w:p>
      <w:pPr>
        <w:pStyle w:val="ArticleBody"/>
        <w:jc w:val="left"/>
      </w:pPr>
      <w:r>
        <w:rPr>
          <w:rFonts w:ascii="Nirmala UI" w:hAnsi="Nirmala UI" w:eastAsia="Nirmala UI" w:cs="Nirmala UI"/>
        </w:rPr>
        <w:t>প্রথম উল্লেখের নীতি বলে যে প্রথমে যে বিষয়টি উল্লেখ করা হয় সেটিই সর্বাধিক গুরুত্বপূর্ণ; আর প্রকাশিত বাক্য প্রথম অধ্যায়ের প্রথম পদে প্রথম যে বিষয়টির উল্লেখ রয়েছে, তা হলো সেই যোগাযোগপ্রক্রিয়া, যার মাধ্যমে পিতা যীশুকে একটি বার্তা দেন, এবং তিনি তা তাঁর স্বর্গদূতকে দেন; তারপর সেই স্বর্গদূত তা একজন নবীর কাছে পৌঁছে দেয়, যিনি সেটি লিখে গির্জাগুলিতে পাঠিয়ে দেন। যখন অ্যাডভেন্টবাদীরা উইলিয়াম মিলারের কাজ ও আবিষ্কারসমূহকে প্রত্যাখ্যান করেছিল, তখন তারা শুধু তাদের নিজস্ব ভিত্তিই প্রত্যাখ্যান করেনি, বরং সেই যোগাযোগপ্রক্রিয়াটিকেও প্রত্যাখ্যান করেছিল, যা মিলারকে তাঁর উপলব্ধিতে পৌঁছাতে সাহায্য করেছিল; এবং তারা সেই প্রক্রিয়াটিকেও প্রত্যাখ্যান করেছিল, যা মানুষের পক্ষে করুণা-দ্বার বন্ধ হওয়ার ঠিক আগে উন্মোচিত যীশু খ্রিষ্টের প্রকাশকে বোঝার একমাত্র পথ।</w:t>
      </w:r>
    </w:p>
    <w:p>
      <w:pPr>
        <w:pStyle w:val="ArticleBody"/>
        <w:jc w:val="left"/>
      </w:pPr>
      <w:r>
        <w:rPr>
          <w:rFonts w:ascii="Nirmala UI" w:hAnsi="Nirmala UI" w:eastAsia="Nirmala UI" w:cs="Nirmala UI"/>
        </w:rPr>
        <w:t>মিলার এই উপলব্ধিতে পরিচালিত হয়েছিলেন যে লেবীয় পুস্তকের সাত সময়কাল খ্রিষ্টপূর্ব ৬৭৭ সালে শুরু হয়েছিল। ১৮৫৬ সালেই প্রভু হাইরাম এডসনকে ব্যবহার করে শনাক্ত করালেন যে ওই সাত সময়কালের বিচ্ছুরণ ইস্রায়েলের উত্তরাঞ্চলের দশটি গোত্রের বিরুদ্ধেও কার্যকর করা হয়েছিল। প্রভু ‘সাত সময়কাল’ সম্পর্কে বোঝাপড়াকে মিলারের ভিত্তিমূলক আবিষ্কারের সঙ্গে সামঞ্জস্য রেখে, তবে তাকে বহুদূর অতিক্রম করে, বিকশিত করার চেষ্টা করছিলেন। কিন্তু ১৮৫৬ সালে হাইরাম এডসনের উপস্থাপিত আলো রহস্যজনকভাবে থেমে গেল, কারণ ধারাবাহিকটির অষ্টম প্রবন্ধটি তখনকার ‘রিভিউ অ্যান্ড হেরাল্ড’-এর সম্পাদক জেমস হোয়াইটের এই কথায় শেষ হয়েছিল: ‘ক্রমশ’। এটি ‘ক্রমশ’ হওয়ার কথা ছিল, কিন্তু তা ঘটেনি ২০০১ সালের ১১ সেপ্টেম্বরের পর পর্যন্ত, যখন প্রভু তাঁর জনগণকে ‘পুরোনো পথ’-এ এবং শেষ পর্যন্ত হাইরাম এডসনের রচিত অসমাপ্ত ধারাবাহিক প্রবন্ধগুলোর কাছে নিয়ে গেলেন।</w:t>
      </w:r>
    </w:p>
    <w:p>
      <w:pPr>
        <w:pStyle w:val="ArticleBody"/>
        <w:jc w:val="left"/>
      </w:pPr>
      <w:r>
        <w:rPr>
          <w:rFonts w:ascii="Nirmala UI" w:hAnsi="Nirmala UI" w:eastAsia="Nirmala UI" w:cs="Nirmala UI"/>
        </w:rPr>
        <w:t>মহা হতাশার কিছু পরেই যে বিদ্রোহ শুরু হয়েছিল, আমরা বর্তমানে সেটি নিয়ে আলোচনা করছি না; বরং শুধু এটাই উল্লেখ করছি যে, মিলারকে যদিও লেবীয় পুস্তক ২৬-এর ‘সাতবার’-এ পরিচালিত করা হয়েছিল, তবু এটা স্পষ্ট যে প্রভু ‘সাতবার’ সম্পর্কে প্রাথমিক বোঝাপড়াকে মিলারের ভিত্তিগত উপলব্ধির সীমা অতিক্রম করে বাড়ানোর ইচ্ছা করেছিলেন। তিনি হিরাম এডসনকে বেছে নিলেন, ঐ একই ইতিহাসের সেই দাসকে, যাকে তিনি এর আগে ২৩ অক্টোবর, ১৮৪৪-এ খ্রিস্টের অতিপবিত্র স্থানে প্রবেশের দর্শন দেওয়ার জন্য নির্বাচন করেছিলেন।</w:t>
      </w:r>
    </w:p>
    <w:p>
      <w:pPr>
        <w:pStyle w:val="ArticleBody"/>
        <w:jc w:val="left"/>
      </w:pPr>
      <w:r>
        <w:rPr>
          <w:rFonts w:ascii="Nirmala UI" w:hAnsi="Nirmala UI" w:eastAsia="Nirmala UI" w:cs="Nirmala UI"/>
        </w:rPr>
        <w:t>এই কারণেই আমি অ্যাডভেন্টিস্ট ধর্মতত্ত্ববিদের বক্তব্য ব্যবহার করেছি—এ কথা স্বীকার করতে যে মিলারের সকল ভবিষ্যদ্বাণীমূলক প্রয়োগের কাঠামো দাঁড়িয়েছিল সেই দুই উজাড়কারী শক্তি সম্পর্কে তার বোধের ওপর, যার মধ্যে একটিকে দানিয়েলের গ্রন্থে "daily" (পৌত্তলিকতা) হিসেবে উপস্থাপিত করা হয়েছে, যা সর্বদা "transgression" বা "abomination"—এর যেকোনো একটির সঙ্গে যুক্ত থাকে; "transgression" ও "abomination"—উভয়ই পোপতন্ত্রের উজাড়কারী শক্তির ভিন্ন ভিন্ন দিককে নির্দেশ করে। মিলারের রোমীয় শক্তিসমূহ সম্পর্কে ভিত্তিগত বোঝাপড়া তিনি যে ইতিহাস উপস্থাপন করেন, তার পর থেকে বহুলাংশে বৃদ্ধি পেয়েছে।</w:t>
      </w:r>
    </w:p>
    <w:p>
      <w:pPr>
        <w:pStyle w:val="ArticleBody"/>
        <w:jc w:val="left"/>
      </w:pPr>
      <w:r>
        <w:rPr>
          <w:rFonts w:ascii="Nirmala UI" w:hAnsi="Nirmala UI" w:eastAsia="Nirmala UI" w:cs="Nirmala UI"/>
        </w:rPr>
        <w:t>গ্যাব্রিয়েলসহ ঈশ্বরের স্বর্গদূতরা মিলারকে তিনি যে উপলব্ধিগুলো ঘোষণা করেছিলেন সেগুলোর দিকে পরিচালিত করেছিলেন। সেই উপলব্ধিগুলোর মধ্যে ছিল তিনি যে ভবিষ্যদ্বাণীগুলো ঘোষণা করেছিলেন, তিনি যে বাইবেলীয় ব্যাখ্যার নিয়মগুলো ব্যবহার করেছিলেন, এবং এমন এক কাঠামো, যা তাকে ভবিষ্যদ্ব্বাণীগুলো সঠিকভাবে সংগঠিত করতে সাহায্য করেছিল। মিলারকে এমন একটি কাঠামো দেওয়া হয়েছিল যেখানে দানিয়েলে উল্লিখিত দুই উজাড়কারী শক্তি হিসেবে পৌত্তলিক রোম ও পাপাল রোমকে চিহ্নিত করা হয়েছে। ফিউচার ফর আমেরিকাকে ড্রাগন, জন্তু এবং মিথ্যা নবীর তিন উজাড়কারী শক্তির কাঠামোর দিকে পরিচালিত করা হয়েছিল।</w:t>
      </w:r>
    </w:p>
    <w:p>
      <w:pPr>
        <w:pStyle w:val="ArticleScripture"/>
        <w:jc w:val="left"/>
      </w:pPr>
      <w:r>
        <w:rPr>
          <w:rFonts w:ascii="Nirmala UI" w:hAnsi="Nirmala UI" w:eastAsia="Nirmala UI" w:cs="Nirmala UI"/>
        </w:rPr>
        <w:t>আর আমি দেখলাম, ব্যাঙের মতো তিনটি অশুচি আত্মা ড্রাগনের মুখ থেকে, পশুর মুখ থেকে, এবং মিথ্যা ভাববাদীর মুখ থেকে বেরিয়ে এল। কারণ তারা অলৌকিক কাজ করে এমন দানবীয় আত্মা; তারা পৃথিবীর এবং সমগ্র বিশ্বের রাজাদের কাছে যায়, তাদেরকে সর্বশক্তিমান ঈশ্বরের সেই মহাদিবসের যুদ্ধের জন্য একত্র করতে। প্রকাশিত বাক্য ১৬:১৩, ১৪।</w:t>
      </w:r>
    </w:p>
    <w:p>
      <w:pPr>
        <w:pStyle w:val="ArticleBody"/>
        <w:jc w:val="left"/>
      </w:pPr>
      <w:r>
        <w:rPr>
          <w:rFonts w:ascii="Nirmala UI" w:hAnsi="Nirmala UI" w:eastAsia="Nirmala UI" w:cs="Nirmala UI"/>
        </w:rPr>
        <w:t>ফিউচার ফর আমেরিকার কাঠামো মিলারের কাজের উপর ভিত্তি করে নির্মিত, কিন্তু তার কাজ যেখানে থেমে গিয়েছিল, তারও বাইরে এটি অগ্রসর হয়েছে। অ্যাডভেন্টবাদ মিলারের সেই কাঠামো ত্যাগ করে ধর্মভ্রষ্ট প্রোটেস্ট্যান্টবাদ ও রোমের ধর্মতত্ত্বে ফিরে যায়। ড্যানিয়েলের গ্রন্থে যে ভবিষ্যদ্বাণীর ধারাটি শুরু হয়েছিল, প্রকাশিত বাক্যে সেই একই ধারাটি অব্যাহত রাখা হয়েছে।</w:t>
      </w:r>
    </w:p>
    <w:p>
      <w:pPr>
        <w:pStyle w:val="ArticleScripture"/>
        <w:jc w:val="left"/>
      </w:pPr>
      <w:r>
        <w:rPr>
          <w:rFonts w:ascii="Nirmala UI" w:hAnsi="Nirmala UI" w:eastAsia="Nirmala UI" w:cs="Nirmala UI"/>
        </w:rPr>
        <w:t>"প্রকাশিত বাক্য একটি সীলমোহরযুক্ত গ্রন্থ, কিন্তু এটি একই সঙ্গে একটি উন্মুক্ত গ্রন্থও। এতে এই পৃথিবীর ইতিহাসের অন্তিম দিনগুলোতে সংঘটিত হতে যাওয়া বিস্ময়কর ঘটনাবলি লিপিবদ্ধ আছে। এই গ্রন্থের শিক্ষাগুলি সুস্পষ্ট; সেগুলি রহস্যময় ও দুর্বোধ্য নয়। এতে দানিয়েলের মতোই একই ভবিষ্যদ্বাণীর ধারা গ্রহণ করা হয়েছে। কিছু ভবিষ্যদ্বাণী ঈশ্বর পুনরাবৃত্তি করেছেন, এর মাধ্যমে বোঝানো হয়েছে যে সেগুলিকে গুরুত্ব দিতে হবে। প্রভু যে বিষয়গুলির কোনো বিশেষ তাৎপর্য নেই, সেগুলি তিনি পুনরাবৃত্তি করেন না।" Manuscript Releases, volume 9, 8.</w:t>
      </w:r>
    </w:p>
    <w:p>
      <w:pPr>
        <w:pStyle w:val="ArticleBody"/>
        <w:jc w:val="left"/>
      </w:pPr>
      <w:r>
        <w:rPr>
          <w:rFonts w:ascii="Nirmala UI" w:hAnsi="Nirmala UI" w:eastAsia="Nirmala UI" w:cs="Nirmala UI"/>
        </w:rPr>
        <w:t>মিলার প্রকাশিত বাক্য গ্রন্থের ভবিষ্যদ্বাণীগুলো অনুধাবন করতে পারেননি, কারণ ড্যানিয়েল গ্রন্থে যেভাবে পৌত্তলিকতা ও পোপতন্ত্রের ধারাটি সুদৃঢ়ভাবে চিহ্নিত হয়েছে, প্রকাশিত বাক্য গ্রন্থে সেটি আরও প্রসারিত হয়েছে, যাতে ভবিষ্যদ্বাণীমূলক ইতিহাসের মঞ্চে আবির্ভূত পরবর্তী নির্যাতনকারী শক্তিটিকেও অন্তর্ভুক্ত করা হয়।</w:t>
      </w:r>
    </w:p>
    <w:p>
      <w:pPr>
        <w:pStyle w:val="ArticleScripture"/>
        <w:jc w:val="left"/>
      </w:pPr>
      <w:r>
        <w:rPr>
          <w:rFonts w:ascii="Nirmala UI" w:hAnsi="Nirmala UI" w:eastAsia="Nirmala UI" w:cs="Nirmala UI"/>
        </w:rPr>
        <w:t>পৌত্তলিকতার মাধ্যমে, এবং পরে পাপাসির মাধ্যমে, শয়তান বহু শতাব্দী ধরে তার শক্তি প্রয়োগ করেছে, পৃথিবী থেকে ঈশ্বরের বিশ্বস্ত সাক্ষীদের নিশ্চিহ্ন করার প্রচেষ্টায়। পৌত্তলিকরা ও পোপপন্থীরা একই ড্রাগনের আত্মা দ্বারা চালিত ছিল। তাদের পার্থক্য শুধু এই যে, পাপাসি ঈশ্বরের সেবা করার ভান করায়, সেটি ছিল আরও বিপজ্জনক ও নিষ্ঠুর শত্রু। রোমানবাদের মাধ্যমে শয়তান পৃথিবীকে বন্দি করেছিল। ঈশ্বরের বলে নিজেদের দাবি করা গির্জা এই বিভ্রমের শিবিরে ভেসে গিয়েছিল, এবং এক হাজার বছরেরও বেশি সময় ধরে ঈশ্বরের লোকেরা ড্রাগনের ক্রোধের নীচে ভুগেছে। আর যখন পাপাসি শক্তিহীন হয়ে পড়ে নির্যাতন থেকে বিরত হতে বাধ্য হলো, তখন যোহন দেখলেন একটি নতুন শক্তি উঠে আসছে, যা ড্রাগনের কণ্ঠের প্রতিধ্বনি করবে এবং একই নিষ্ঠুর ও ধর্মনিন্দামূলক কাজকে এগিয়ে নেবে। এই শক্তিটি, যা গির্জা ও ঈশ্বরের আইনের বিরুদ্ধে যুদ্ধ করবে এমন শেষ শক্তি, মেষশাবকের মতো শিংযুক্ত এক পশু দ্বারা প্রতীকায়িত হয়েছিল। এর আগে যে পশুগুলো ছিল তারা সমুদ্র থেকে উঠেছিল, কিন্তু এটি ভূমি থেকে উঠেছিল, যা প্রতীকায়িত জাতিটির শান্তিপূর্ণ উত্থানকে নির্দেশ করে। ‘মেষশাবকের মতো দুই শিং’ যুক্তরাষ্ট্রের সরকারের চরিত্রকে যথাযথভাবে নির্দেশ করে, যা তার দুই মৌলিক নীতি—প্রজাতন্ত্রবাদ ও প্রোটেস্ট্যান্টবাদ—এর মাধ্যমে প্রকাশ পেয়েছে। এই নীতিগুলোই একটি জাতি হিসেবে আমাদের শক্তি ও সমৃদ্ধির রহস্য। যারা প্রথম আমেরিকার তটে আশ্রয় পেয়েছিলেন, তারা আনন্দিত হয়েছিলেন যে তারা পোপতন্ত্রের ঔদ্ধত্যপূর্ণ দাবিদাওয়া ও রাজতান্ত্রিক শাসনের অত্যাচার থেকে মুক্ত একটি দেশে পৌঁছেছেন। তারা নাগরিক ও ধর্মীয় স্বাধীনতার বিস্তৃত ভিত্তির ওপর একটি সরকার প্রতিষ্ঠা করার সংকল্প করেছিলেন।</w:t>
      </w:r>
    </w:p>
    <w:p>
      <w:pPr>
        <w:pStyle w:val="ArticleScripture"/>
        <w:jc w:val="left"/>
      </w:pPr>
      <w:r>
        <w:rPr>
          <w:rFonts w:ascii="Nirmala UI" w:hAnsi="Nirmala UI" w:eastAsia="Nirmala UI" w:cs="Nirmala UI"/>
        </w:rPr>
        <w:t>কিন্তু ভবিষ্যদ্বাণীর কলমের কঠোর রেখাচিত্র এই শান্ত দৃশ্যে এক পরিবর্তন উন্মোচন করে। মেষশাবকের মতো শিংযুক্ত জন্তুটি ড্রাগনের কণ্ঠে কথা বলে, এবং ‘তার সামনে প্রথম জন্তুর সমস্ত ক্ষমতা প্রয়োগ করে।’ ভবিষ্যদ্বাণী ঘোষণা করে যে সে পৃথিবীতে বসবাসকারীদের বলবে যেন তারা জন্তুর একটি প্রতিমূর্তি তৈরি করে, এবং যে ‘সে ছোট-বড়, ধনী-গরিব, স্বাধীন ও দাস—সবাইকে তাদের ডান হাতে অথবা কপালে একটি চিহ্ন গ্রহণ করতে বাধ্য করে; এবং যাতে কেউ কেনাবেচা করতে না পারে, শুধুমাত্র সেই ব্যক্তি ছাড়া যার কাছে ওই চিহ্ন আছে, অথবা জন্তুর নাম আছে, অথবা তার নামের সংখ্যা আছে।’ এইভাবে প্রোটেস্ট্যান্টবাদ পোপতন্ত্রের পদাঙ্ক অনুসরণ করে। সাইনস অফ দ্য টাইমস, ১ নভেম্বর, ১৮৯৯।</w:t>
      </w:r>
    </w:p>
    <w:p>
      <w:pPr>
        <w:pStyle w:val="ArticleBody"/>
        <w:jc w:val="left"/>
      </w:pPr>
      <w:r>
        <w:rPr>
          <w:rFonts w:ascii="Nirmala UI" w:hAnsi="Nirmala UI" w:eastAsia="Nirmala UI" w:cs="Nirmala UI"/>
        </w:rPr>
        <w:t>মিলারের মতে, প্রকাশিত বাক্য ত্রয়োদশ অধ্যায়ের সমুদ্র থেকে আসা পশু এবং পৃথিবী থেকে আসা পশু যথাক্রমে পৌত্তলিক রোম ও তার পরবর্তী পোপতান্ত্রিক রোমকে নির্দেশ করত। মিলার তাঁর ব্যাখ্যা-কাঠামোটি প্রকাশিত বাক্য সপ্তদশ অধ্যায়েও প্রয়োগ করার চেষ্টা করেছিলেন, কিন্তু পোপতন্ত্রের মরণঘাতী ক্ষতের আরোগ্য, যুক্তরাষ্ট্র ও জাতিসংঘের ভাববাণীমূলক ভূমিকা—এসবই দেবদূতেরা তাঁকে যে ঐশী কাঠামো দিয়েছিলেন তার বাইরে ছিল। তাঁর কাছে প্রকাশিত বাক্য ত্রয়োদশ অধ্যায়ের পৃথিবী থেকে উঠে আসা পশুটি পোপতন্ত্রই ছিল।</w:t>
      </w:r>
    </w:p>
    <w:p>
      <w:pPr>
        <w:pStyle w:val="ArticleBody"/>
        <w:jc w:val="left"/>
      </w:pPr>
      <w:r>
        <w:rPr>
          <w:rFonts w:ascii="Nirmala UI" w:hAnsi="Nirmala UI" w:eastAsia="Nirmala UI" w:cs="Nirmala UI"/>
        </w:rPr>
        <w:t>মিলারই ছিলেন সেই দূত, যাকে অন্ধকার যুগ থেকে বেরিয়ে আসা নামমাত্র প্রোটেস্ট্যান্টদের হাত থেকে প্রোটেস্ট্যান্টবাদের আবরণ তুলে নেওয়ার জন্য ব্যবহার করার কথা ছিল। যে সময়ে মার্কিন যুক্তরাষ্ট্র ড্রাগনের মতো কথা বলবে, যখন প্রজাতন্ত্রবাদ গণতন্ত্রে পরিণত হবে এবং ধর্মত্যাগী প্রোটেস্ট্যান্টবাদ ধর্মত্যাগী সরকারের সঙ্গে মিলিত হয়ে গির্জা ও রাষ্ট্রের যে সংযুক্তি পাপাসির প্রতিচ্ছবি, তার পুনরাবৃত্তি ঘটাবে—সেই সময়টি তার সময়ে তখনও ভবিষ্যৎ ছিল। এই কারণে, স্বর্গদূতরা তাঁকে যে ঐশ্বরিক কাঠামো দিয়েছিলেন, সেই কাঠামোর ভেতরেই তিনি প্রকাশিত বাক্য পুস্তকটিকে স্থাপন করার চেষ্টা করেছিলেন।</w:t>
      </w:r>
    </w:p>
    <w:p>
      <w:pPr>
        <w:pStyle w:val="ArticleBody"/>
        <w:jc w:val="left"/>
      </w:pPr>
      <w:r>
        <w:rPr>
          <w:rFonts w:ascii="Nirmala UI" w:hAnsi="Nirmala UI" w:eastAsia="Nirmala UI" w:cs="Nirmala UI"/>
        </w:rPr>
        <w:t>তাকে নির্বাচিত করা হয়েছিল ১৭৯৮ সালে যে জ্ঞানের বৃদ্ধি ঘটেছিল তা বোঝার জন্য, যখন দানিয়েলের অধ্যায় আট ও নয়-এর উলাই নদীর দর্শনের সিলমোহর খোলা হয়েছিল। ফিউচার ফর আমেরিকার কাজ ছিল দানিয়েলের অধ্যায় দশ থেকে বারোর হিদ্দেকেল নদীর দর্শনটি বোঝা, যার সিলমোহর ১৯৮৯ সালে খোলা হয়েছিল, যখন দানিয়েল এগারোর চল্লিশ নম্বর পদে বর্ণিত মতে, সাবেক সোভিয়েত ইউনিয়নকে প্রতিনিধিত্বকারী দেশসমূহ পোপতন্ত্র ও যুক্তরাষ্ট্রের দ্বারা প্লাবিত হয়ে ভেসে গিয়েছিল।</w:t>
      </w:r>
    </w:p>
    <w:p>
      <w:pPr>
        <w:pStyle w:val="ArticleBody"/>
        <w:jc w:val="left"/>
      </w:pPr>
      <w:r>
        <w:rPr>
          <w:rFonts w:ascii="Nirmala UI" w:hAnsi="Nirmala UI" w:eastAsia="Nirmala UI" w:cs="Nirmala UI"/>
        </w:rPr>
        <w:t>স্বর্গদূতদের দ্বারা ফিউচার ফর আমেরিকাকে দেওয়া যে কাঠামো, তা ড্রাগন, পশু ও মিথ্যা নবীর ত্রিবিধ ঐক্যের প্রেক্ষাপটে ভবিষ্যদ্বাণীর চিহ্নিতকরণ ও প্রয়োগের উপর ভিত্তি করে ছিল।</w:t>
      </w:r>
    </w:p>
    <w:p>
      <w:pPr>
        <w:pStyle w:val="ArticleScripture"/>
        <w:jc w:val="left"/>
      </w:pPr>
      <w:r>
        <w:rPr>
          <w:rFonts w:ascii="Nirmala UI" w:hAnsi="Nirmala UI" w:eastAsia="Nirmala UI" w:cs="Nirmala UI"/>
        </w:rPr>
        <w:t>"দানিয়েল ঈশ্বরের কাছ থেকে যে আলো পেয়েছিলেন, তা বিশেষভাবে এই শেষ দিনগুলোর জন্য দেওয়া হয়েছিল। শিনারের মহান নদী উলাই ও হিদ্দেকেলের তীরে তিনি যে দর্শন দেখেছিলেন, সেগুলি এখন পরিপূরণের পথে আছে, এবং যেসব ঘটনা পূর্বেই ভবিষ্যদ্বাণী করা হয়েছে, সেগুলি শীঘ্রই ঘটবে।" Testimonies to Ministers, 112.</w:t>
      </w:r>
    </w:p>
    <w:p>
      <w:pPr>
        <w:pStyle w:val="ArticleBody"/>
        <w:jc w:val="left"/>
      </w:pPr>
      <w:r>
        <w:rPr>
          <w:rFonts w:ascii="Nirmala UI" w:hAnsi="Nirmala UI" w:eastAsia="Nirmala UI" w:cs="Nirmala UI"/>
        </w:rPr>
        <w:t>মিলারাইটরা প্রথম ও দ্বিতীয় স্বর্গদূতের বার্তা প্রচার করেছিলেন, যা বিচারের সূচনা ঘোষণা করেছিল। ফিউচার ফর আমেরিকা তৃতীয় স্বর্গদূতের বার্তা প্রচার করছে।</w:t>
      </w:r>
    </w:p>
    <w:p>
      <w:pPr>
        <w:pStyle w:val="ArticleScripture"/>
        <w:jc w:val="left"/>
      </w:pPr>
      <w:r>
        <w:rPr>
          <w:rFonts w:ascii="Nirmala UI" w:hAnsi="Nirmala UI" w:eastAsia="Nirmala UI" w:cs="Nirmala UI"/>
        </w:rPr>
        <w:t>আমি রোপণ করেছি, আপল্লোস জল দিয়েছে; কিন্তু বৃদ্ধি দিয়েছেন ঈশ্বর। অতএব রোপণকারী কিছু নয়, জলদানকারীও নয়; কিন্তু ঈশ্বরই বৃদ্ধি দেন। এখন রোপণকারী ও জলদানকারী উভয়েই এক; এবং প্রত্যেক ব্যক্তি নিজের পরিশ্রম অনুসারে নিজ নিজ পুরস্কার লাভ করবে। কারণ আমরা ঈশ্বরের সহকর্মী; তোমরা ঈশ্বরের ক্ষেত্র, তোমরা ঈশ্বরের ভবন। ঈশ্বরের যে অনুগ্রহ আমাকে দেওয়া হয়েছে, তার অনুসারে, এক জ্ঞানী প্রধান স্থপতির ন্যায় আমি ভিত্তি স্থাপন করেছি, আর অন্যজন তার উপর নির্মাণ করছে। কিন্তু প্রত্যেকে সাবধান থাকুক সে কীভাবে তার উপর নির্মাণ করে। কারণ যে ভিত্তি ইতিমধ্যেই স্থাপিত হয়েছে—যীশু খ্রীষ্ট—তার বাইরে আর কোনো ভিত্তি কেউ স্থাপন করতে পারে না। ১ করিন্থীয় ৩:৬-১১।</w:t>
      </w:r>
    </w:p>
    <w:p>
      <w:pPr>
        <w:pStyle w:val="ArticleBody"/>
        <w:jc w:val="left"/>
      </w:pPr>
      <w:r>
        <w:rPr>
          <w:rFonts w:ascii="Nirmala UI" w:hAnsi="Nirmala UI" w:eastAsia="Nirmala UI" w:cs="Nirmala UI"/>
        </w:rPr>
        <w:t>তৃতীয় স্বর্গদূতের বার্তাটি সঠিকভাবে উপস্থাপন করতে হলে আপনাকে প্রথম দুই স্বর্গদূতের বার্তাগুলিও উপস্থাপন করতে হবে, কারণ আমাদের জানানো হয়েছে যে প্রথম ও দ্বিতীয় ছাড়া তৃতীয় হতে পারে না। প্রথম ও দ্বিতীয় বার্তাগুলো হলো ভিত্তি, আর তৃতীয়টি হলো শীর্ষপাথর; কিন্তু তৃতীয় বার্তাটি কখনোই প্রথম ও দ্বিতীয় বার্তাগুলিকে অস্বীকার বা বিরোধ করবে না। যদি করে, তবে তা প্রকৃত বার্তা নয়।</w:t>
      </w:r>
    </w:p>
    <w:p>
      <w:pPr>
        <w:pStyle w:val="ArticleScripture"/>
        <w:jc w:val="left"/>
      </w:pPr>
      <w:r>
        <w:rPr>
          <w:rFonts w:ascii="Nirmala UI" w:hAnsi="Nirmala UI" w:eastAsia="Nirmala UI" w:cs="Nirmala UI"/>
        </w:rPr>
        <w:t>প্রথম ও দ্বিতীয় বার্তাগুলি ১৮৪৩ এবং ১৮৪৪ সালে দেওয়া হয়েছিল, এবং আমরা এখন তৃতীয়টির ঘোষণার অধীনে আছি; কিন্তু তিনটি বার্তাই এখনও ঘোষিত হওয়া প্রয়োজন। সত্যের অনুসন্ধানকারীদের কাছে এগুলি পুনরায় তুলে ধরা এখন আগের যেকোনো সময়ের মতোই অপরিহার্য। কলম ও কণ্ঠের মাধ্যমে আমরা এই ঘোষণাগুলি ধ্বনিত করব, তাদের ক্রম দেখিয়ে এবং যে ভবিষ্যদ্বাণীগুলি আমাদের তৃতীয় স্বর্গদূতের বার্তায় নিয়ে আসে সেগুলোর প্রয়োগ উপস্থাপন করে। প্রথম ও দ্বিতীয় ছাড়া তৃতীয় হতে পারে না। এই বার্তাগুলি আমরা প্রকাশনা ও বক্তৃতার মাধ্যমে বিশ্বের কাছে পৌঁছে দেব, ভবিষ্যদ্বাণীমূলক ইতিহাসের ধারায় যা ঘটেছে এবং যা ঘটবে তা দেখিয়ে। নির্বাচিত বার্তাসমূহ, বই ২, ১০৪, ১০৫।</w:t>
      </w:r>
    </w:p>
    <w:p>
      <w:pPr>
        <w:pStyle w:val="ArticleBody"/>
        <w:jc w:val="left"/>
      </w:pPr>
      <w:r>
        <w:rPr>
          <w:rFonts w:ascii="Nirmala UI" w:hAnsi="Nirmala UI" w:eastAsia="Nirmala UI" w:cs="Nirmala UI"/>
        </w:rPr>
        <w:t>মিলারাইট ইতিহাস ও আমাদের ইতিহাস সম্পর্কে একটি খুব সুন্দর পর্যবেক্ষণ আছে। মিলারাইটরা ছিলেন শুরু, আর আমরা শেষ। তারা প্রথম ও দ্বিতীয় স্বর্গদূতের বার্তা উপস্থাপন করেছিলেন এবং সেই অনুযায়ী জীবনযাপন করেছিলেন। আমরা তৃতীয় স্বর্গদূতকে উপস্থাপন করি। তাদের সিলমোহর খোলা বার্তা (উলাই দর্শন) দানিয়েল পুস্তকের দুটি অধ্যায়ে পাওয়া যায়, আর আমাদেরটি (হিদ্দেকেল দর্শন) তিনটি অধ্যায়ে পাওয়া যায়। তারা প্রথম ও দ্বিতীয় ‘হায়’ সনাক্ত করেছিলেন এবং দ্বিতীয় ‘হায়’-এর পরিপূর্তির মধ্যেই জীবনযাপন করেছিলেন। আমরা তৃতীয় ‘হায়’-এর পরিপূর্তিকে সনাক্ত করি এবং তার পরিপূর্তির মধ্যেই জীবনযাপন করি। তাদের ভবিষ্যদ্বাণীমূলক প্রয়োগের কাঠামো ছিল পৌত্তলিক রোম (ড্রাগন) এবং পোপতান্ত্রিক রোম (পশু)। আমাদের ভবিষ্যদ্বাণীমূলক প্রয়োগের কাঠামো হলো আধুনিক রোম, একটি ত্রি-রূপী পশু হিসেবে।</w:t>
      </w:r>
    </w:p>
    <w:p>
      <w:pPr>
        <w:pStyle w:val="ArticleBody"/>
        <w:jc w:val="left"/>
      </w:pPr>
      <w:r>
        <w:rPr>
          <w:rFonts w:ascii="Nirmala UI" w:hAnsi="Nirmala UI" w:eastAsia="Nirmala UI" w:cs="Nirmala UI"/>
        </w:rPr>
        <w:t>যেহেতু আমরা প্রকাশিত বাক্যের সতেরো অধ্যায়ে বর্ণিত পোপীয় রোমের সেই বৈশিষ্ট্য—যে সাতটির অন্তর্ভুক্ত হয়েও অষ্টম—বিষয়টি বিবেচনা করতে শুরু করছি, তাই ভিত্তিকালীন ইতিহাসে মিলারাইটরা রোম সম্পর্কে কী বুঝেছিল, তা বিবেচনা করা উচিত। তৃতীয় স্বর্গদূতের কাছে আরও আলো থাকবে, কিন্তু সেই আলো কখনোই প্রতিষ্ঠিত সত্যের সঙ্গে বিরোধ করবে না।</w:t>
      </w:r>
    </w:p>
    <w:p>
      <w:pPr>
        <w:pStyle w:val="ArticleBody"/>
        <w:jc w:val="left"/>
      </w:pPr>
      <w:r>
        <w:rPr>
          <w:rFonts w:ascii="Nirmala UI" w:hAnsi="Nirmala UI" w:eastAsia="Nirmala UI" w:cs="Nirmala UI"/>
        </w:rPr>
        <w:t>দানিয়েল গ্রন্থের দুই, সাত, আট, এগারো ও বারো নম্বর অধ্যায় অন্যান্য শক্তির পাশাপাশি রোমকে চিহ্নিত করে। আমরা ১৭৯৮-এর পূর্বে রোমের দুই পর্যায়—পৌত্তলিক ও পোপীয়—কে মিলারের ভাববাণীমূলক প্রয়োগের কাঠামো হিসেবে বিবেচনা করছি। মিলার ও অগ্রদূতেরা দানিয়েল অধ্যায় এগারো, পদ চৌদ্দ-এ ‘তোমার জাতির লুটেরা’ রোমকে নির্দেশ করে বলে চিহ্নিত করেছেন।</w:t>
      </w:r>
    </w:p>
    <w:p>
      <w:pPr>
        <w:pStyle w:val="ArticleScripture"/>
        <w:jc w:val="left"/>
      </w:pPr>
      <w:r>
        <w:rPr>
          <w:rFonts w:ascii="Nirmala UI" w:hAnsi="Nirmala UI" w:eastAsia="Nirmala UI" w:cs="Nirmala UI"/>
        </w:rPr>
        <w:t>আর সেই সময়ে দক্ষিণের রাজার বিরুদ্ধে অনেকেই উঠে দাঁড়াবে; আর তোমার জাতির দস্যুরাও দর্শন প্রতিষ্ঠা করতে নিজেদের উচ্চ করবে; কিন্তু তারা পতিত হবে। দানিয়েল ১১:১৪।</w:t>
      </w:r>
    </w:p>
    <w:p>
      <w:pPr>
        <w:pStyle w:val="ArticleBody"/>
        <w:jc w:val="left"/>
      </w:pPr>
      <w:r>
        <w:rPr>
          <w:rFonts w:ascii="Nirmala UI" w:hAnsi="Nirmala UI" w:eastAsia="Nirmala UI" w:cs="Nirmala UI"/>
        </w:rPr>
        <w:t>এই পদে বিবেচনার জন্য অন্তত দুটি গুরুত্বপূর্ণ বিষয় রয়েছে। এই পদে “vision” শব্দটি দানিয়েলের পুস্তকে “vision” হিসেবে অনূদিত দুটি হিব্রু শব্দের একটির অনুবাদ। “vision” হিসেবে অনূদিত হিব্রু শব্দগুলোর একটি হলো châzôn, এবং এর অর্থ স্বপ্ন, অথবা ভবিষ্যদ্বাণী বা দর্শন। châzôn শব্দটি ভবিষ্যদ্বাণীমূলক ইতিহাস, অথবা একটি সময়কালকে নির্দেশ করে, এবং দানিয়েলের পুস্তকে এটি দশ বার পাওয়া যায় এবং সব সময়ই “vision” হিসেবে অনূদিত হয়েছে।</w:t>
      </w:r>
    </w:p>
    <w:p>
      <w:pPr>
        <w:pStyle w:val="ArticleBody"/>
        <w:jc w:val="left"/>
      </w:pPr>
      <w:r>
        <w:rPr>
          <w:rFonts w:ascii="Nirmala UI" w:hAnsi="Nirmala UI" w:eastAsia="Nirmala UI" w:cs="Nirmala UI"/>
        </w:rPr>
        <w:t>আরেকটি হিব্রু শব্দ যা "vision" হিসেবেও অনূদিত হয়, তা হলো mar-eh' এবং এর অর্থ "appearance"। mar-eh' শব্দটি একটি একক দৃশ্য, অর্থাৎ সময়ের একটি নির্দিষ্ট মুহূর্তকে নির্দেশ করে। হিব্রু শব্দ mar-eh' দানিয়েল গ্রন্থে তেরো বার পাওয়া যায় এবং এটি ছয় বার "vision", চার বার "countenance", দুই বার "appearance" এবং একবার "well favored" হিসেবে অনূদিত হয়েছে।</w:t>
      </w:r>
    </w:p>
    <w:p>
      <w:pPr>
        <w:pStyle w:val="ArticleBody"/>
        <w:jc w:val="left"/>
      </w:pPr>
      <w:r>
        <w:rPr>
          <w:rFonts w:ascii="Nirmala UI" w:hAnsi="Nirmala UI" w:eastAsia="Nirmala UI" w:cs="Nirmala UI"/>
        </w:rPr>
        <w:t>তোমার জাতির লুটেরারা রোমকে প্রতিনিধিত্ব করে এবং অতএব রোমের ভবিষ্যদ্বাণীমূলক বিষয়ই দানিয়েলের গ্রন্থে ভবিষ্যদ্বাণীমূলক "দর্শন" প্রতিষ্ঠা করে। এই কারণে, ভবিষ্যদ্বাণীমূলক প্রতীক হিসেবে রোমের তাৎপর্য বোঝা গুরুত্বপূর্ণ।</w:t>
      </w:r>
    </w:p>
    <w:p>
      <w:pPr>
        <w:pStyle w:val="ArticleBody"/>
        <w:jc w:val="left"/>
      </w:pPr>
      <w:r>
        <w:rPr>
          <w:rFonts w:ascii="Nirmala UI" w:hAnsi="Nirmala UI" w:eastAsia="Nirmala UI" w:cs="Nirmala UI"/>
        </w:rPr>
        <w:t>ভবিষ্যদ্বাণীমূলক যুক্তি দাবি করে যে ভবিষ্যদ্বাণীমূলক ইতিহাসকে প্রতিনিধিত্বকারী ‘দর্শন’ শব্দটি প্রকাশিত বাক্য গ্রন্থে আলোচিত সেই একই ‘দর্শন’; কারণ অনুপ্রেরণা দেখায় যে দানিয়েল ও প্রকাশিত বাক্য একই গ্রন্থ—তারা একে অপরকে পরিপূরক করে, একে অপরকে পরিপূর্ণতায় নিয়ে যায়, এবং দানিয়েলে যে একই ভবিষ্যদ্বাণীর ধারা রয়েছে, প্রকাশিত বাক্যে তা-ই আবার তুলে ধরা হয়েছে। ‘ভাববাণীর আত্মা’য় উপস্থাপিত ঐ বিষয়গুলো এই প্রবন্ধমালায় ইতিমধ্যে অন্তর্ভুক্ত রয়েছে, তাই আমি সেগুলি আবার অন্তর্ভুক্ত করব না। আমি সিস্টার হোয়াইটের কাছ থেকে আমরা আগেই অন্তর্ভুক্ত করেছি এমন আরেকটি বিষয়ও যোগ করব। সেটি হলো—বাইবেলের সব বই প্রকাশিত বাক্য গ্রন্থে এসে মিলিত হয় এবং</w:t>
      </w:r>
      <w:r>
        <w:rPr>
          <w:rFonts w:ascii="MS Gothic" w:hAnsi="MS Gothic" w:eastAsia="MS Gothic" w:cs="MS Gothic"/>
        </w:rPr>
        <w:t>そこで</w:t>
      </w:r>
      <w:r>
        <w:rPr>
          <w:rFonts w:ascii="Nirmala UI" w:hAnsi="Nirmala UI" w:eastAsia="Nirmala UI" w:cs="Nirmala UI"/>
        </w:rPr>
        <w:t xml:space="preserve"> সমাপ্ত হয়। দানিয়েলে পাওয়া ভবিষ্যদ্বাণীমূলক ইতিহাসের সেই ‘দর্শন’ (châzôn), যা রোমকে কেন্দ্র করে ভবিষ্যদ্বাণীমূলক বিষয়বস্তুর মাধ্যমে প্রতিষ্ঠিত হয়েছে, সমগ্র বাইবেল জুড়ে ভবিষ্যদ্বাণীমূলক ইতিহাসের দর্শনকেই প্রতিনিধিত্ব করে। বাইবেলের সব বই প্রকাশিত বাক্যে মিলিত হয় এবং সেখানে সমাপ্ত হয়, এবং ঈশ্বর কখনও নিজের সঙ্গে বিরোধ করেন না—কখনও না! আপনি যদি মনে করেন তিনি করেছেন, তবে আপনি কোনো কিছু ভুলভাবে বুঝছেন। ঠিক একই হিব্রু শব্দ (châzôn) নীতিবচন পুস্তকেও ‘দর্শন’ হিসেবে অনূদিত হয়েছে।</w:t>
      </w:r>
    </w:p>
    <w:p>
      <w:pPr>
        <w:pStyle w:val="ArticleScripture"/>
        <w:jc w:val="left"/>
      </w:pPr>
      <w:r>
        <w:rPr>
          <w:rFonts w:ascii="Nirmala UI" w:hAnsi="Nirmala UI" w:eastAsia="Nirmala UI" w:cs="Nirmala UI"/>
        </w:rPr>
        <w:t>যেখানে দর্শন নেই, সেখানে জাতি বিনষ্ট হয়; কিন্তু যে ব্যক্তি বিধি পালন করে, সে ধন্য। হিতোপদেশ ২৯:১৮।</w:t>
      </w:r>
    </w:p>
    <w:p>
      <w:pPr>
        <w:pStyle w:val="ArticleBody"/>
        <w:jc w:val="left"/>
      </w:pPr>
      <w:r>
        <w:rPr>
          <w:rFonts w:ascii="Nirmala UI" w:hAnsi="Nirmala UI" w:eastAsia="Nirmala UI" w:cs="Nirmala UI"/>
        </w:rPr>
        <w:t>এই পদের বিষয়ে বিবেচনার প্রথম বিষয় এটিই। আমরা যদি রোমকে ভুল বুঝি, তবে আমরা ভাববাদী ইতিহাসের দৃষ্টি প্রতিষ্ঠা করতে পারব না। ঐ সত্যটি মূলত ইতিহাস জুড়ে জেসুইট ও অন্যান্যদের সেই প্রচেষ্টাকে সংজ্ঞায়িত করে, যারা রোমের ভাববাদী বিষয়কে ধ্বংস করার জন্য মিথ্যা ধর্মতত্ত্ব প্রবর্তন করেছে। রোম সম্পর্কে মৌলিক বোঝাপড়া বিবেচনা করতে গিয়ে, আমাদের এটি মনে রাখা উচিত।</w:t>
      </w:r>
    </w:p>
    <w:p>
      <w:pPr>
        <w:pStyle w:val="ArticleScripture"/>
        <w:jc w:val="left"/>
      </w:pPr>
      <w:r>
        <w:rPr>
          <w:rFonts w:ascii="Nirmala UI" w:hAnsi="Nirmala UI" w:eastAsia="Nirmala UI" w:cs="Nirmala UI"/>
        </w:rPr>
        <w:t>যারা বাক্য সম্পর্কে তাদের বোঝাপড়ায় বিভ্রান্ত হয়ে পড়ে, যারা খ্রিস্টবিরোধীর অর্থ উপলব্ধি করতে ব্যর্থ হয়, তারা অবশ্যই নিজেদের খ্রিস্টবিরোধীর পক্ষেই স্থাপন করবে। এখন জগতের সঙ্গে মিলেমিশে চলার জন্য আমাদের সময় নেই। দানিয়েল তাঁর অংশ ও তাঁর স্থানে দাঁড়িয়ে আছেন। দানিয়েল ও যোহনের ভবিষ্যদ্বাণীগুলি বোঝা আবশ্যক। সেগুলো পরস্পরকে ব্যাখ্যা করে। সেগুলো জগতকে এমন সত্য দেয় যা প্রত্যেকের বোঝা উচিত। এই ভবিষ্যদ্বাণীগুলি জগতে সাক্ষ্য হবে। এই শেষ দিনগুলিতে সেগুলোর পূর্তির মাধ্যমে, সেগুলো নিজেরাই নিজেদের ব্যাখ্যা করবে। ক্রেস কালেকশন, ১০৫।</w:t>
      </w:r>
    </w:p>
    <w:p>
      <w:pPr>
        <w:pStyle w:val="ArticleBody"/>
        <w:jc w:val="left"/>
      </w:pPr>
      <w:r>
        <w:rPr>
          <w:rFonts w:ascii="Nirmala UI" w:hAnsi="Nirmala UI" w:eastAsia="Nirmala UI" w:cs="Nirmala UI"/>
        </w:rPr>
        <w:t>আপনি যদি খ্রিস্টবিরোধী (রোম)-এর অর্থ অনুধাবন করতে ব্যর্থ হন, তবে আপনি রোমের সাথে যোগ দেবেন, এবং এই সতর্কবার্তাটি দানিয়েল ও প্রকাশিত বাক্য গ্রন্থ বুঝতে পারা বা না পারার প্রেক্ষাপটে রাখা হয়েছে। মিলারাইটরা রোমকে যেভাবে শনাক্ত করেছিলেন, তার ওপর ভিত্তি করে তারা অ্যাডভেন্টবাদের ভিত্তিগত ধারণা নির্মাণ করেছিলেন। তারা বুঝেছিলেন যে রোমকে দুইটি বিধ্বংসী ক্ষমতা দ্বারা উপস্থাপন করা হয়েছে—উভয়ই রোমের দুইটি পর্যায়—কিন্তু ইতিহাসের সেই অবস্থানে তারা প্রকাশিত বাক্য গ্রন্থে উপস্থাপিত ত্রিগুণ ঐক্যরূপে রোমকে দেখতে সক্ষম হননি। অতএব দানিয়েল হলো মিলারাইটদের দ্বারা উপস্থাপিত ভিত্তি, এবং প্রকাশিত বাক্য হলো ফিউচার ফর আমেরিকা দ্বারা উপস্থাপিত শীর্ষপাথর। দানিয়েল অধ্যায় এগারোর চতুর্দশ পদ থেকে আরেকটি বিষয় আমরা চিহ্নিত করতে চাই।</w:t>
      </w:r>
    </w:p>
    <w:p>
      <w:pPr>
        <w:pStyle w:val="ArticleBody"/>
        <w:jc w:val="left"/>
      </w:pPr>
      <w:r>
        <w:rPr>
          <w:rFonts w:ascii="Nirmala UI" w:hAnsi="Nirmala UI" w:eastAsia="Nirmala UI" w:cs="Nirmala UI"/>
        </w:rPr>
        <w:t>মিলার ও অগ্রদূতরা বুঝেছিলেন যে নেবূখদ্‌নেজারের স্বপ্নের মূর্তি বাবিলোন, মিদ-পারস্য, গ্রিস ও রোম—এই চারটি রাজ্যকে প্রতিনিধিত্ব করে। তারা চতুর্থ রাজ্যের বাইরে আর দেখতে পারেননি, কারণ তারা বুঝেছিলেন যে পাপাল রোম আসলে রোমেরই দ্বিতীয় পর্যায়, এবং তাই চতুর্থ রাজ্য ১৭৯৮ সালে সমাপ্ত হয়েছে। তাদের ঐতিহাসিক দৃষ্টিকোণ থেকে একমাত্র অবশিষ্ট ভবিষ্যদ্বাণীমূলক পথচিহ্ন ছিল খ্রিস্টের দ্বিতীয় আগমন, যেখানে পাহাড় থেকে কাটা পাথরটি মূর্তিটির পায়ে আঘাত করবে। মিলারপন্থীরা পৌত্তলিক রোম ও পাপাল রোমের মধ্যে ভবিষ্যদ্বাণীমূলক পার্থক্যগুলো স্বীকার করেছিল, কিন্তু ১৭৯৮-কে খ্রিস্টের প্রত্যাবর্তনের সঙ্গে সামঞ্জস্য করতে বাধ্য হওয়ায় তারা চারটি রাজ্যের বাইরে আর কিছুই দেখতে পারেনি।</w:t>
      </w:r>
    </w:p>
    <w:p>
      <w:pPr>
        <w:pStyle w:val="ArticleScripture"/>
        <w:jc w:val="left"/>
      </w:pPr>
      <w:r>
        <w:rPr>
          <w:rFonts w:ascii="Nirmala UI" w:hAnsi="Nirmala UI" w:eastAsia="Nirmala UI" w:cs="Nirmala UI"/>
        </w:rPr>
        <w:t>আমরা এমন এক সময়ে এসে পৌঁছেছি, যখন ঈশ্বরের পবিত্র কার্য সেই মূর্তির পা দ্বারা উপস্থাপিত হয়, যার মধ্যে লোহা পঙ্কিল কাদামাটির সঙ্গে মিশ্রিত ছিল। ঈশ্বরের একটি জাতি আছে, একটি নির্বাচিত জাতি, যাদের বিচক্ষণতা পবিত্রীকৃত হওয়া উচিত; যাদের উচিত নয় ভিত্তির ওপর কাঠ, খড় ও খড়কুটো রেখে নিজেদের অপবিত্র করে তোলা। ঈশ্বরের আজ্ঞাবলীর প্রতি বিশ্বস্ত প্রত্যেক আত্মা বুঝবে যে আমাদের বিশ্বাসের বৈশিষ্ট্যমূলক চিহ্ন হলো সপ্তম দিনের বিশ্রামদিন। যদি সরকার ঈশ্বর যেমন আদেশ করেছেন তেমনভাবে বিশ্রামদিনকে মর্যাদা দিত, তবে তা ঈশ্বরের শক্তিতে স্থির থাকত এবং যে বিশ্বাস একদা সাধুদের নিকট সমর্পিত হয়েছিল, তার পক্ষে দাঁড়াত। কিন্তু রাষ্ট্রনায়কেরা ভ্রান্ত বিশ্রামদিনকে সমর্থন করবে, এবং পোপতন্ত্রের এই সন্তানটির পালনের সঙ্গে তাদের ধর্মবিশ্বাসকে মিশিয়ে দেবে, এটিকে সেই বিশ্রামদিনের ঊর্ধ্বে স্থান দেবে, যেটিকে প্রভু পবিত্র ও আশীর্বাদিত করেছেন—মানুষ যাতে তা পবিত্র রাখে বলে, তাঁর ও তাঁর জনগণের মধ্যে সহস্র প্রজন্মের জন্য চিহ্নরূপে আলাদা করে রেখেছেন। গির্জানীতি ও রাষ্ট্রনীতির মিশ্রণটি লোহা ও কাদামাটি দ্বারা প্রতীকীভূত হয়েছে। এই সংযুক্তি গির্জাগুলোর সব শক্তিকে দুর্বল করে দিচ্ছে। গির্জাকে রাষ্ট্রের ক্ষমতা প্রদান করা অনিষ্টকর ফল বয়ে আনবে। মানুষ ঈশ্বরের সহিষ্ণুতার সীমা প্রায় অতিক্রম করে ফেলেছে। তারা তাদের শক্তি রাজনীতিতে ঢেলে দিয়েছে এবং পোপতন্ত্রের সঙ্গে যুক্ত হয়েছে। কিন্তু সময় আসবে, যখন ঈশ্বর তাঁর বিধানকে অকার্যকর করে দেওয়াদের শাস্তি দেবেন, এবং তাদের মন্দ কাজ তাদেরই ওপর ফিরে আসবে। সেভেন্থ-ডে অ্যাডভেন্টিস্ট বাইবেল মন্তব্যসংগ্রহ, খণ্ড ৪, পৃষ্ঠা ১১৬৮।</w:t>
      </w:r>
    </w:p>
    <w:p>
      <w:pPr>
        <w:pStyle w:val="ArticleBody"/>
        <w:jc w:val="left"/>
      </w:pPr>
      <w:r>
        <w:rPr>
          <w:rFonts w:ascii="Nirmala UI" w:hAnsi="Nirmala UI" w:eastAsia="Nirmala UI" w:cs="Nirmala UI"/>
        </w:rPr>
        <w:t>প্রকাশিত বাক্য সতেরো অধ্যায়টি বাইবেলের ভবিষ্যদ্বাণীতে বর্ণিত রাজ্যগুলির সর্বশেষ সনাক্তকরণ, এবং সেখানে উল্লেখ আছে যে সাতটি রাজ্য পতিত হয়েছে এবং অষ্টম রাজ্যটি আধুনিক রোমের ত্রিবিধ জোট। যদি বাইবেলের ভবিষ্যদ্বাণীর রাজ্যগুলির প্রথম উল্লেখ দানিয়েলের দ্বিতীয় অধ্যায়ে হয়—এবং তা নিঃসন্দেহেই তাই—তবে শেষ উল্লেখটি প্রথম উল্লেখ দ্বারা চিত্রিত হওয়া উচিত। দানিয়েলের দ্বিতীয় অধ্যায়ের চারটি রাজ্য কীভাবে প্রকাশিত বাক্য সতেরোর আটটি রাজ্যের সঙ্গে সামঞ্জস্যপূর্ণ হয়?</w:t>
      </w:r>
    </w:p>
    <w:p>
      <w:pPr>
        <w:pStyle w:val="ArticleBody"/>
        <w:jc w:val="left"/>
      </w:pPr>
      <w:r>
        <w:rPr>
          <w:rFonts w:ascii="Nirmala UI" w:hAnsi="Nirmala UI" w:eastAsia="Nirmala UI" w:cs="Nirmala UI"/>
        </w:rPr>
        <w:t>অতএব আমরা এগোতে থাকলে মনে রাখুন, মিলেরাইটরা তাদের ইতিহাসের বাইরে ভবিষ্যদ্বাণীমূলক ঘটনাগুলো দেখতে পারেনি। তারা যে বার্তা বুঝেছিল ও প্রচার করেছিল, তা ভবিষ্যদ্বাণীমূলক ইতিহাসের পরবর্তী মাইলফলক হিসেবে খ্রিস্টের দ্বিতীয় আগমনকে চিহ্নিত করেছিল। কিন্তু যদি রোমকে ভবিষ্যদ্বাণীমূলক ইতিহাসের দর্শন প্রতিষ্ঠাকারী প্রতীক হিসেবে মিলেরাইটদের উপলব্ধি এবং দানিয়েল পুস্তকের দ্বিতীয় অধ্যায়—উভয়ই মিলেরাইটদের ভিত্তিমূলক সত্য হয়, তবে এটি কীভাবে প্রকাশিত বাক্যের সতেরোতম অধ্যায়ের আটটি রাজ্যের সঙ্গে সামঞ্জস্যপূর্ণ হয়?</w:t>
      </w:r>
    </w:p>
    <w:p>
      <w:pPr>
        <w:pStyle w:val="ArticleBody"/>
        <w:jc w:val="left"/>
      </w:pPr>
      <w:r>
        <w:rPr>
          <w:rFonts w:ascii="Nirmala UI" w:hAnsi="Nirmala UI" w:eastAsia="Nirmala UI" w:cs="Nirmala UI"/>
        </w:rPr>
        <w:t>যদি আপনি নিশ্চিত না হন যে দানিয়েল ২-এর মূর্তিটি ভিত্তিমূলক কি না, তবে আপনাকে যা করতে হবে তা হলো ১৮৪৩ ও ১৮৫০ সালের পাইওনিয়ার চার্টগুলো বিবেচনা করা। উভয় চার্টেই দানিয়েল ২-এর মূর্তি চিত্রিত রয়েছে। সমানভাবে গুরুত্বপূর্ণ হলো, এলেন হোয়াইট উল্লেখ করেছেন যে উভয় চার্টই ঈশ্বরের নির্দেশনা ও তাঁর পরিকল্পনা অনুযায়ী তৈরি করা হয়েছিল।</w:t>
      </w:r>
    </w:p>
    <w:p>
      <w:pPr>
        <w:pStyle w:val="ArticleScripture"/>
        <w:jc w:val="left"/>
      </w:pPr>
      <w:r>
        <w:rPr>
          <w:rFonts w:ascii="Nirmala UI" w:hAnsi="Nirmala UI" w:eastAsia="Nirmala UI" w:cs="Nirmala UI"/>
        </w:rPr>
        <w:t>আমি দেখেছি যে ১৮৪৩ সালের চার্টটি প্রভুর হাত দ্বারা নির্দেশিত ছিল, এবং যে এটি পরিবর্তন করা উচিত নয়; যে সংখ্যাগুলো ছিল তাঁর ইচ্ছামতো; যে তাঁর হাত তার উপর ছিল এবং কিছু সংখ্যায় থাকা একটি ভুলকে লুকিয়ে রেখেছিল, ফলে কেউ সেই ভুলটি দেখতে পারেনি, যতক্ষণ না তাঁর হাত সরানো হয়েছিল। প্রারম্ভিক রচনাবলী, ৭৪, ৭৫।</w:t>
      </w:r>
    </w:p>
    <w:p>
      <w:pPr>
        <w:pStyle w:val="ArticleBody"/>
        <w:jc w:val="left"/>
      </w:pPr>
      <w:r>
        <w:rPr>
          <w:rFonts w:ascii="Nirmala UI" w:hAnsi="Nirmala UI" w:eastAsia="Nirmala UI" w:cs="Nirmala UI"/>
        </w:rPr>
        <w:t>১৮৫০ সালের চার্ট সম্পর্কে তিনি বলেছিলেন:</w:t>
      </w:r>
    </w:p>
    <w:p>
      <w:pPr>
        <w:pStyle w:val="ArticleScripture"/>
        <w:jc w:val="left"/>
      </w:pPr>
      <w:r>
        <w:rPr>
          <w:rFonts w:ascii="Nirmala UI" w:hAnsi="Nirmala UI" w:eastAsia="Nirmala UI" w:cs="Nirmala UI"/>
        </w:rPr>
        <w:t>"আমি দেখলাম যে ভাই নিকলসের দ্বারা চার্টটির প্রকাশে ঈশ্বর ছিলেন। আমি দেখলাম যে বাইবেলে এই চার্টটির একটি ভবিষ্যদ্বাণী আছে, এবং যদি এই চার্টটি ঈশ্বরের লোকদের জন্য নির্ধারিত হয়, যদি এটি একজনের জন্য যথেষ্ট হয় তবে অন্যজনের জন্যও যথেষ্ট, এবং যদি কারও বৃহত্তর মাপে আঁকা নতুন চার্টের প্রয়োজন হয়, তবে সকলেরই ততটাই প্রয়োজন।" ম্যানুস্ক্রিপ্ট রিলিজেস, ভলিউম 13, 359.</w:t>
      </w:r>
    </w:p>
    <w:p>
      <w:pPr>
        <w:pStyle w:val="ArticleBody"/>
        <w:jc w:val="left"/>
      </w:pPr>
      <w:r>
        <w:rPr>
          <w:rFonts w:ascii="Nirmala UI" w:hAnsi="Nirmala UI" w:eastAsia="Nirmala UI" w:cs="Nirmala UI"/>
        </w:rPr>
        <w:t>বিশ্বের একটি প্রাচীন প্রবাদ আছে, যা বলে, “ভুলের পথ অনেক, কিন্তু সত্যের পথ একটি মাত্র।” মানুষকে এই সত্যটি উপলব্ধি করতে বাধা দিতে বহু রকম ভ্রান্তি ব্যবহার করা হয়েছে—যে প্রকাশিত বাক্য সতেরো অধ্যায়ে বর্ণিত আধুনিক রোম হল অষ্টম মাথা, যা আবার সাতটিরই অন্তর্ভুক্ত। সেই ভ্রান্তিগুলোর একটি, যা অ্যাডভেন্টিজমের ধর্মতত্ত্ববিদরা ব্যবহার করেন, হলো ইতিহাসের রাজ্যসমূহকে ভুলভাবে উপস্থাপন করা। আমি এখানে বাইবেলের ভাববাণীর রাজ্যসমূহের কথা বলছি না; এগুলো দুইটি পৃথক শ্রেণিবিভাগ। বাইবেলের ভাববাণীর রাজ্যগুলোর ভিত্তি স্থাপিত হয়েছে দানিয়েল পুস্তকের দ্বিতীয় অধ্যায়ে প্রথম উল্লেখের ওপর, কিন্তু বাবিলনের আগেও ইতিহাসে কিছু রাজ্য ছিল। এলেন হোয়াইট স্পষ্টভাবে নির্ধারণ করেছেন ইতিহাসের সেই রাজ্যগুলো কারা ছিল, কিন্তু অ্যাডভেন্টিজমের ধর্মতত্ত্ববিদরা ওই অনুপ্রাণিত সাক্ষ্যকে উপেক্ষা করে ইতিহাসের রাজ্যগুলোর এমন একটি ক্রম সাজিয়ে দেন, যা এই বোঝাপড়াকে ধোঁয়াশায় ঢেকে দেয় যে রোম সর্বদা অষ্টম হয়ে ওঠে এবং আবার সাতটিরই অন্তর্ভুক্ত থাকে। তবুও সেই রোমই দর্শনটি প্রতিষ্ঠা করে।</w:t>
      </w:r>
    </w:p>
    <w:p>
      <w:pPr>
        <w:pStyle w:val="ArticleBody"/>
        <w:jc w:val="left"/>
      </w:pPr>
      <w:r>
        <w:rPr>
          <w:rFonts w:ascii="Nirmala UI" w:hAnsi="Nirmala UI" w:eastAsia="Nirmala UI" w:cs="Nirmala UI"/>
        </w:rPr>
        <w:t>অ্যাডভেন্টবাদ ও মতভ্রষ্ট প্রোটেস্ট্যান্টবাদের ধর্মতত্ত্ববিদেরা বলেন যে ইতিহাসের রাজ্যগুলো ছিল মিশর, আসিরিয়া, বাবিল, মিদীয়-পারস্য, গ্রীস, রোম ইত্যাদি। সিস্টার হোয়াইট আমাদের জানান যে ইতিহাসে একটি তৃতীয় রাজ্য আছে, যেটি তারা ইচ্ছাকৃতভাবে বাদ দেয়। তারা কি ওই রাজ্যটিকেই বাদ দিচ্ছে, না কি তারা ভবিষ্যদ্বাণীর আত্মাকেই বাদ দিচ্ছে? দুটোই।</w:t>
      </w:r>
    </w:p>
    <w:p>
      <w:pPr>
        <w:pStyle w:val="ArticleScripture"/>
        <w:jc w:val="left"/>
      </w:pPr>
      <w:r>
        <w:rPr>
          <w:rFonts w:ascii="Nirmala UI" w:hAnsi="Nirmala UI" w:eastAsia="Nirmala UI" w:cs="Nirmala UI"/>
        </w:rPr>
        <w:t>যে জাতিগুলো একের পর এক তাদের নির্ধারিত সময় ও স্থান অধিকার করেছে, নিজেদেরই যার অর্থ জানত না এমন সত্যের অজান্তে সাক্ষ্য রেখে গেছে—সেসব জাতির ইতিহাস আমাদের সঙ্গে কথা বলে। আজ প্রতিটি জাতি এবং আজকের প্রতিটি ব্যক্তির জন্য ঈশ্বর তাঁর মহান পরিকল্পনায় একটি স্থান নির্ধারণ করেছেন। আজ মানুষ ও জাতিসমূহ তাঁর হাতে ধরা মাপকাঠিতে পরিমাপিত হচ্ছে—তিনি কোনো ভুল করেন না। সবাই নিজের পছন্দেই নিজের ভবিতব্য নির্ধারণ করছে, এবং ঈশ্বর তাঁর উদ্দেশ্যসমূহ পূরণ করতে সবকিছুই নিয়ন্ত্রণ করছেন।</w:t>
      </w:r>
    </w:p>
    <w:p>
      <w:pPr>
        <w:pStyle w:val="ArticleScripture"/>
        <w:jc w:val="left"/>
      </w:pPr>
      <w:r>
        <w:rPr>
          <w:rFonts w:ascii="Nirmala UI" w:hAnsi="Nirmala UI" w:eastAsia="Nirmala UI" w:cs="Nirmala UI"/>
        </w:rPr>
        <w:t>মহান ‘আমি যে আমি’ তাঁর বাক্যে যে ইতিহাস নির্ধারণ করেছেন—ভবিষ্যদ্বাণীর শৃঙ্খলের কড়ি কড়ি যুক্ত করে, অতীতের অনন্তকাল থেকে ভবিষ্যতের অনন্তকাল পর্যন্ত—তা আমাদের জানিয়ে দেয় যুগের ধারাপ্রবাহে আজ আমরা কোথায় আছি এবং আগত সময়ে কী প্রত্যাশিত। বর্তমান সময় পর্যন্ত যা কিছু ভবিষ্যদ্বাণী সংঘটিত হওয়ার কথা বলেছিল, তার সবই ইতিহাসের পাতায় লিপিবদ্ধ হয়েছে; এবং যা এখনও ঘটতে বাকি, তার সবই ক্রমানুসারে পূর্ণ হবে—এ বিষয়ে আমরা নিশ্চিত হতে পারি।</w:t>
      </w:r>
    </w:p>
    <w:p>
      <w:pPr>
        <w:pStyle w:val="ArticleScripture"/>
        <w:jc w:val="left"/>
      </w:pPr>
      <w:r>
        <w:rPr>
          <w:rFonts w:ascii="Nirmala UI" w:hAnsi="Nirmala UI" w:eastAsia="Nirmala UI" w:cs="Nirmala UI"/>
        </w:rPr>
        <w:t>সত্যের বাক্যে সমস্ত পার্থিব আধিপত্যের চূড়ান্ত উৎখাত স্পষ্টভাবে পূর্বেই ভবিষ্যদ্বাণী করা হয়েছে। যখন ঈশ্বর ইস্রায়েলের শেষ রাজার উপর রায় ঘোষণা করেছিলেন, তখন যে ভবিষ্যদ্বাণী উচ্চারিত হয়েছিল, সেখানে এই বার্তা দেওয়া হয়েছে: 'প্রভু ঈশ্বর এইরূপ বলেন: পাগড়ি সরিয়ে দাও, এবং মুকুট খুলে ফেল: ... যে নিম্ন, তাকে উন্নত করো, আর যে উচ্চ, তাকে অবনত করো। আমি তা উল্টে দেব, উল্টে দেব, উল্টে দেব; এবং তা আর থাকবে না, যতক্ষণ না তিনি আসেন, যার অধিকার এটি; এবং আমি তা তাঁকে দেব।' Ezekiel 21:26, 27.</w:t>
      </w:r>
    </w:p>
    <w:p>
      <w:pPr>
        <w:pStyle w:val="ArticleScripture"/>
        <w:jc w:val="left"/>
      </w:pPr>
      <w:r>
        <w:rPr>
          <w:rFonts w:ascii="Nirmala UI" w:hAnsi="Nirmala UI" w:eastAsia="Nirmala UI" w:cs="Nirmala UI"/>
        </w:rPr>
        <w:t>ইস্রায়েল থেকে অপসারিত মুকুটটি ক্রমে ক্রমে বাবিল, মিদি-পারস্য, গ্রীস এবং রোমের রাজ্যগুলোর হাতে চলে যায়। ঈশ্বর বলেন, 'যার ন্যায্য অধিকার, তিনি না আসা পর্যন্ত এটি আর থাকবে না; এবং আমি সেটি তাঁকেই দেব।'</w:t>
      </w:r>
    </w:p>
    <w:p>
      <w:pPr>
        <w:pStyle w:val="ArticleScripture"/>
        <w:jc w:val="left"/>
      </w:pPr>
      <w:r>
        <w:rPr>
          <w:rFonts w:ascii="Nirmala UI" w:hAnsi="Nirmala UI" w:eastAsia="Nirmala UI" w:cs="Nirmala UI"/>
        </w:rPr>
        <w:t>সেই সময় নিকটে। আজ সময়ের লক্ষণসমূহ ঘোষণা করছে যে আমরা মহান ও গম্ভীর ঘটনাবলীর দ্বারপ্রান্তে দাঁড়িয়ে আছি। আমাদের পৃথিবীতে সর্বত্র অস্থিরতা চলছে। আমাদের চোখের সামনেই তাঁর আগমনের পূর্ববর্তী ঘটনাবলী সম্পর্কে ত্রাণকর্তার ভবিষ্যদ্বাণী পূরণ হচ্ছে: 'তোমরা যুদ্ধের কথা এবং যুদ্ধের গুজব শুনবে... জাতি জাতির বিরুদ্ধে, রাজ্য রাজ্যের বিরুদ্ধে উঠবে; আর বিভিন্ন স্থানে দুর্ভিক্ষ, মহামারী ও ভূমিকম্প হবে।' মথি ২৪:৬, ৭।</w:t>
      </w:r>
    </w:p>
    <w:p>
      <w:pPr>
        <w:pStyle w:val="ArticleScripture"/>
        <w:jc w:val="left"/>
      </w:pPr>
      <w:r>
        <w:rPr>
          <w:rFonts w:ascii="Nirmala UI" w:hAnsi="Nirmala UI" w:eastAsia="Nirmala UI" w:cs="Nirmala UI"/>
        </w:rPr>
        <w:t>বর্তমান সময়টি সকল জীবিত মানুষের কাছে প্রবল আগ্রহের সময়। শাসক ও রাষ্ট্রনায়ক, বিশ্বাস ও কর্তৃত্বের আসনে অধিষ্ঠিত ব্যক্তিবর্গ, এবং সব শ্রেণির চিন্তাশীল নারী-পুরুষ—আমাদের চারপাশে ঘটে চলা ঘটনাবলির দিকে তাঁরা সবার দৃষ্টি নিবদ্ধ করে রেখেছেন। জাতিগুলোর মধ্যে বিদ্যমান টানাপোড়েনপূর্ণ, অস্থির সম্পর্কগুলোর দিকে তাঁরা নজর রাখছেন। জাগতিক প্রতিটি ক্ষেত্রে যে তীব্রতা ক্রমে দখল করে নিচ্ছে, তা তাঁরা লক্ষ্য করছেন; এবং তাঁরা উপলব্ধি করছেন, কোনো মহান ও সিদ্ধান্তমূলক ঘটনা ঘটতে চলেছে—পৃথিবী এক অভূতপূর্ব সংকটের দ্বারপ্রান্তে দাঁড়িয়ে আছে।</w:t>
      </w:r>
    </w:p>
    <w:p>
      <w:pPr>
        <w:pStyle w:val="ArticleScripture"/>
        <w:jc w:val="left"/>
      </w:pPr>
      <w:r>
        <w:rPr>
          <w:rFonts w:ascii="Nirmala UI" w:hAnsi="Nirmala UI" w:eastAsia="Nirmala UI" w:cs="Nirmala UI"/>
        </w:rPr>
        <w:t>স্বর্গদূতেরা এখন কলহের বাতাসকে সংযত করে রেখেছেন, যাতে পৃথিবী তার আসন্ন সর্বনাশ সম্পর্কে সতর্ক না হওয়া পর্যন্ত তা না বয়; কিন্তু একটি ঝড় ঘনীভূত হচ্ছে, যা পৃথিবীর ওপর আছড়ে পড়তে প্রস্তুত; এবং যখন ঈশ্বর তাঁর স্বর্গদূতদের বাতাসকে ছেড়ে দিতে আদেশ দেবেন, তখন এমন এক সংঘাতের দৃশ্য উপস্থিত হবে, যা কোনো কলমে আঁকা যায় না.</w:t>
      </w:r>
    </w:p>
    <w:p>
      <w:pPr>
        <w:pStyle w:val="ArticleScripture"/>
        <w:jc w:val="left"/>
      </w:pPr>
      <w:r>
        <w:rPr>
          <w:rFonts w:ascii="Nirmala UI" w:hAnsi="Nirmala UI" w:eastAsia="Nirmala UI" w:cs="Nirmala UI"/>
        </w:rPr>
        <w:t>"বাইবেল, এবং কেবলমাত্র বাইবেলই, এই বিষয়গুলোর সঠিক ধারণা দেয়। এখানেই প্রকাশিত হয়েছে আমাদের বিশ্বের ইতিহাসের মহা চূড়ান্ত দৃশ্যাবলি—যে ঘটনাগুলো আগেই তাদের ছায়া ফেলতে শুরু করেছে; তাদের আগমনের শব্দে পৃথিবী কম্পিত হচ্ছে এবং ভয়ে মানুষের হৃদয় দুর্বল হয়ে পড়ছে।" Education, 178-180.</w:t>
      </w:r>
    </w:p>
    <w:p>
      <w:pPr>
        <w:pStyle w:val="ArticleBody"/>
        <w:jc w:val="left"/>
      </w:pPr>
      <w:r>
        <w:rPr>
          <w:rFonts w:ascii="Nirmala UI" w:hAnsi="Nirmala UI" w:eastAsia="Nirmala UI" w:cs="Nirmala UI"/>
        </w:rPr>
        <w:t>এই অংশে আমাদের সময়ের জন্য অনেক আলো রয়েছে, কিন্তু আমি যে বিষয়টি তুলে ধরতে চাই, তা হলো সিস্টার হোয়াইট স্পষ্টভাবে দেখিয়েছেন যে বাবিলনের আগে ইতিহাসে যে রাজ্যটি ছিল, তা ছিল ইস্রায়েল—আসিরিয়া নয়। ধর্মতাত্ত্বিকেরা ইতিহাসের রাজ্যসমূহের যে ধারাবাহিকতা ব্যবহার করেন, সেখানে ইস্রায়েলকে একটি ঐতিহাসিক রাজ্য হিসেবে বাদ দেওয়া হয়, রাজা সলোমনের শাসনামলে প্রতিষ্ঠিত ক্ষমতা ও মহিমা সত্ত্বেও, এবং ইজেকিয়েল ও এলেন হোয়াইটের মাধ্যমে প্রাপ্ত প্রেরণার সরাসরি সাক্ষ্য সত্ত্বেও যে ইস্রায়েলের মুকুট বাবিলনের কাছে হস্তান্তরিত হয়েছিল।</w:t>
      </w:r>
    </w:p>
    <w:p>
      <w:pPr>
        <w:pStyle w:val="ArticleBody"/>
        <w:jc w:val="left"/>
      </w:pPr>
      <w:r>
        <w:rPr>
          <w:rFonts w:ascii="Nirmala UI" w:hAnsi="Nirmala UI" w:eastAsia="Nirmala UI" w:cs="Nirmala UI"/>
        </w:rPr>
        <w:t>যদি আমরা অনুপ্রাণিত ব্যাখ্যাটি ইতিহাসের রাজ্যসমূহে প্রয়োগ করি, তবে দেখি যে ইসরায়েলকে সেই রাজ্যগুলোর মধ্যে গণ্য করতে হয়। ইসরায়েল, অশূর ও মিসর ইতিহাসের এমন রাজ্য, যেগুলো বাইবেলের ভবিষ্যদ্বাণীর প্রথম রাজ্য বাবিলের পূর্ববর্তী ছিল। সুতরাং "ইতিহাস"-এর চতুর্থ রাজ্য ছিল বাবিল, পঞ্চম ছিল মিদীয়-পারস্য, ষষ্ঠ ছিল গ্রীস, সপ্তম ছিল পৌত্তলিক রোম, এবং অষ্টম ছিল পোপীয় রোম, যা সাতটিরই একটি, কারণ এটি পৌত্তলিক রোমের দ্বিতীয় পর্যায়কে প্রতিনিধিত্ব করে। ইতিহাসের রাজ্যসমূহের ধারায় পোপীয় রোম অষ্টম, এবং সাতটিরই একটি।</w:t>
      </w:r>
    </w:p>
    <w:p>
      <w:pPr>
        <w:pStyle w:val="ArticleBody"/>
        <w:jc w:val="left"/>
      </w:pPr>
      <w:r>
        <w:rPr>
          <w:rFonts w:ascii="Nirmala UI" w:hAnsi="Nirmala UI" w:eastAsia="Nirmala UI" w:cs="Nirmala UI"/>
        </w:rPr>
        <w:t>দানিয়েলের সপ্তম অধ্যায়ে আমরা দেখি, বাইবেলীয় ভবিষ্যদ্বাণীর রাজ্যগুলো পশুদের দ্বারা প্রতীকায়িত হয়েছে। বাবিল হল সেই সিংহ, যার পরে আসে মিদিয়া-পারস্যের ভালুক। তৃতীয়টি ছিল গ্রীস, চিতাবাঘ হিসেবে; এবং তারপর রোম ছিল সেই "ভয়ংকর ও ভয়াবহ" পশু, যার "লোহার দাঁত" ছিল। দানিয়েলের দ্বিতীয় অধ্যায়ের মূর্তির সঙ্গে সামঞ্জস্য রেখে সেই ভয়াবহ পশুটি রোমই, যা বাইবেলীয় ভবিষ্যদ্বাণীর চতুর্থ রাজ্য।</w:t>
      </w:r>
    </w:p>
    <w:p>
      <w:pPr>
        <w:pStyle w:val="ArticleBody"/>
        <w:jc w:val="left"/>
      </w:pPr>
      <w:r>
        <w:rPr>
          <w:rFonts w:ascii="Nirmala UI" w:hAnsi="Nirmala UI" w:eastAsia="Nirmala UI" w:cs="Nirmala UI"/>
        </w:rPr>
        <w:t>মিলারাইটরা চতুর্থ রাজ্যকে রোম বলে বুঝেছিলেন; অতএব তারা ভয়ঙ্কর পশুটির বৈশিষ্ট্যগুলো সেরূপই ব্যাখ্যা করে, পশুটির সব ভবিষ্যদ্বাণীমূলক বৈশিষ্ট্য সরলভাবে চতুর্থ রাজ্যের ক্ষেত্রে প্রয়োগ করেছিলেন। তারা ওই অংশে পৌত্তলিক রোম ও পোপীয় রোমের মধ্যে পার্থক্য দেখেছিলেন, কিন্তু বাইবেলের ভবিষ্যদ্বাণীতে পঞ্চম কোনো রাজ্য দেখতে পাননি, কারণ তারা যথার্থভাবেই বাইবেলের ভবিষ্যদ্বাণীতে রাজ্যসমূহের প্রথম উল্লেখকেই তাদের মানদণ্ড হিসেবে গ্রহণ করেছিলেন। তবে ওই অংশেই দুটি রোমের পার্থক্য উপস্থিত, যা আমাদেরকে সেই পার্থক্যকে দুটি রাজ্যের প্রতিনিধিত্ব হিসেবে বিবেচনা করার সুযোগ দেয়। কিন্তু আমরা এখানে সেটিই বিবেচনা করছি না।</w:t>
      </w:r>
    </w:p>
    <w:p>
      <w:pPr>
        <w:pStyle w:val="ArticleScripture"/>
        <w:jc w:val="left"/>
      </w:pPr>
      <w:r>
        <w:rPr>
          <w:rFonts w:ascii="Nirmala UI" w:hAnsi="Nirmala UI" w:eastAsia="Nirmala UI" w:cs="Nirmala UI"/>
        </w:rPr>
        <w:t>তখন তিনি বললেন, চতুর্থ পশু পৃথিবীতে চতুর্থ রাজ্য হবে, যা সব রাজ্যের থেকে ভিন্ন হবে, এবং সমস্ত পৃথিবী গ্রাস করবে, এবং তাকে পদদলিত করবে ও টুকরো টুকরো করে ফেলবে। আর এই রাজ্য থেকে যে দশ শিঙ রয়েছে, তারা দশ রাজা, যারা উঠবে; এবং তাদের পরে আর একজন উঠবে; এবং সে আগেরদের থেকে ভিন্ন হবে, এবং সে তিন রাজাকে দমন করবে। সে সর্বোচ্চের বিরুদ্ধে বড় বড় কথা বলবে, এবং সর্বোচ্চের সাধুদের ক্লান্ত করবে, এবং সময় ও বিধান পরিবর্তন করতে চিন্তা করবে; এবং এক কাল, কালসমূহ ও কালের অর্ধাংশ পর্যন্ত তারা তার হাতে সমর্পিত থাকবে। কিন্তু বিচারসভা বসবে, এবং তারা তার প্রভুত্ব কেড়ে নেবে, যাতে তা শেষ পর্যন্ত ক্ষয় ও ধ্বংস করা হয়। দানিয়েল ৭:২৩-২৬।</w:t>
      </w:r>
    </w:p>
    <w:p>
      <w:pPr>
        <w:pStyle w:val="ArticleBody"/>
        <w:jc w:val="left"/>
      </w:pPr>
      <w:r>
        <w:rPr>
          <w:rFonts w:ascii="Nirmala UI" w:hAnsi="Nirmala UI" w:eastAsia="Nirmala UI" w:cs="Nirmala UI"/>
        </w:rPr>
        <w:t>দানিয়েল ২-এ চতুর্থ রাজ্য হলো রোম। দশটি শিং পৌত্তলিক রোমের রাজ্যকে প্রতিনিধিত্বকারী দশটি জাতিকে নির্দেশ করে, এবং ৫৩৮ সালে পোপীয় রোম বিশ্বব্যাপী কর্তৃত্ব গ্রহণের আগে, সেই রাজ্যগুলোর মধ্যে তিনটি অপসারিত, অর্থাৎ উপড়ে ফেলা হবে। তারপর আট নম্বর পদের "ছোট" "শিং", যার "মানুষের চোখের মতো চোখ, এবং বড় বড় কথা বলি এমন মুখ" আছে, উঠে আসবে। যদি চতুর্থ রাজ্যে দশটি শিং থাকে এবং "ছোট শিং"কে ওই তিনটি শিং-এর স্থানে বসাতে তিনটি শিং অপসারণ করা হয়, তবে তিনটি শিং অপসারিত হলে বাকি থাকে সাতটি শিং, আর ছোট শিংটি হয় অষ্টম; কারণ রোম সব সময় অষ্টম হিসেবে উঠে আসে এবং সাতটির অন্তর্গত। এই অধ্যায়ে রোমের দুই পর্যায় সম্পর্কে অনেক আলোকপাত রয়েছে, কিন্তু আমরা এখানে কেবল দ্বিতীয় সাক্ষ্য দিচ্ছি যে, ভবিষ্যদ্বাণীমূলক অর্থে যেমন, তেমনি ঐতিহাসিকভাবেও, রোম অষ্টম হিসেবে উঠে আসে এবং সাতটির অন্তর্গত।</w:t>
      </w:r>
    </w:p>
    <w:p>
      <w:pPr>
        <w:pStyle w:val="ArticleBody"/>
        <w:jc w:val="left"/>
      </w:pPr>
      <w:r>
        <w:rPr>
          <w:rFonts w:ascii="Nirmala UI" w:hAnsi="Nirmala UI" w:eastAsia="Nirmala UI" w:cs="Nirmala UI"/>
        </w:rPr>
        <w:t>অষ্টম অধ্যায়ে আমরা সপ্তম অধ্যায়ের বিস্তার দেখতে পাই। এই অধ্যায়টি আবারও বাইবেলের ভবিষ্যদ্বাণীতে বর্ণিত রাজ্যসমূহকে শনাক্ত করে, তবে প্রথম রাজ্য বাবিলকে উল্লেখ করে না; কারণ যখন দানিয়েল অষ্টম অধ্যায়ের দর্শনটি পেলেন, তখন বাবিলের শেষ ঘনিয়ে এসেছিল। এই অধ্যায়ে মেদীয়-ফারসীয় রাজ্যকে দুই শিংযুক্ত এক মেষ দ্বারা প্রতীকায়িত করা হয়েছে। গ্রিসকে এক শিংযুক্ত এক ছাগল দ্বারা প্রতীকায়িত করা হয়েছে; সেই একমাত্র শিংটি ভেঙে যায় এবং ভাঙা শিং থেকেই চারটি শিং বেরিয়ে আসে। তারপর গ্রিসের পরে একটি ‘ছোট শিং’ দেখা দেয়, এবং আবারও সেই ছোট শিংটি রোমকে নির্দেশ করে। যদিও রোম গ্রিক সাম্রাজ্যের সরাসরি উত্তরাধিকারী ছিল না, তবু এই অংশে প্রথম শিং—যা আলেকজান্ডার দ্য গ্রেটকে নির্দেশ করে—ভেঙে যাওয়ার পর গ্রিক রাজ্যে যে চারটি শিং উঠেছিল, তাদের একটির মধ্য থেকে ওই ছোট শিং উদ্ভূত হয়েছে বলে বর্ণনা করা হয়েছে। রোম গ্রিকদের উত্তরসূরি ছিল না, কিন্তু এটি বিশ্বের জয়যাত্রা শুরু করেছিল গ্রিসের অঞ্চল থেকেই; সেই অর্থে, এটি ওই চারটি শিংয়ের একটির মধ্য থেকেই বেরিয়ে এসেছে।</w:t>
      </w:r>
    </w:p>
    <w:p>
      <w:pPr>
        <w:pStyle w:val="ArticleBody"/>
        <w:jc w:val="left"/>
      </w:pPr>
      <w:r>
        <w:rPr>
          <w:rFonts w:ascii="Nirmala UI" w:hAnsi="Nirmala UI" w:eastAsia="Nirmala UI" w:cs="Nirmala UI"/>
        </w:rPr>
        <w:t>অতএব আমরা অষ্টম অধ্যায়ে সপ্তম অধ্যায়ের একটি দ্বিতীয় সাক্ষ্য পাই। মেদীয়-পারস্যের দুটি শিং ছিল; গ্রিসের একটি ছিল, এবং পরে তা থেকে আরও চারটি শিং উঠে আসে। এতে রোমের আগেই মোট সাতটি শিং হয়, কারণ ছোট শিংটি গ্রিসের চারটি শিংয়ের একটির মধ্য থেকে বেরিয়ে আসে। দুই যোগ এক যোগ চার সমান সাত; তারপর রোম—ছোট শিং—অষ্টম, এবং তা ওই সাতটিরই মধ্য থেকে। উল্লেখযোগ্য যে এই অংশটি, যা নির্দেশ করে যে রোম গ্রিক শিংগুলোর একটির মধ্য থেকে বেরিয়ে আসে, মিলার ও তাঁর সহকর্মীদের ইতিহাসে মোকাবিলা করতে হয়েছিল এমন সর্বাপেক্ষা শক্তিশালী ভাববাদী যুক্তিগুলোর অন্যতম ছিল।</w:t>
      </w:r>
    </w:p>
    <w:p>
      <w:pPr>
        <w:pStyle w:val="ArticleBody"/>
        <w:jc w:val="left"/>
      </w:pPr>
      <w:r>
        <w:rPr>
          <w:rFonts w:ascii="Nirmala UI" w:hAnsi="Nirmala UI" w:eastAsia="Nirmala UI" w:cs="Nirmala UI"/>
        </w:rPr>
        <w:t>সেই ইতিহাসের প্রোটেস্ট্যান্টরা জোর দিয়েছিলেন যে “ক্ষুদ্র শিং” রোম হতে পারে না, কারণ ভাববাণীতে বলা হয়েছে ক্ষুদ্র শিংটি গ্রিকের চারটি শিংয়ের একটির মধ্য থেকে বেরিয়ে এসেছে। অতএব তারা যুক্তি দিল যে ওই ক্ষুদ্র শিংটি অ্যান্টিওকাস এপিফ্যানিসকে প্রতিনিধিত্ব করে, যিনি ছিলেন সেলেউসীয় রাজাদের একজন; মহান আলেকজান্ডারের মৃত্যুর পর তাঁর সাম্রাজ্য বিভক্ত হওয়ার পর যাদের শাসন ইতিহাসে চলমান ছিল। এই বিষয় নিয়ে মিলারাইটদের ইতিহাসে তর্ক এত প্রবল ছিল যে ১৮৪৩ সালের চার্টে তারা প্রোটেস্ট্যান্ট শিক্ষার বিরুদ্ধে এমন যুক্তি অন্তর্ভুক্ত করেছিল—যে দানিয়েল দেখেছিলেন ক্ষুদ্র শিংটি গ্রিকের চারটি শিংয়ের একটির মধ্য থেকে উঠছে; অতএব তা রোম হতে পারে না, কারণ রোম গ্রিস থেকে উৎপত্তি লাভ করেনি। এই যুক্তি দানিয়েল গ্রন্থের সেই সব অংশকে প্রভাবিত করেছিল যেখানে রোমকে চিহ্নিত করা হয়েছে। প্রোটেস্ট্যান্ট অবস্থান ছিল যে দানিয়েল ১১ অধ্যায়ের ১৪ পদে “তোমার জাতির ডাকাতেরা” অবশ্যই অ্যান্টিওকাস এপিফ্যানিস। তাই মিলারাইটরা সেই চার্টে—যেটি সম্পর্কে সিস্টার হোয়াইট বলেছেন যে তা “প্রভুর হাত দ্বারা পরিচালিত ছিল এবং পরিবর্তন করা উচিত নয়”—অ্যান্টিওকাস এপিফ্যানিস সম্পর্কে এমন একটি উল্লেখ অন্তর্ভুক্ত করেছিলেন, যেখানে দেখানো হয় কেন তিনি সেই চতুর্থ রাজ্য হতে পারেন না। রোম কি ভাববাণীমূলক ইতিহাসের দর্শনকে প্রতিষ্ঠা করে, নাকি খ্রিস্টের জন্মের একশ বছরেরও বেশি আগে যে সেলেউসীয় রাজা মৃত্যুবরণ করেছিলেন, তিনিই কি সেই শক্তির প্রতিনিধিত্ব করেন যে খ্রিস্টের ক্রুশবিদ্ধতার সময় তাঁর বিরুদ্ধে দাঁড়িয়েছিল?</w:t>
      </w:r>
    </w:p>
    <w:p>
      <w:pPr>
        <w:pStyle w:val="ArticleBody"/>
        <w:jc w:val="left"/>
      </w:pPr>
      <w:r>
        <w:rPr>
          <w:rFonts w:ascii="Nirmala UI" w:hAnsi="Nirmala UI" w:eastAsia="Nirmala UI" w:cs="Nirmala UI"/>
        </w:rPr>
        <w:t>প্রশ্নটি উঠতে পারে, যদি রোম গ্রিসের সরাসরি উত্তরসূরি না হয়ে থাকে, তবে দানিয়েলকে কেন দেখানো হয়েছিল যে রোম গ্রিক শিংগুলোর একটির মধ্য থেকে বেরিয়ে আসছে? এর উত্তর হলো, রোমের ক্ষমতায় আরোহনের সূচনা হয়েছিল সেই অঞ্চলে, যা আগে ছিল গ্রিক ভূখণ্ড; কিন্তু ভবিষ্যদ্বাণীটি কেন এমনভাবে উপস্থাপিত হয়েছিল যে তাতে ওই বিভ্রান্তির অবকাশ থাকে?</w:t>
      </w:r>
    </w:p>
    <w:p>
      <w:pPr>
        <w:pStyle w:val="ArticleBody"/>
        <w:jc w:val="left"/>
      </w:pPr>
      <w:r>
        <w:rPr>
          <w:rFonts w:ascii="Nirmala UI" w:hAnsi="Nirmala UI" w:eastAsia="Nirmala UI" w:cs="Nirmala UI"/>
        </w:rPr>
        <w:t>অন্তত একটি উত্তর—রোম কোথা থেকে উত্থান শুরু করেছিল তা লক্ষ করার গুরুত্বের বাইরে—হলো এই যে, রোম সবসময় অষ্টম হিসেবে উঠে আসে এবং তবুও সাতেরই অংশ—এই ধাঁধার ব্যাখ্যা হলো রোমকে গ্রীসের ভূখণ্ডের সঙ্গে সংযুক্ত করা, যাতে রোম ‘সাতের একজন’—এই ধাঁধার বক্তব্যটি বজায় থাকে। ধাঁধাটি এতটাই গুরুত্বপূর্ণ, যদিও মিলারাইটরা তাদের ইতিহাসের অবস্থান থেকে এই ধারণাটি কখনোই বুঝতে পারত না। 1843-এরই নয়, 1850-এর চার্টেও যে সব উল্লেখ আছে, সেগুলো ঈশ্বরের ভবিষ্যদ্বাণীমূলক বাক্যে সরাসরি আলোচিত বিষয়গুলিরই চিত্রায়ণ—শুধু একটি উল্লেখ ব্যতিক্রম, যা জোর দিয়ে বলে যে অ্যান্টিওকাস এপিফ্যানেসই খ্রিস্টের বিরুদ্ধে দাঁড়ানো শক্তি নয়—এই সত্যটি চার্টে সেই সংযোজনকে অত্যন্ত তাৎপর্যপূর্ণ করে তোলে। কতটা দুঃখজনক যে, যখন অ্যাডভেন্টবাদ তাদের ভিত্তি ত্যাগ করল, আজ তারা শেখাচ্ছে যে দানিয়েল 11-এর চতুর্দশ পদে যে শক্তির কথা বলা হয়েছে তা রোম নয়, বরং অ্যান্টিওকাস এপিফ্যানেস! এখন তারা সেই কথাই শিক্ষা দিচ্ছে, যার তীব্র বিরোধিতা মিলারাইটরা করেছিলেন—এমনকি 1843-এর চার্টেই সেই বিতর্কটিকে উপস্থাপন করেছিলেন!</w:t>
      </w:r>
    </w:p>
    <w:p>
      <w:pPr>
        <w:pStyle w:val="ArticleBody"/>
        <w:jc w:val="left"/>
      </w:pPr>
      <w:r>
        <w:rPr>
          <w:rFonts w:ascii="Nirmala UI" w:hAnsi="Nirmala UI" w:eastAsia="Nirmala UI" w:cs="Nirmala UI"/>
        </w:rPr>
        <w:t>ইতিহাসের রাজ্যসমূহ ইঙ্গিত করে যে রোম অষ্টম হিসেবে উঠে আসে এবং সাতেরই একটি। সপ্তম অধ্যায়ের "ক্ষুদ্র শিং", যে "সর্বোচ্চের বিরুদ্ধে বড় বড় কথা" বলে, তা অষ্টম হিসেবে উঠে আসে এবং সাতেরই একটি। অষ্টম অধ্যায়ের শিংসমূহ ইঙ্গিত করে যে রোম অষ্টম হিসেবে উঠে আসে এবং সাতেরই একটি।</w:t>
      </w:r>
    </w:p>
    <w:p>
      <w:pPr>
        <w:pStyle w:val="ArticleBody"/>
        <w:jc w:val="left"/>
      </w:pPr>
      <w:r>
        <w:rPr>
          <w:rFonts w:ascii="Nirmala UI" w:hAnsi="Nirmala UI" w:eastAsia="Nirmala UI" w:cs="Nirmala UI"/>
        </w:rPr>
        <w:t>পরবর্তী নিবন্ধে আমরা বিবেচনা করব, কীভাবে আধুনিক রোম, যা প্রকাশিত বাক্য সতেরো অধ্যায়ে উপস্থাপিত হয়েছে, অষ্টম হিসেবে উঠে আসে এবং সাতটিরই অন্তর্গত। তারপর আমরা দানিয়েল দুই অধ্যায়ে ফিরে গিয়ে নিরূপণ করব কেন দানিয়েল দুই-এর চারটি রাজ্য—যা বাইবেলীয় ভবিষ্যদ্বাণীতে রাজ্যসমূহের প্রথম উল্লেখ—প্রকাশিত বাক্য সতেরোর আটটি রাজ্যের সঙ্গে মিল রাখে।</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অষ্টমটি সাতের অংশ - নম্বর এক</dc:title>
  <dc:subject>মিলারের রোমের দুটি</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