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অষ্টমটি সেভেনের - নম্বর দুই</w:t>
      </w:r>
    </w:p>
    <w:p>
      <w:pPr>
        <w:pStyle w:val="ArticleSubtitle"/>
        <w:jc w:val="left"/>
      </w:pPr>
      <w:r>
        <w:rPr>
          <w:rFonts w:ascii="Nirmala UI" w:hAnsi="Nirmala UI" w:eastAsia="Nirmala UI" w:cs="Nirmala UI"/>
        </w:rPr>
        <w:t>বাইবেলীয় ভবিষ্যদ্বাণীর রাজ্যসমূহ</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পূর্ববর্তী নিবন্ধে আমরা দেখিয়েছি যে মিলারাইটরা রোমকে পৌত্তলিক রোম ও পোপতান্ত্রিক রোম—এই দুইয়ের বেশি কিছু হিসেবে দেখেনি, যদিও তারা ঐ দুই শক্তির মধ্যকার পার্থক্যগুলো নিয়ে আলোচনা করেছিল। মিলারাইটদের কাছে, পৌত্তলিক ও পোপতান্ত্রিক রোমের মধ্যেকার পার্থক্যগুলো তাদেরকে এই উপলব্ধিতে আনেনি যে পৌত্তলিক রোম ছিল চতুর্থ রাজ্য, আর তার পরবর্তী পঞ্চম রাজ্য ছিল পোপতান্ত্রিক রোম। ১৮৪৪ সালের হতাশার পর, সিস্টার হোয়াইট প্রকাশিত বাক্যের বারো ও তেরো অধ্যায়ে উল্লিখিত তিনটি শক্তিকে এইভাবে চিহ্নিত করেন: বারো অধ্যায়ে ড্রাগন; তারপর তেরো অধ্যায়ে সাগর থেকে উঠে আসা পশু হিসেবে পোপতন্ত্র; এবং তার পর পৃথিবী থেকে উঠে আসা পশু হিসেবে যুক্তরাষ্ট্র। ভিত্তি স্থাপিত হওয়ার পর, প্রভু ড্রাগন, পশু ও মিথ্যা ভাববাদীর ত্রি-ঐক্য সম্পর্কে আলোকপাত করলেন, যা প্রকাশিত বাক্যের ষোড়শ অধ্যায়ে বিশ্বকে হারমাগেদোনে নিয়ে যায়।</w:t>
      </w:r>
    </w:p>
    <w:p>
      <w:pPr>
        <w:pStyle w:val="ArticleScripture"/>
        <w:jc w:val="left"/>
      </w:pPr>
      <w:r>
        <w:rPr>
          <w:rFonts w:ascii="Nirmala UI" w:hAnsi="Nirmala UI" w:eastAsia="Nirmala UI" w:cs="Nirmala UI"/>
        </w:rPr>
        <w:t>যে ভবিষ্যদ্বাণীর ধারায় এই প্রতীকগুলি পাওয়া যায়, তা প্রকাশিত বাক্য ১২ অধ্যায় দিয়ে শুরু হয়—সেই ড্রাগনের বর্ণনা দিয়ে, যে খ্রিষ্টকে তাঁর জন্মের সময় ধ্বংস করতে চেয়েছিল। ড্রাগনকে শয়তান বলা হয়েছে (প্রকাশিত বাক্য ১২:৯); তিনিই হেরোদকে প্ররোচিত করেছিলেন যাতে তিনি উদ্ধারকর্তাকে হত্যা করেন। কিন্তু খ্রিষ্টীয় যুগের প্রথম কয়েক শতাব্দীতে খ্রিষ্ট ও তাঁর লোকদের বিরুদ্ধে যুদ্ধ চালাতে শয়তানের প্রধান হাতিয়ার ছিল রোমান সাম্রাজ্য, যেখানে পৌত্তলিকতাই প্রাধান্যশীল ধর্ম ছিল। সুতরাং ড্রাগনটি মূলত শয়তানকে প্রতিনিধিত্ব করলেও, গৌণ অর্থে এটি পৌত্তলিক রোমের প্রতীক।</w:t>
      </w:r>
    </w:p>
    <w:p>
      <w:pPr>
        <w:pStyle w:val="ArticleScripture"/>
        <w:jc w:val="left"/>
      </w:pPr>
      <w:r>
        <w:rPr>
          <w:rFonts w:ascii="Nirmala UI" w:hAnsi="Nirmala UI" w:eastAsia="Nirmala UI" w:cs="Nirmala UI"/>
        </w:rPr>
        <w:t>অধ্যায় ১৩ (১-১০ পদ)-এ আরেকটি পশুর বর্ণনা আছে, ‘চিতাবাঘের মতো,’ যাকে ড্রাগন দিয়েছিল ‘তার ক্ষমতা, তার সিংহাসন, এবং মহান কর্তৃত্ব।’ এই প্রতীকটি, যেমন অধিকাংশ প্রোটেস্ট্যান্ট বিশ্বাস করেছেন, পোপতন্ত্রকে নির্দেশ করে, যা প্রাচীন রোমান সাম্রাজ্য একদা যে ক্ষমতা, সিংহাসন ও কর্তৃত্ব ধারণ করেছিল তার উত্তরাধিকারী হয়েছে। সেই চিতাবাঘ-সদৃশ পশু সম্পর্কে ঘোষণা করা হয়েছে: ‘তাকে দেওয়া হল এক মুখ, যা বড় বড় কথা ও নিন্দা উচ্চারণ করে... এবং সে ঈশ্বরের বিরুদ্ধে নিন্দা করতে, তাঁর নাম, তাঁর পবিত্র তাঁবু, এবং যারা স্বর্গে বাস করে তাদের নিন্দা করতে তার মুখ খুলল। এবং তাকে সাধুগণের বিরুদ্ধে যুদ্ধ করার ও তাদের পরাস্ত করার ক্ষমতা দেওয়া হল; এবং তাকে সমস্ত গোত্র, ভাষা ও জাতির উপর কর্তৃত্ব দেওয়া হল।’ এই ভবিষ্যদ্বাণী, যা দানিয়েল ৭-এর ছোট শিঙের বর্ণনার সঙ্গে প্রায় অভিন্ন, নিঃসন্দেহে পোপতন্ত্রের দিকেই ইঙ্গিত করে।</w:t>
      </w:r>
    </w:p>
    <w:p>
      <w:pPr>
        <w:pStyle w:val="ArticleScripture"/>
        <w:jc w:val="left"/>
      </w:pPr>
      <w:r>
        <w:rPr>
          <w:rFonts w:ascii="Nirmala UI" w:hAnsi="Nirmala UI" w:eastAsia="Nirmala UI" w:cs="Nirmala UI"/>
        </w:rPr>
        <w:t>'তাকে বেয়াল্লিশ মাস পর্যন্ত কার্য চালিয়ে যেতে ক্ষমতা দেওয়া হয়েছিল।' আর নবী বলেন, 'আমি দেখলাম, তার মাথাগুলোর একটিতে যেন মৃত্যুঘাতী ক্ষত লেগেছে।' আবার: 'যে বন্দীত্বে নিয়ে যায়, সে বন্দী হবে; যে তলোয়ারে হত্যা করে, সে তলোয়ারেই নিহত হবে।' বেয়াল্লিশ মাসই দানিয়েল ৭-এর 'সময়, সময়সমূহ ও সময়ের বিভাজন', অর্থাৎ সাড়ে তিন বছর বা ১২৬০ দিন—যে সময়ে পোপীয় ক্ষমতা ঈশ্বরের লোকদের ওপর অত্যাচার করার জন্য নির্ধারিত ছিল। এই সময়কাল, আগের অধ্যায়গুলোতে যেমন বলা হয়েছে, খ্রিস্টাব্দ ৫৩৮ সালে পোপতন্ত্রের প্রাধান্য প্রতিষ্ঠার সঙ্গে শুরু হয়ে ১৭৯৮ সালে সমাপ্ত হয়। তখন ফরাসি সেনাবাহিনী পোপকে বন্দী করে, পোপীয় ক্ষমতা মৃত্যুঘাতী আঘাত পায়, এবং ভবিষ্যদ্বাণী পূর্ণ হয়, 'যে বন্দীত্বে নিয়ে যায়, সে বন্দী হবে।'</w:t>
      </w:r>
    </w:p>
    <w:p>
      <w:pPr>
        <w:pStyle w:val="ArticleScripture"/>
        <w:jc w:val="left"/>
      </w:pPr>
      <w:r>
        <w:rPr>
          <w:rFonts w:ascii="Nirmala UI" w:hAnsi="Nirmala UI" w:eastAsia="Nirmala UI" w:cs="Nirmala UI"/>
        </w:rPr>
        <w:t>এ পর্যায়ে আরেকটি প্রতীক প্রবর্তিত হয়। নবী বলেন: ‘আমি দেখলাম আরেকটি পশু পৃথিবী থেকে উঠছে; এবং তার দুটি শিং ছিল মেষশাবকের মতো।’ পদ ১১। এই পশুটির আকৃতি এবং তার উত্থানের পদ্ধতি উভয়ই নির্দেশ করে যে এটি যে জাতিকে প্রতিনিধিত্ব করে, তা পূর্ববর্তী প্রতীকগুলির অধীনে উপস্থাপিত জাতিগুলির মতো নয়। যে মহারাজ্যসমূহ পৃথিবী শাসন করেছে, সেগুলোকে নবী দানিয়েলের কাছে হিংস্র পশুরূপে উপস্থাপিত হয়েছিল, যখন ‘আকাশের চার বাতাস মহাসমুদ্রকে আলোড়িত করছিল’। দানিয়েল ৭:২। প্রকাশিত বাক্য ১৭-তে এক স্বর্গদূত ব্যাখ্যা করেছেন যে জলসমূহ বোঝায় ‘জনগণ, অসংখ্য জনতা, জাতিসমূহ ও ভাষাসমূহ’। প্রকাশিত বাক্য ১৭:১৫। বাতাস যুদ্ধ-বিগ্রহের প্রতীক। আকাশের চার বাতাসের মহাসমুদ্রের উপর তুমুল বয়ে যাওয়া প্রতিনিধিত্ব করে সেই বিজয়াভিযান ও বিপ্লবের ভয়াবহ দৃশ্যাবলি, যার মাধ্যমে রাজ্যসমূহ ক্ষমতায় আরোহণ করেছে।</w:t>
      </w:r>
    </w:p>
    <w:p>
      <w:pPr>
        <w:pStyle w:val="ArticleScripture"/>
        <w:jc w:val="left"/>
      </w:pPr>
      <w:r>
        <w:rPr>
          <w:rFonts w:ascii="Nirmala UI" w:hAnsi="Nirmala UI" w:eastAsia="Nirmala UI" w:cs="Nirmala UI"/>
        </w:rPr>
        <w:t>কিন্তু মেষশাবকের মতো শিংযুক্ত সেই পশুটিকে দেখা গেল ‘পৃথিবী থেকে উঠে আসতে’। নিজেকে প্রতিষ্ঠা করতে অন্য শক্তিগুলিকে উচ্ছেদ করার বদলে, এভাবে উপস্থাপিত জাতিটিকে পূর্বে অধিবাসীহীন ভূখণ্ডে জন্ম নিতে হবে এবং ধীরে ও শান্তিপূর্ণভাবে বেড়ে উঠতে হবে। সুতরাং, তা প্রাচীন বিশ্বের ঘনবসতিপূর্ণ ও সংগ্রামরত জাতিসমূহের মধ্যে—‘লোকসমাজ, জনসমুদ্র, জাতি ও ভাষাসমূহ’ নামের সেই উত্তাল সাগরে—উদ্ভূত হতে পারে না। এর সন্ধান পশ্চিম মহাদেশে করতে হবে।</w:t>
      </w:r>
    </w:p>
    <w:p>
      <w:pPr>
        <w:pStyle w:val="ArticleScripture"/>
        <w:jc w:val="left"/>
      </w:pPr>
      <w:r>
        <w:rPr>
          <w:rFonts w:ascii="Nirmala UI" w:hAnsi="Nirmala UI" w:eastAsia="Nirmala UI" w:cs="Nirmala UI"/>
        </w:rPr>
        <w:t>নতুন বিশ্বের কোন রাষ্ট্রটি ১৭৯৮ সালে ক্ষমতায় উত্থিত হচ্ছিল, শক্তি ও মহিমার প্রতিশ্রুতি দিচ্ছিল এবং বিশ্বের দৃষ্টি আকর্ষণ করছিল? প্রতীকটির প্রয়োগ নিয়ে প্রশ্নের অবকাশ নেই। একটিমাত্র রাষ্ট্র, এবং কেবলমাত্র একটিই, এই ভবিষ্যদ্বাণীর মানদণ্ড পূরণ করে; এটি স্পষ্টভাবে মার্কিন যুক্তরাষ্ট্রের দিকেই ইঙ্গিত করে। বারবার, প্রায় হুবহু শব্দসমেত, পবিত্র লেখকের ভাবনা এই জাতির উত্থান ও বিকাশ বর্ণনা করতে গিয়ে বক্তা ও ইতিহাসবিদেরা অজান্তেই ব্যবহার করেছেন। পশুটিকে দেখা গেল ‘পৃথিবী থেকে উঠে আসতে’; এবং, অনুবাদকদের মতে, এখানে যে শব্দটি ‘coming up’ হিসেবে অনূদিত হয়েছে, তার আক্ষরিক অর্থ ‘গাছের মতো বেড়ে ওঠা বা অঙ্কুরিত হওয়া’। আর, যেমন আমরা দেখেছি, ঐ রাষ্ট্রটির উত্থান ঘটতে হবে পূর্বে জনবসতিশূন্য ভূখণ্ডে। মার্কিন যুক্তরাষ্ট্রের উত্থান বর্ণনা করতে গিয়ে একজন খ্যাতনামা লেখক ‘শূন্যতা থেকে তার উদ্ভবের রহস্য’-এর কথা বলেন এবং লিখেন: ‘নীরব বীজের মতো আমরা সাম্রাজ্যে পরিণত হয়েছি।’— G. A. Townsend, The New World Compared With the Old, পৃষ্ঠা ৪৬২। ১৮৫০ সালে একটি ইউরোপীয় সাময়িকী মার্কিন যুক্তরাষ্ট্রকে এক বিস্ময়কর সাম্রাজ্য বলে উল্লেখ করে, যা ‘উদীয়মান’, এবং ‘পৃথিবীর নীরবতার মধ্যে প্রতিদিনই নিজের শক্তি ও গৌরবে সংযোজন করছে।’— The Dublin Nation। এই জাতির পিলগ্রিম প্রতিষ্ঠাতাদের নিয়ে এক বক্তৃতায় এডওয়ার্ড এভারেট বলেন: ‘তারা কি এমন একটি নিরিবিলি স্থান খুঁজেছিলেন, যা তার অগোচরতার জন্য কারও আপত্তির কারণ নয় এবং তার দূরত্বে নিরাপদ, যেখানে লেইডেনের ছোট্ট চার্চ বিবেকের স্বাধীনতা উপভোগ করতে পারে? দেখ, কত বিশাল অঞ্চল, যার ওপর শান্তিপূর্ণ বিজয়ে ... তারা ক্রুশের পতাকা বহন করেছে!’— প্লিমাথ, ম্যাসাচুসেটস-এ প্রদত্ত বক্তৃতা, ২২ ডিসেম্বর, ১৮২৪, পৃষ্ঠা ১১।</w:t>
      </w:r>
    </w:p>
    <w:p>
      <w:pPr>
        <w:pStyle w:val="ArticleScripture"/>
        <w:jc w:val="left"/>
      </w:pPr>
      <w:r>
        <w:rPr>
          <w:rFonts w:ascii="Nirmala UI" w:hAnsi="Nirmala UI" w:eastAsia="Nirmala UI" w:cs="Nirmala UI"/>
        </w:rPr>
        <w:t>'আর তার ছিল মেষশাবকের মতো দুটি শিং।' মেষশাবকের মতো এই শিং তারুণ্য, নিষ্কলুষতা ও কোমলতার ইঙ্গিত দেয়; ১৭৯৮ সালে ভবিষ্যদ্বক্তার কাছে 'উদীয়মান' হিসেবে উপস্থাপিত যুক্তরাষ্ট্রের চরিত্রকে এটি যথাযথভাবে প্রতিফলিত করে। যে সব খ্রিস্টান নির্বাসিত প্রথমে আমেরিকায় পালিয়ে এসে রাজকীয় নিপীড়ন ও যাজকীয় অসহিষ্ণুতা থেকে আশ্রয় খুঁজেছিলেন, তাদের মধ্যে বহুজন দৃঢ়প্রতিজ্ঞ হয়েছিলেন যে, তারা নাগরিক ও ধর্মীয় স্বাধীনতার বিস্তৃত ভিত্তির ওপর একটি সরকার প্রতিষ্ঠা করবেন। তাদের এই দৃষ্টিভঙ্গি স্থান পায় স্বাধীনতার ঘোষণা-পত্রে, যা এই মহান সত্যটি তুলে ধরে যে 'সমস্ত মানুষ সমানভাবে সৃষ্টি করা হয়েছে' এবং তাদের 'জীবন, স্বাধীনতা ও সুখের অন্বেষণ' করার অবিচ্ছেদ্য অধিকার রয়েছে। আর সংবিধান জনগণকে স্বশাসনের অধিকার নিশ্চয়তা দেয়, এই মর্মে বিধান করে যে জনগণের ভোটে নির্বাচিত প্রতিনিধিরাই আইন প্রণয়ন ও প্রয়োগ করবেন। ধর্মবিশ্বাসের স্বাধীনতাও প্রদান করা হয়েছিল; প্রত্যেককে তার নিজ বিবেকের নির্দেশ অনুযায়ী ঈশ্বরের উপাসনা করার অনুমতি দেওয়া হয়। প্রজাতন্ত্রবাদ ও প্রোটেস্ট্যান্টবাদ জাতির মৌলিক নীতি হয়ে ওঠে। এই নীতিগুলোই তার শক্তি ও সমৃদ্ধির রহস্য। খ্রিস্টীয় জগৎ জুড়ে নিপীড়িত ও পদদলিতরা আগ্রহ ও আশায় এই দেশের দিকে মুখ ফিরিয়েছে। লক্ষ লক্ষ মানুষ এর তীরে আশ্রয় খুঁজেছে, আর যুক্তরাষ্ট্র পৃথিবীর অন্যতম শক্তিশালী জাতির পর্যায়ে উন্নীত হয়েছে।</w:t>
      </w:r>
    </w:p>
    <w:p>
      <w:pPr>
        <w:pStyle w:val="ArticleScripture"/>
        <w:jc w:val="left"/>
      </w:pPr>
      <w:r>
        <w:rPr>
          <w:rFonts w:ascii="Nirmala UI" w:hAnsi="Nirmala UI" w:eastAsia="Nirmala UI" w:cs="Nirmala UI"/>
        </w:rPr>
        <w:t>"কিন্তু মেষশাবকের মতো শিংযুক্ত সেই পশুটি 'ড্রাগনের মতো কথা বলল। এবং সে তার সামনে প্রথম পশুর সমস্ত ক্ষমতা প্রয়োগ করে, এবং পৃথিবী ও তাতে বাসকারী সকলকে সেই প্রথম পশুকে উপাসনা করতে বাধ্য করে, যার মারাত্মক ক্ষত আরোগ্য হয়েছিল; ... পৃথিবীতে যারা বাস করে তাদেরকে বলে যে তারা সেই পশুর জন্য একটি মূর্তি তৈরি করুক, যে তলোয়ারের আঘাতে ক্ষতপ্রাপ্ত হয়েছিল, তবুও বেঁচে ছিল।' প্রকাশিত বাক্য ১৩:১১–১৪।" দ্য গ্রেট কনট্রোভার্সি, ৪৩৮–৪৪১।</w:t>
      </w:r>
    </w:p>
    <w:p>
      <w:pPr>
        <w:pStyle w:val="ArticleBody"/>
        <w:jc w:val="left"/>
      </w:pPr>
      <w:r>
        <w:rPr>
          <w:rFonts w:ascii="Nirmala UI" w:hAnsi="Nirmala UI" w:eastAsia="Nirmala UI" w:cs="Nirmala UI"/>
        </w:rPr>
        <w:t>উক্ত অংশটি নির্দেশ করে যে দ্বাদশ ও ত্রয়োদশ অধ্যায়ে অজদাহা, পশু এবং মিথ্যা নবী—প্রকাশিত বাক্যের ষোড়শ অধ্যায়ে যে তিনটি শক্তি বিশ্বকে আরমাগেডনের দিকে নিয়ে যায়—তাদের চিহ্নিত করা হয়েছে। এই তিন শক্তির প্রত্যেকটিরই নিজস্ব বিশেষ অধ্যায় আছে, যা একই ভবিষ্যদ্বাণীমূলক ইতিহাসকে আচ্ছাদিত করে। দানিয়েলের একাদশ অধ্যায়ের শেষ ছয়টি পদ শুরু হয় এই কথাগুলি দিয়ে, “এবং শেষ সময়ে,” যা ছিল ১৭৯৮ সাল। এরপর সেই ছয়টি পদ পোপতন্ত্রের চূড়ান্ত গতিবিধিকে চিহ্নিত করে, যতক্ষণ না দানিয়েলের দ্বাদশ অধ্যায়ের প্রথম পদে মিখায়েল উঠে দাঁড়ান এবং মানবজাতির অনুগ্রহকাল সমাপ্ত হয় ও সাতটি শেষ মহামারীর সূচনা হয়। একাদশ অধ্যায়ের চুয়াল্লিশতম পদে, যে সময়ের বার্তা পোপতন্ত্রকে ক্রোধান্বিত করে এবং অনুগ্রহকাল বন্ধ হওয়ার ঠিক আগে যে রক্তস্নানের সূচনা ঘটায়, তাকে “পূর্ব ও উত্তর দিক থেকে আগত সংবাদ” হিসেবে উপস্থাপন করা হয়েছে।</w:t>
      </w:r>
    </w:p>
    <w:p>
      <w:pPr>
        <w:pStyle w:val="ArticleBody"/>
        <w:jc w:val="left"/>
      </w:pPr>
      <w:r>
        <w:rPr>
          <w:rFonts w:ascii="Nirmala UI" w:hAnsi="Nirmala UI" w:eastAsia="Nirmala UI" w:cs="Nirmala UI"/>
        </w:rPr>
        <w:t>পূর্ব ও উত্তরের বার্তা চূড়ান্ত সতর্কতার বার্তাকে প্রতিনিধিত্ব করে, কারণ এটি মাইকেল উঠে দাঁড়ানোর ঠিক আগে ঘোষিত হয়। এটি তৃতীয় স্বর্গদূতের বার্তা, যা পবিত্র আত্মার বর্ষণের সময় ঘোষিত হয়। দানিয়েল বার্তাকে দ্বিবিধ হিসেবে উপস্থাপন করেছেন। “উত্তর”-এর সেই বার্তা যা পোপতন্ত্রকে ক্ষুব্ধ করে, তা হলো “উত্তরের রাজা”-কে পোপীয় ক্ষমতা হিসেবে সনাক্ত করার বার্তা; আর “পূর্ব”-এর বার্তা হলো “পূর্বের সন্তানদের” বার্তা, যা ইসলাম। অবশ্যই, এর আরও গুরুত্বপূর্ণ অর্থ আছে, কিন্তু “পূর্ব” ইসলাম-এর প্রতীক এবং খ্রিস্টবিরোধী হলেন সত্যিকারের “উত্তরের রাজা”-র নকল প্রতিরূপ। তৃতীয় স্বর্গদূতের সেই বার্তা যা উত্তরের রাজার চিহ্ন (পশুর চিহ্ন) গ্রহণের বিরুদ্ধে সতর্ক করে, এ কথাও সতর্ক করে যে যুক্তরাষ্ট্রের জন্য অধার্মিকতার পেয়ালা পূর্ণ হলে ইসলাম আঘাত হানবে; আর যুক্তরাষ্ট্র রবিবারের আইনে তার অধার্মিকতার পেয়ালা পূর্ণ করে।</w:t>
      </w:r>
    </w:p>
    <w:p>
      <w:pPr>
        <w:pStyle w:val="ArticleBody"/>
        <w:jc w:val="left"/>
      </w:pPr>
      <w:r>
        <w:rPr>
          <w:rFonts w:ascii="Nirmala UI" w:hAnsi="Nirmala UI" w:eastAsia="Nirmala UI" w:cs="Nirmala UI"/>
        </w:rPr>
        <w:t>প্রকাশিত বাক্য ১৩-এর ১১ পদ থেকে পরবর্তী অংশ একই ভবিষ্যদ্বাণীমূলক ইতিহাসকে চিহ্নিত করে, এবং সেটিও ১৭৯৮ সালে শেষ সময়ে শুরু হয়।</w:t>
      </w:r>
    </w:p>
    <w:p>
      <w:pPr>
        <w:pStyle w:val="ArticleScripture"/>
        <w:jc w:val="left"/>
      </w:pPr>
      <w:r>
        <w:rPr>
          <w:rFonts w:ascii="Nirmala UI" w:hAnsi="Nirmala UI" w:eastAsia="Nirmala UI" w:cs="Nirmala UI"/>
        </w:rPr>
        <w:t>নতুন বিশ্বের কোন রাষ্ট্র ১৭৯৮ সালে ক্ষমতায় উত্থিত হচ্ছিল, শক্তি ও মহত্ত্বের প্রতিশ্রুতি দিচ্ছিল এবং বিশ্বের দৃষ্টি আকর্ষণ করছিল? প্রতীকের প্রয়োগ কোনো প্রশ্নের অবকাশ রাখে না। এই ভবিষ্যদ্বাণীতে বর্ণিত বৈশিষ্ট্য পূরণ করে একটি রাষ্ট্র—এবং একটিই; এটি অসন্দিগ্ধভাবে মার্কিন যুক্তরাষ্ট্রের দিকে ইঙ্গিত করে। The Great Controversy, 440.</w:t>
      </w:r>
    </w:p>
    <w:p>
      <w:pPr>
        <w:pStyle w:val="ArticleBody"/>
        <w:jc w:val="left"/>
      </w:pPr>
      <w:r>
        <w:rPr>
          <w:rFonts w:ascii="Nirmala UI" w:hAnsi="Nirmala UI" w:eastAsia="Nirmala UI" w:cs="Nirmala UI"/>
        </w:rPr>
        <w:t>প্রকাশিত বাক্য গ্রন্থের ত্রয়োদশ অধ্যায়ের এগারো থেকে আঠারো পদে যেমন ভবিষ্যদ্বাণীমূলক ইতিহাস উপস্থাপিত হয়েছে, তেমনই দানিয়েলের একাদশ অধ্যায়ের চল্লিশ থেকে পঁয়তাল্লিশ পদেও সেই একই ইতিহাস বিবৃত হয়েছে। দানিয়েলের পদের মতোই, যুক্তরাষ্ট্রের ভূমিকাবিষয়ক কাহিনী শেষ হয় অনুগ্রহকালের সমাপ্তিতে, যখন যুক্তরাষ্ট্র সারা পৃথিবীকে পশুর চিহ্ন গ্রহণ করতে বাধ্য করে। এরপর, দানিয়েল একাদশ অধ্যায়ে যেমন, তেমনি প্রকাশিত বাক্যের চতুর্দশ অধ্যায়ে সময়ের বার্তা উপস্থাপিত হয়। উভয় অংশের কাঠামো অভিন্ন; শুধু ব্যতিক্রম এই যে, দানিয়েলের পদগুলো পোপীয় কার্যকলাপ বর্ণনা করছে, আর প্রকাশিত বাক্য ত্রয়োদশ অধ্যায় যুক্তরাষ্ট্রের ভূমিকাকে চিহ্নিত করছে। এই দুটি রেখা একত্র করলে দেখা যায়, প্রকাশিত বাক্যের সতেরোতম অধ্যায়ও একই ইতিহাস আচ্ছাদিত করে, তবে সেখানে জোর দেওয়া হয়েছে ড্রাগনের ভূমিকায়, যাকে দশ রাজা হিসেবে উপস্থাপিত করা হয়েছে, যারা জাতিসংঘ। এই তিনটি অধ্যায় পংক্তি পর পংক্তি বিবেচনা করলে ড্রাগন, পশু এবং মিথ্যা ভবিষ্যদ্বক্তার ভূমিকা চিহ্নিত হয়, যারা ষোড়শ অধ্যায়ে পৃথিবীকে আর্মাগেডনের দিকে নিয়ে যায়; তাই তাৎপর্যপূর্ণ যে যোহন জানান, সতেরোতম অধ্যায় শুরু হলে, যিনি এসে রোমের ব্যভিচারিণীর বিচারের কথা যোহনকে জানালেন তিনি সেই স্বর্গদূতদের একজন, যারা সাতটি শেষ বিপদ ঢেলে দিয়েছিলেন।</w:t>
      </w:r>
    </w:p>
    <w:p>
      <w:pPr>
        <w:pStyle w:val="ArticleScripture"/>
        <w:jc w:val="left"/>
      </w:pPr>
      <w:r>
        <w:rPr>
          <w:rFonts w:ascii="Nirmala UI" w:hAnsi="Nirmala UI" w:eastAsia="Nirmala UI" w:cs="Nirmala UI"/>
        </w:rPr>
        <w:t>আর যাদের হাতে সাতটি পাত্র ছিল সেই সাতজন স্বর্গদূতের একজন এসে আমার সঙ্গে কথা বললেন এবং আমাকে বললেন, ‘এদিকে এসো; বহু জলের উপর বসে থাকা মহা বেশ্যার বিচার আমি তোমাকে দেখাব। যার সঙ্গে পৃথিবীর রাজারা ব্যভিচার করেছে, এবং তার ব্যভিচারের মদে পৃথিবীর অধিবাসীরা মত্ত হয়েছে।’ প্রকাশিত বাক্য ১৭:১, ২।</w:t>
      </w:r>
    </w:p>
    <w:p>
      <w:pPr>
        <w:pStyle w:val="ArticleBody"/>
        <w:jc w:val="left"/>
      </w:pPr>
      <w:r>
        <w:rPr>
          <w:rFonts w:ascii="Nirmala UI" w:hAnsi="Nirmala UI" w:eastAsia="Nirmala UI" w:cs="Nirmala UI"/>
        </w:rPr>
        <w:t>মিলারাইটদের ক্ষেত্রে বিষয়টি ছিল পৌত্তলিক রোম ও পোপীয় রোম নিয়ে, কিন্তু শেষ পর্যন্ত তা ত্রিবিধ ঐক্য সম্পর্কেই। যেমন তিনি বারো ও তেরো অধ্যায়ে ওই তিন শক্তিকে চিহ্নিত করেন, তেমনি তিনি স্পষ্টভাবে সপ্তদশ অধ্যায়ের নারীকে পোপতন্ত্র হিসেবে চিহ্নিত করেন।</w:t>
      </w:r>
    </w:p>
    <w:p>
      <w:pPr>
        <w:pStyle w:val="ArticleScripture"/>
        <w:jc w:val="left"/>
      </w:pPr>
      <w:r>
        <w:rPr>
          <w:rFonts w:ascii="Nirmala UI" w:hAnsi="Nirmala UI" w:eastAsia="Nirmala UI" w:cs="Nirmala UI"/>
        </w:rPr>
        <w:t>"প্রকাশিত বাক্য ১৭-এ উল্লেখিত নারী [বাবিলন] সম্পর্কে বলা হয়েছে যে তিনি 'বেগুনি ও রক্তিম বর্ণে সজ্জিত, এবং সোনা, রত্ন ও মুক্তো দিয়ে অলঙ্কৃত; তার হাতে সোনার পেয়ালা, যা ঘৃণ্যতা ও অপবিত্রতায় পূর্ণ:... এবং তার কপালে একটি নাম লেখা ছিল, 'রহস্য, মহান বাবিলন, ব্যভিচারিণীদের জননী'। নবী বলেন: 'আমি দেখলাম, সেই নারী সন্তদের রক্ত এবং যিশুর শহীদদের রক্তে মত্ত।' আরও বলা হয়েছে যে বাবিলন হলো 'সেই মহান নগরী, যা পৃথিবীর রাজাদের উপর রাজত্ব করে।' প্রকাশিত বাক্য ১৭:৪-৬, ১৮। যে শক্তি বহু শতাব্দী ধরে খ্রিস্টানজগতের রাজাদের উপর স্বৈরাচারী আধিপত্য বজায় রেখেছিল, সেটি হলো রোম।" দ্য গ্রেট কনট্রোভার্সি, ৩৮২।</w:t>
      </w:r>
    </w:p>
    <w:p>
      <w:pPr>
        <w:pStyle w:val="ArticleBody"/>
        <w:jc w:val="left"/>
      </w:pPr>
      <w:r>
        <w:rPr>
          <w:rFonts w:ascii="Nirmala UI" w:hAnsi="Nirmala UI" w:eastAsia="Nirmala UI" w:cs="Nirmala UI"/>
        </w:rPr>
        <w:t>তাহলে, সপ্তদশ অধ্যায়ে বর্ণিত ভবিষ্যদ্বাণীমূলক ইতিহাসটি কখন শুরু হয়?</w:t>
      </w:r>
    </w:p>
    <w:p>
      <w:pPr>
        <w:pStyle w:val="ArticleScripture"/>
        <w:jc w:val="left"/>
      </w:pPr>
      <w:r>
        <w:rPr>
          <w:rFonts w:ascii="Nirmala UI" w:hAnsi="Nirmala UI" w:eastAsia="Nirmala UI" w:cs="Nirmala UI"/>
        </w:rPr>
        <w:t>তখন তিনি আত্মায় আমাকে মরুভূমিতে নিয়ে গেলেন: আর আমি দেখলাম, এক রক্তবর্ণ জন্তুর উপর এক নারী বসে আছে, যে জন্তু নিন্দার নামসমূহে পরিপূর্ণ ছিল; তার সাতটি মাথা ও দশটি শিং ছিল। আর সেই নারী বেগুনি ও রক্তবর্ণ বস্ত্রে সজ্জিত ছিল, এবং সোনা, মূল্যবান পাথর ও মুক্তো দিয়ে অলংকৃত ছিল; তার হাতে ছিল একটি সোনার পেয়ালা, যা তার ব্যভিচারের জঘন্যতা ও অশুচিতায় পরিপূর্ণ ছিল। আর তার কপালে লেখা ছিল একটি নাম: রহস্য, মহা বাবিল, পৃথিবীর বেশ্যাদের ও জঘন্যতার মা। আর আমি দেখলাম, সেই নারী পবিত্রদের রক্তে এবং যিশুর শহীদদের রক্তে মত্ত ছিল; আর যখন আমি তাকে দেখলাম, আমি মহা বিস্ময়ে অভিভূত হলাম। প্রকাশিত বাক্য ১৭:৩-৬।</w:t>
      </w:r>
    </w:p>
    <w:p>
      <w:pPr>
        <w:pStyle w:val="ArticleBody"/>
        <w:jc w:val="left"/>
      </w:pPr>
      <w:r>
        <w:rPr>
          <w:rFonts w:ascii="Nirmala UI" w:hAnsi="Nirmala UI" w:eastAsia="Nirmala UI" w:cs="Nirmala UI"/>
        </w:rPr>
        <w:t>নারীটিকে দেখার জন্য জনকে ভাববাদীভাবে অরণ্যে নিয়ে যাওয়া হয়; আর সেই অরণ্যটিকেই জন নিজে অধ্যায় বারোতে ‘দুই সাক্ষী’র প্রসঙ্গে পোপীয় শাসনের এক হাজার দুইশো ষাট বছর হিসেবে শনাক্ত করেছেন।</w:t>
      </w:r>
    </w:p>
    <w:p>
      <w:pPr>
        <w:pStyle w:val="ArticleScripture"/>
        <w:jc w:val="left"/>
      </w:pPr>
      <w:r>
        <w:rPr>
          <w:rFonts w:ascii="Nirmala UI" w:hAnsi="Nirmala UI" w:eastAsia="Nirmala UI" w:cs="Nirmala UI"/>
        </w:rPr>
        <w:t>আর সেই নারী অরণ্যে পালিয়ে গেল, যেখানে তার জন্য ঈশ্বর প্রস্তুত করে রাখা একটি স্থান আছে, যাতে সেখানে তাকে এক হাজার দুইশো ষাট দিন লালন-পালন করা হয়। … আর সেই নারীকে এক মহান ঈগলের দুটি ডানা দেওয়া হয়েছিল, যাতে সে অরণ্যে, তার নিজের স্থানে, উড়ে যেতে পারে, যেখানে সে সর্পের সম্মুখ থেকে দূরে এক কাল, দুই কাল, এবং আধা কাল পর্যন্ত লালন-পালন করা হয়। প্রকাশিত বাক্য ১২:৬, ১৪।</w:t>
      </w:r>
    </w:p>
    <w:p>
      <w:pPr>
        <w:pStyle w:val="ArticleBody"/>
        <w:jc w:val="left"/>
      </w:pPr>
      <w:r>
        <w:rPr>
          <w:rFonts w:ascii="Nirmala UI" w:hAnsi="Nirmala UI" w:eastAsia="Nirmala UI" w:cs="Nirmala UI"/>
        </w:rPr>
        <w:t>যোহনকে ভবিষ্যদ্বাণীমূলকভাবে অরণ্যকালের মধ্যে নিয়ে যাওয়া হয়েছিল, কিন্তু তৃতীয় পদ থেকে পরবর্তী অংশে নির্দিষ্ট করে বলা হয়েছে, এক হাজার দুইশো ষাট বছরের মধ্যে যোহনকে ঠিক কোথায় নিয়ে যাওয়া হয়েছিল; কারণ সেই নারী ইতোমধ্যেই নির্যাতনের রক্ত পান করে মাতাল হয়ে পড়েছিল, এবং তিনি ইতোমধ্যেই “বেশ্যাদের মাতা” হয়ে উঠেছিলেন। যোহনকে অরণ্যকালের শেষ প্রান্তে নিয়ে যাওয়া হয়েছিল, কারণ নারীটি নির্যাতনের রক্ত ইতোমধ্যেই পান করেছিল এবং প্রোটেস্ট্যান্ট গির্জাগুলোও তখন তার অধীনে ফিরে আসছিল ও তার কন্যা হয়ে উঠছিল; কারণ ঐ সময়কালেই তাকে “বেশ্যাদের মাতা” হিসেবে চিহ্নিত করা হয়েছিল। তখন তার ইতোমধ্যেই কন্যারা ছিল। সপ্তদশ অধ্যায়ে যোহনের সাক্ষ্য ১৭৯৮ সালে শুরু হয়, যেমন একই ভবিষ্যদ্বাণীমূলক ইতিহাসও ১৭৯৮ সালেই শুরু হয়েছিল—যা দানিয়েল একাদশে পশুকে এবং প্রকাশিত বাক্য ত্রয়োদশে মিথ্যা ভাববাদীকে প্রতিনিধিত্ব করে।</w:t>
      </w:r>
    </w:p>
    <w:p>
      <w:pPr>
        <w:pStyle w:val="ArticleBody"/>
        <w:jc w:val="left"/>
      </w:pPr>
      <w:r>
        <w:rPr>
          <w:rFonts w:ascii="Nirmala UI" w:hAnsi="Nirmala UI" w:eastAsia="Nirmala UI" w:cs="Nirmala UI"/>
        </w:rPr>
        <w:t>অন্য দুটি রেখার মতোই, সপ্তদশ অধ্যায় শেষ হলে অষ্টাদশ অধ্যায় তখন এই সময়ের বার্তাটি চিহ্নিত করে। ত্রিবিধ ঐক্যের প্রতিটির জন্য একটি করে—এভাবে তিনটি ভবিষ্যদ্বাণীমূলক রেখা। এগুলো সবই ১৭৯৮ সালে শুরু হয়ে অনুগ্রহকালের সমাপ্তি পর্যন্ত অব্যাহত থাকা একই ঐতিহাসিক কাঠামোর মধ্যে চিত্রিত হয়েছে, এবং তিনটিই চূড়ান্ত সতর্কবার্তার ওপর জোর দেয়।</w:t>
      </w:r>
    </w:p>
    <w:p>
      <w:pPr>
        <w:pStyle w:val="ArticleBody"/>
        <w:jc w:val="left"/>
      </w:pPr>
      <w:r>
        <w:rPr>
          <w:rFonts w:ascii="Nirmala UI" w:hAnsi="Nirmala UI" w:eastAsia="Nirmala UI" w:cs="Nirmala UI"/>
        </w:rPr>
        <w:t>হাবাক্কূকের টেবিলস প্রকাশিত বাক্যের সতেরো অধ্যায়ের বিষয় নিয়ে অনেক বেশি বিস্তারিতভাবে আলোচনা করে, তাই এখন আমি সরাসরি সেই ধাঁধায় চলে যাচ্ছি, যা বাইবেলের ভবিষ্যদ্বাণীর আটটি রাজ্য বর্ণনা করে এমন অধ্যায়ে উপস্থাপিত হয়েছে।</w:t>
      </w:r>
    </w:p>
    <w:p>
      <w:pPr>
        <w:pStyle w:val="ArticleScripture"/>
        <w:jc w:val="left"/>
      </w:pPr>
      <w:r>
        <w:rPr>
          <w:rFonts w:ascii="Nirmala UI" w:hAnsi="Nirmala UI" w:eastAsia="Nirmala UI" w:cs="Nirmala UI"/>
        </w:rPr>
        <w:t>এবং এখানে সেই মন আছে, যার জ্ঞান আছে। সাতটি মাথা হল সাতটি পর্বত, যেগুলোর উপর নারী বসে আছে। আর সাতজন রাজা আছে: তাদের মধ্যে পাঁচজন পতিত হয়েছে, একজন আছে, আর অন্যজন এখনো আসেনি; আর যখন সে আসবে, তাকে অল্পকাল থাকতে হবে। আর যে পশু ছিল, আর এখন নেই, সেই-ই অষ্টম; সে সাতজনেরই অন্তর্গত, এবং ধ্বংসের দিকে যাচ্ছে। প্রকাশিত বাক্য 17:9-11।</w:t>
      </w:r>
    </w:p>
    <w:p>
      <w:pPr>
        <w:pStyle w:val="ArticleBody"/>
        <w:jc w:val="left"/>
      </w:pPr>
      <w:r>
        <w:rPr>
          <w:rFonts w:ascii="Nirmala UI" w:hAnsi="Nirmala UI" w:eastAsia="Nirmala UI" w:cs="Nirmala UI"/>
        </w:rPr>
        <w:t>দানিয়েল নেবূখদ্‌নেজ্‌রকে বললেন, "তুমি এই সোনার মস্তক।"</w:t>
      </w:r>
    </w:p>
    <w:p>
      <w:pPr>
        <w:pStyle w:val="ArticleScripture"/>
        <w:jc w:val="left"/>
      </w:pPr>
      <w:r>
        <w:rPr>
          <w:rFonts w:ascii="Nirmala UI" w:hAnsi="Nirmala UI" w:eastAsia="Nirmala UI" w:cs="Nirmala UI"/>
        </w:rPr>
        <w:t>আর যেখানেই মানুষের সন্তানরা বাস করে, মাঠের জন্তু এবং আকাশের পাখি তিনি তোমার হাতে সমর্পণ করেছেন, এবং তাদের সকলের উপর তোমাকে শাসক করেছেন। তুমিই এই সোনার মস্তক। দানিয়েল ২:৩৮।</w:t>
      </w:r>
    </w:p>
    <w:p>
      <w:pPr>
        <w:pStyle w:val="ArticleBody"/>
        <w:jc w:val="left"/>
      </w:pPr>
      <w:r>
        <w:rPr>
          <w:rFonts w:ascii="Nirmala UI" w:hAnsi="Nirmala UI" w:eastAsia="Nirmala UI" w:cs="Nirmala UI"/>
        </w:rPr>
        <w:t>দানিয়েল নেবূখদ্‌নেজারকে আরও বললেন, "হে রাজা, তুমি রাজাদের রাজা।"</w:t>
      </w:r>
    </w:p>
    <w:p>
      <w:pPr>
        <w:pStyle w:val="ArticleScripture"/>
        <w:jc w:val="left"/>
      </w:pPr>
      <w:r>
        <w:rPr>
          <w:rFonts w:ascii="Nirmala UI" w:hAnsi="Nirmala UI" w:eastAsia="Nirmala UI" w:cs="Nirmala UI"/>
        </w:rPr>
        <w:t>হে রাজা, তুমি রাজাদের রাজা; কারণ স্বর্গের ঈশ্বর তোমাকে রাজ্য, ক্ষমতা, শক্তি ও মহিমা প্রদান করেছেন। দানিয়েল ২:৩৭।</w:t>
      </w:r>
    </w:p>
    <w:p>
      <w:pPr>
        <w:pStyle w:val="ArticleBody"/>
        <w:jc w:val="left"/>
      </w:pPr>
      <w:r>
        <w:rPr>
          <w:rFonts w:ascii="Nirmala UI" w:hAnsi="Nirmala UI" w:eastAsia="Nirmala UI" w:cs="Nirmala UI"/>
        </w:rPr>
        <w:t>নবূখদনেজর ছিলেন সেই “মাথা” এবং তিনি ছিলেন একজন রাজা; এবং তিনি ছিলেন রাজাদের রাজা, কারণ চিত্রে যে রাজ্যগুলোকে প্রতিনিধিত্ব করা হয়েছে, তার প্রথমটির প্রতিনিধিত্ব করেছিলেন তিনি। নবূখদনেজর ছিলেন সোনার দ্বারা প্রতিনিধিত্ব করা রাজা, আর চিত্রের অন্যান্য ধাতু দ্বারা অন্যান্য রাজ্য ও রাজাদের প্রতিনিধিত্ব করা হতো; কিন্তু নবূখদনেজর প্রথম ছিলেন, তাই তিনি হলেন রাজাদের রাজা। আরেকটি স্তর আছে, যা আমরা এখন আলোচনা করব না: বাবিলের রাজ্য সেই রাজ্যের প্রতিনিধিত্ব করে, যে রাজ্য খ্রিস্টের নকল করতে চায়; আর খ্রিস্টই হলেন সত্যিকারের রাজাদের রাজা।</w:t>
      </w:r>
    </w:p>
    <w:p>
      <w:pPr>
        <w:pStyle w:val="ArticleBody"/>
        <w:jc w:val="left"/>
      </w:pPr>
      <w:r>
        <w:rPr>
          <w:rFonts w:ascii="Nirmala UI" w:hAnsi="Nirmala UI" w:eastAsia="Nirmala UI" w:cs="Nirmala UI"/>
        </w:rPr>
        <w:t>দুই হাজার পাঁচশ কুড়ি বছরের ভবিষ্যদ্বাণীসমূহ (লেবীয় পুস্তক ২৬-এর ‘সাত বার’) নিয়ে ইশাইয়ার সাক্ষ্যের শুরুতে তিনি রাজাদের মাথা হিসেবে চিহ্নিত করেন।</w:t>
      </w:r>
    </w:p>
    <w:p>
      <w:pPr>
        <w:pStyle w:val="ArticleScripture"/>
        <w:jc w:val="left"/>
      </w:pPr>
      <w:r>
        <w:rPr>
          <w:rFonts w:ascii="Nirmala UI" w:hAnsi="Nirmala UI" w:eastAsia="Nirmala UI" w:cs="Nirmala UI"/>
        </w:rPr>
        <w:t>কারণ সিরিয়ার প্রধান হলো দামেস্ক, আর দামেস্কের প্রধান হলো রেজিন; এবং পঁয়ষট্টি বছরের মধ্যে এফ্রয়িম এমনভাবে চূর্ণবিচূর্ণ হবে যে সে আর কোনো জাতি থাকবে না। আর এফ্রয়িমের প্রধান হলো সমারিয়া, আর সমারিয়ার প্রধান হলো রেমালিয়ার পুত্র। যদি তোমরা বিশ্বাস না কর, তবে তোমরা নিশ্চয়ই স্থির থাকবে না। যিশাইয় ৭:৭, ৮।</w:t>
      </w:r>
    </w:p>
    <w:p>
      <w:pPr>
        <w:pStyle w:val="ArticleBody"/>
        <w:jc w:val="left"/>
      </w:pPr>
      <w:r>
        <w:rPr>
          <w:rFonts w:ascii="Nirmala UI" w:hAnsi="Nirmala UI" w:eastAsia="Nirmala UI" w:cs="Nirmala UI"/>
        </w:rPr>
        <w:t>ইশাইয়া কেবল সামারিয়ার উত্তর রাজ্য ও যিহূদার দক্ষিণ রাজ্যের বিরুদ্ধে দুইটি ২৫২০ বছরের সময়কালের সূচনাবিন্দু নির্ধারণ করছেন, এবং তা করতে গিয়ে তিনি দুটি সাক্ষ্য অন্তর্ভুক্ত করেন যে, কোনো জাতির রাজধানী শহরই তার মাথা, এবং রাজাই রাজধানী শহরের মাথা। “মাথা” বলতে রাজা ও রাজ্য—উভয়কেই বোঝায়। প্রকাশিত বাক্যে দানিয়েলের মতোই একই ধারার ভবিষ্যদ্বাণী গ্রহণ করা হয়েছে।</w:t>
      </w:r>
    </w:p>
    <w:p>
      <w:pPr>
        <w:pStyle w:val="ArticleBody"/>
        <w:jc w:val="left"/>
      </w:pPr>
      <w:r>
        <w:rPr>
          <w:rFonts w:ascii="Nirmala UI" w:hAnsi="Nirmala UI" w:eastAsia="Nirmala UI" w:cs="Nirmala UI"/>
        </w:rPr>
        <w:t>অতএব, যখন যোহনকে ১৭৯৮ সালে নিয়ে যাওয়া হয় এবং তাকে এমন এক ধাঁধার সামনে দাঁড় করানো হয় যা জানায় যে সেখানে সাতটি "মাথা" আছে, তিনি তা সাতটি রাজ্য হিসেবে চিহ্নিত করেন। এরপর তাকে বলা হয় যে সেই মাথা বা রাজ্যের মধ্যে পাঁচটি পতিত হয়েছে। ১৭৯৮ সালে বাইবেলীয় ভবিষ্যদ্বাণীর পঞ্চম রাজ্যটি সদ্য পতিত হয়েছিল, কারণ তা একটি মরণঘাতী ক্ষত পেয়েছিল, যা অবশেষে সেরে উঠবে।</w:t>
      </w:r>
    </w:p>
    <w:p>
      <w:pPr>
        <w:pStyle w:val="ArticleBody"/>
        <w:jc w:val="left"/>
      </w:pPr>
      <w:r>
        <w:rPr>
          <w:rFonts w:ascii="Nirmala UI" w:hAnsi="Nirmala UI" w:eastAsia="Nirmala UI" w:cs="Nirmala UI"/>
        </w:rPr>
        <w:t>শেষ সময়ের ইতিহাসে ১৭৯৮ সালে দাঁড়িয়ে থাকা যোহনকে এটাও বলা হয় যে মাথাগুলোর একটি ‘আছে’। বাইবেলের ভবিষ্যদ্বাণীর ষষ্ঠ রাজ্য ১৭৯৮ সালে শুরু হয়েছিল; সুতরাং যোহনকে যখন ভবিষ্যদ্বাণীমূলকভাবে ১৭৯৮ সালে নিয়ে যাওয়া হয়, তখন যে রাজ্যটি তখন ছিল, তা হলো যুক্তরাষ্ট্র, এবং তাঁকে আরও জানানো হয় যে সপ্তম রাজ্যটি ১৭৯৮ সালের দৃষ্টিকোণ থেকে তখনও ভবিষ্যৎ ছিল, কারণ তা তখনও আসেনি। ১৭৯৮ সালের দৃষ্টিকোণ থেকে যে সপ্তম রাজ্যটি তখনও ভবিষ্যৎ ছিল, তা হলো জাতিসংঘ, যার প্রতিনিধিত্ব করে দশ রাজা, এবং যা প্রকাশিত বাক্যের সতেরোতম অধ্যায়ের বিষয়। কিন্তু একটি অষ্টমও আছে, যে সাতটিরই অংশ। রোম সর্বদা অষ্টম হিসেবে উঠে আসে এবং সাতটিরই অংশ।</w:t>
      </w:r>
    </w:p>
    <w:p>
      <w:pPr>
        <w:pStyle w:val="ArticleBody"/>
        <w:jc w:val="left"/>
      </w:pPr>
      <w:r>
        <w:rPr>
          <w:rFonts w:ascii="Nirmala UI" w:hAnsi="Nirmala UI" w:eastAsia="Nirmala UI" w:cs="Nirmala UI"/>
        </w:rPr>
        <w:t>অধ্যায় সতেরোর বিষয়বস্তু নিয়ে বলার অনেক কিছু আছে, কিন্তু আমরা কেবল অধ্যায় সতেরোতে উপস্থাপিত বাইবেলের ভবিষ্যদ্বাণীর আটটি রাজ্য শনাক্ত করছি, যাতে দেখা যায় চারটি রাজ্য সম্পর্কে মিলারাইটদের ধারণা প্রকাশিত বাক্য সতেরোর আটটি রাজ্যের সঙ্গে কিভাবে খাপ খায়।</w:t>
      </w:r>
    </w:p>
    <w:p>
      <w:pPr>
        <w:pStyle w:val="ArticleBody"/>
        <w:jc w:val="left"/>
      </w:pPr>
      <w:r>
        <w:rPr>
          <w:rFonts w:ascii="Nirmala UI" w:hAnsi="Nirmala UI" w:eastAsia="Nirmala UI" w:cs="Nirmala UI"/>
        </w:rPr>
        <w:t>আমরা পরবর্তী প্রবন্ধে এটি আলোচনা করব।</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অষ্টমটি সেভেনের - নম্বর দুই</dc:title>
  <dc:subject>বাইবেলীয় ভবিষ্যদ্বাণীর রাজ্যসমূহ</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