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Microsoft YaHei" w:hAnsi="Microsoft YaHei" w:eastAsia="Microsoft YaHei" w:cs="Microsoft YaHei"/>
        </w:rPr>
        <w:t>第八位乃出於那七位——第三號</w:t>
      </w:r>
    </w:p>
    <w:p>
      <w:pPr>
        <w:pStyle w:val="ArticleSubtitle"/>
        <w:jc w:val="left"/>
      </w:pPr>
      <w:r>
        <w:rPr>
          <w:rFonts w:ascii="Microsoft YaHei" w:hAnsi="Microsoft YaHei" w:eastAsia="Microsoft YaHei" w:cs="Microsoft YaHei"/>
        </w:rPr>
        <w:t>但以理書第二章</w:t>
      </w:r>
    </w:p>
    <w:p>
      <w:pPr>
        <w:pStyle w:val="ArticleByline"/>
        <w:jc w:val="left"/>
      </w:pPr>
      <w:r>
        <w:rPr>
          <w:rFonts w:ascii="Microsoft YaHei" w:hAnsi="Microsoft YaHei" w:eastAsia="Microsoft YaHei" w:cs="Microsoft YaHei"/>
        </w:rPr>
        <w:t>Jeff Pippenger</w:t>
      </w:r>
    </w:p>
    <w:p>
      <w:pPr>
        <w:pStyle w:val="ArticleDate"/>
        <w:jc w:val="left"/>
      </w:pPr>
      <w:r>
        <w:rPr>
          <w:rFonts w:ascii="Microsoft YaHei" w:hAnsi="Microsoft YaHei" w:eastAsia="Microsoft YaHei" w:cs="Microsoft YaHei"/>
        </w:rPr>
        <w:t>2023-09-17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我哋喺呢篇文章裏面所要尋求解決嘅問題,係«但以理書»第二章對聖經預言中諸國度嘅首次提及,點樣同«啟示錄»第十七章對聖經預言中諸國度嘅最後提及彼此一致.我打算就尼布甲尼撒像中實際所指明嘅究竟係乜嘢,以及先驅者所持嘅立場提出一啲問題;按佢哋嘅觀點,佢哋所處嘅歷史正代表住嗰塊石頭擊打像腳嘅時點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懷愛倫姊妹指出,我哋已經到咗一個地步：「上帝神聖嘅工作,乃係由嗰像嘅腳所表徵,其中鐵與泥土相雜」,而佢進一步將此形容為「教會權術與國家權術嘅混雜」.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我哋已經到咗一個時候,喺呢個時候,上帝神聖嘅工作,係由嗰像嘅腳所表徵;喺呢雙腳入面,鐵與泥摻雜一齊.上帝有一班子民,係蒙揀選嘅子民;佢哋嘅辨識力必須成聖,唔可以喺根基上堆加木、草、禾稭,以致自己變成唔聖潔.凡忠於上帝誡命嘅人,都必睇見,我哋信仰嘅顯著特徵,就係第七日安息日.若果政府尊崇安息日,如上帝所吩咐嘅一樣,佢就必站立喺上帝嘅能力之中,並維護嗰一次交付聖徒嘅真道.但政界人士卻要擁護嗰虛假嘅安息日,並且將佢哋宗教上嘅信仰同遵守呢個出於教皇制度嘅產物摻雜起來,將佢置於主所分別為聖、所賜福、並分別出來叫人守為聖日、作為祂同祂子民之間直到千代記號嘅安息日之上.教權同政權嘅摻雜,就係由鐵同泥所表徵.呢種聯合正在削弱眾教會一切嘅力量.將國家權力賦予教會,必帶來邪惡嘅結果.人幾乎已經越過咗上帝寬容嘅界線.佢哋將自己嘅力量投放喺政治之中,又同教皇制度聯合.但時候將到,上帝必懲罰嗰啲廢掉祂律法嘅人,而佢哋所行嘅惡,必反過來臨到自己身上.」«基督復臨安息日會聖經註釋»,第4卷,1168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我哋所到嘅呢個時候,正係上帝神聖工作與教會權術同政治權術混雜埋一齊嘅時候;呢句話所描述嘅,乃係一段逐步推進嘅時期.佢話,呢種混雜「正喺削弱眾教會一切嘅力量」,並且「將會帶來邪惡嘅結果」,而且「時候將到,上帝必懲罰嗰啲使祂律法落空嘅人.」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教會與國家嘅混合削弱咗眾教會嘅能力,呢一點正係別迦摩教會嘅寫照;喺嗰度,教權同政權嘅結合,象徵咗嗰種喺罪人之子顯露之前先出現嘅離道反教.別迦摩同埋象徵基督教與偶像崇拜之間妥協嘅皇帝,乃係發生喺但以理書第二章第四國之中.呢種妥協喺但以理書第二章裏面,係藉着「泥」呢個字嚟表徵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王啊,你觀看,見有一個大像.這像甚是光耀,立喺你面前;其形狀極其可畏.這像嘅頭係精金,胸膛同膀臂係銀,肚腹同大腿係銅,腿係鐵,腳有一部分係鐵,一部分係泥.你觀看,直至有一塊非人手鑿出嚟嘅石頭,打中那像嗰雙由鐵同泥所成嘅腳,把它擊碎.Daniel 2:31–34.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隨着但以理嘅講解繼續,佢已經唔再係「泥」,而係變成咗污穢嘅、即係「稀泥」.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你既看見腳和腳趾,一部分是窰匠的泥,一部分是鐵,這國必分裂;然而其中仍必有鐵的堅強,因你看見鐵與泥土攙雜.Daniel 2:41.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原本屬於陶匠嘅純淨泥土,變成咗污泥.神乃係神聖嘅陶匠,佢所作嘅工,絕唔會係污泥.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但如今,耶和華啊,你是我們的父;我們是泥土,你是窯匠;我們眾人都是你手所作的.以賽亞書 64:8.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喺異教羅馬嘅歷史之中,士每拿教會乃係純淨嘅泥.喺別迦摩嘅歷史之中,即但以理書第二章所說嘅第四國,呢泥就變成半鐵半泥.經文起初只係簡單提到「泥」,其後稱為「窰匠的泥」,而隨住解釋繼續推進,就變成「半鐵半泥」.別迦摩正係呢種轉變得以完成之處,為要預備推雅推喇,即教皇羅馬,嘅道路.由「泥」變為「半鐵半泥」,就係嗰離道反教嘅事,為推雅推喇預備道路;保羅喺帖撒羅尼迦後書將之稱為「先有離道反教的事」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派人士所能看見嘅,唔超越羅馬呢第四個國度,並且預期基督第二次降臨會係下一個預言事件,因為擊打像腳嘅石頭,乃係代表第二次降臨.但係,基督喺1798年有冇建立國度呢？佢確實喺1844年10月22日進入至聖所,要領受國度,但嗰個時候國度係咪已經建立起嚟呢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對於呢兩個問題之中第一個問題,答案係：基督並沒有喺1798年建立祂永遠的國度.至於第二個問題——基督有冇喺1844年10月22日建立祂永遠的國度——答案同樣是否定.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喺異教羅馬時期,是否已有一個國度被建立起來呢？我提出呢個問題,係因為先驅者明白第四個國度既包括異教羅馬,亦包括教皇羅馬;咁樣就將1798年確定為第四個國度嘅終結,屆時基督要建立一個永遠長存嘅國度.然而,«啟示錄»指出,在異教羅馬之後,仲有四個國度相繼出現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如果但以理書第二章中第四個鐵的國度,只係代表異教羅馬,而君士坦丁嘅妥協則以泥變成稀泥來表徵,咁基督有冇喺嗰段歷史之中建立一個國度呢？答案係有.喺十字架上——嗰段歷史屬於別迦摩時期,而唔係推雅推喇時期——基督建立咗祂「恩典」嘅國度.喺十字架上,有一個永遠嘅國度被建立起來;而嗰個國度嘅寶座,乃係預表一個將會喺晚雨時期被設立嘅寶座.嗰個晚雨嘅寶座,代表祂「榮耀」嘅國度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門徒奉主嘅名所作嘅宣告,在各方面都完全正確,而佢所指向嘅事件,喺當時甚至已經正在發生.佢哋所傳嘅信息係：「日期滿了, 神的國近了.」及至「那日期」屆滿——即但以理書第9章所說,延伸到彌賽亞,即「受膏者」嘅六十九個七——基督喺約旦河受約翰施洗之後,就領受了聖靈嘅膏立.而佢哋所宣告為近了嘅「神的國」,乃係藉着基督嘅死而建立.呢個國並唔係佢哋一向所受教導而相信嘅地上帝國;亦唔係嗰將來不朽嘅國度,就係到「國度、權柄,和天下諸國的大權,必賜給至高者的聖民」之時,將要被建立起來嘅國;就係嗰永遠嘅國,在其中,「一切掌權的都必事奉他,順從他.」但以理書 7:27.喺聖經之中,「神的國」呢個詞語,係用嚟指恩典之國同榮耀之國兩者.保羅喺〈希伯來書〉中,將恩典之國呈現出來.使徒先指出基督乃係嗰位滿有憐憫嘅中保,並且「體恤我們的軟弱」,然後就話：「所以,我們只管坦然無懼地來到施恩的寶座前,為要得憐恤,蒙恩惠.」希伯來書 4:15, 16.施恩嘅寶座代表恩典之國;因為有寶座,就必然有國度存在.喺佢許多比喻之中,基督都用「天國」呢個詞語,嚟指明神聖恩典喺人心中所作嘅工.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「因此,榮耀的寶座象徵榮耀的國度;而這國度正如救主所說：『當人子在祂的榮耀裏,同眾聖天使降臨的時候,要坐在祂榮耀的寶座上;萬民都要聚集在祂面前.』馬太福音 25:31, 32.這國度仍屬將來;直到基督第二次降臨之時,才會被建立起來.」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恩典之國乃係喺人類墮落之後即時設立,當時已經擬定咗一個救贖有罪族類嘅計劃.嗰時,呢個國度已經存在於上帝嘅旨意同應許之中;並且藉着信心,人可以成為其中嘅子民.然而,直到基督受死之時,佢先至真正被建立.甚至喺救主開始佢喺地上嘅使命之後,因人類嘅頑梗同忘恩,佢都可能會由加略山嘅犧牲退縮返去.喺客西馬尼,苦難之杯喺佢手中顫動.即使喺嗰一刻,佢亦可以抹去額上嘅血汗,任由有罪嘅族類喺自己嘅罪孽中滅亡.如果佢真係咁做,墮落嘅人類就不可能得到救贖.然而,當救主捨去自己嘅生命,並喺臨終嘅氣息中呼喊：『成了！』嗰時,救贖計劃嘅成全就得以確定.喺伊甸園向嗰對犯罪男女所作救恩嘅應許,亦因此得着確立.恩典之國——此前一直藉着上帝嘅應許而存在——到嗰時便正式建立.」«善惡之爭»,347頁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基督的確係喺異教羅馬嘅預言歷史之中設立咗一個永遠嘅國,並唔係喺教皇羅馬嘅末後先至設立.祂亦都喺祂第二次降臨之時建立祂榮耀嘅國;呢件事包含後雨時期嘅歷史,亦即伊斯蘭教嘅四風被釋放之時.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「秋雨正臨到那些純潔的人身上——到那時,眾人都必像從前一樣領受它.」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當四位天使放手嘅時候,基督就要建立祂嘅國度.除咗嗰啲竭盡所能去行嘅人之外,冇人能領受晚雨.基督必幫助我哋.藉着上帝嘅恩典,並靠住耶穌嘅寶血,人人都可以成為得勝者.全天庭都關心呢項工作.天使亦都關心.」Spalding and Magan, 3.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當四風被釋放之時,基督便建立祂的國度.無論係後雨,抑或四風的釋放,兩者都代表循序漸進的事件,並非代表某一個時間點.四風代表伊斯蘭教.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「天使正係執住四方嘅風;呢啲風被描繪成一匹憤怒嘅馬,想要掙脫羈絆,衝過全地嘅地面,所到之處帶來毀滅同死亡.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我哋豈可喺永恆世界嘅邊緣沉睡嗎？我哋豈可遲鈍、冷淡、如同死咗一樣嗎？噢,願我哋嘅教會之中有上帝嘅靈同氣息吹入祂嘅子民裡面,叫佢哋可以站立起來而活.我哋需要看見,道路是窄的,門是小的.但當我哋通過這窄門之時,佢嘅寬廣卻是沒有限量的.」«Manuscript Releases»,第20卷,217.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天使正攔住伊斯蘭呢匹憤怒嘅馬,佢正企圖掙脫而出,沿途帶來死亡同毀滅;呢事發生喺上帝嘅靈吹喺上帝子民身上嘅時期.於是,佢哋就站起來而且活過來.喺靈吹喺佢哋身上之前,上帝嘅子民係死嘅,因為靈嘅氣息使佢哋站起來並且活過來.當懷愛倫姊妹話,我哋而今已經來到一個時期,像嘅腳——由鐵同泥土混雜而成——乃係代表政教聯合嘅時候,晚雨嘅傾降仍然尚在將來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「晚雨將要降臨在上帝的子民身上.一位大能的天使要從天而降,全地都要因他的榮耀得着光照.」«Review and Herald»,1891年4月21日.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«啟示錄»第十八章裏面有兩把聲音.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當耶穌開始祂公開嘅傳道工作時,祂潔淨咗聖殿,除去其中褻瀆神聖嘅污穢.在祂職事最後所作嘅行動之中,第二次潔淨聖殿乃係其中之一.照樣,在向世界發出警告嘅最後工作中,也有兩次明確嘅呼召臨到各教會.」«信息選粹»卷二,118頁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第一個聲音係畀神子民嘅警號,第二個聲音係畀神其餘仍然喺巴比倫中之兒女嘅警號.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有一個世界正臥在邪惡、詭詐與迷惑之中,處於死蔭之下——沉睡,沉睡.現今有誰正在心靈中感受陣痛,要去喚醒他們呢？有甚麼聲音能夠達到他們呢？我的心思被帶到將來,那時號令要發出：『看哪,新郎來了;你們出來迎接他.』然而,有些人一直遲延,未曾取得用以補充自己燈盞的油;到那時,便會發覺得太遲了——那由油所表徵的品格,是不能轉讓的.」«Bible Echo»,1896年5月4日.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喺呢段經文裏面,提出咗兩個問題：邊啲人正感受到心靈嘅劬勞,以致被喚醒呢？有乜嘢聲音能夠達到佢哋呢？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喚醒世界嘅「聲音」,就係«啟示錄»第十八章所講嘅第二個聲音;呢個聲音呼召上帝其餘嘅羊群從巴比倫中出嚟.上帝嘅子民同埋世界都需要藉着半夜嘅呼聲被喚醒,而呢個呼聲只不過係晚雨嘅另一個象徵.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米勒派認定：基督要喺第四個國度嘅日子設立一個永遠長存嘅國,呢一點係咪正確？係.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祂喺十字架上建立咗祂「恩典」嘅國;嗰時正值聖經預言中第四個國度嘅歷史時期.嗰個國度就係異教羅馬.喺«但以理書»第二章,推雅推喇教會之前嘅背道有冇被表明出嚟？有,因為嗰象徵上帝子民嘅泥,已由泥變成稀泥.所以,推雅推喇喺嗰像嘅邊度？抑或佢根本喺唔喺嗰像之中？佢喺嗰像中係有被表明出嚟嘅,而當尼布甲尼撒喺«但以理書»第四章達到佢驕傲狂妄嘅頂點時,佢就將光照喺呢個事實之上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王說：「這大巴比倫不是我憑我權能的大力,為王宮所建造、為要顯我威嚴的榮耀嗎？」但以理書 4:30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就在尼布甲尼撒受審判、像田野的獸一樣生活二千五百二十日之前不久,他曾藉着提出這個問題顯露出他的驕傲：這大巴比倫的國,不是我所建造的嗎？啟示錄第十七章中的淫婦,在她額上寫着：「奧祕哉！大巴比倫,作世上的淫婦和一切可憎之物的母.」正如懷師妹所稱她的,羅馬教會就是大巴比倫.像中的金頭代表字面上的巴比倫,同時也代表屬靈的巴比倫,就是聖經預言中的第五個國;它有一個獨特的特徵,就是那曾受致命傷的權勢.在以賽亞書第二十三章中,那以推羅為表號的教皇權勢,必被忘記七十年,如同一王的年日.由尼布甲尼撒所代表之字面上的巴比倫,也曾受了一個其後得醫治的致命傷;那是在尼布甲尼撒被逐離其國、歷時二千五百二十日之時.字面上的大巴比倫乃是屬靈之大巴比倫的預表;二者的國度都曾暫時被奪去,之後又得恢復.啟示錄第十七章中的淫婦手中拿着的,不是銀杯,也不是銅杯或鐵杯,乃是金杯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那女人穿着紫色和朱紅色的衣服,又用金子、寶石和珍珠為妝飾;手拿金杯,杯中盛滿了可憎之物,就是她淫亂的污穢.啟示錄 17:4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金象徵實際嘅巴比倫,亦都象徵屬靈嘅巴比倫;佢就係聖經預言中嘅第五個國度,於1798年受咗致命傷,當時聖經預言中嘅第六個國度登上王位.異象中實際嘅巴比倫之後,跟住嘅係一個銀嘅國度,由兩個勢力組成,就係瑪代人同波斯人;而«但以理書»第八章入面嗰隻波斯嘅角,係後起並且更高.瑪代人大利烏係第一隻角,而佢嘅將軍居魯士係一個波斯人,最終會喺瑪代王大利烏之後掌權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古列乃基督嘅預表,佢將要開始使上帝子民脫離被擄之境嘅過程.瑪代—波斯帝國代表«聖經»預言中第六個國度,即係美國.美國有兩角,代表共和主義同新教主義.大利烏代表美國嘅共和主義之角,而古列則代表新教主義之角.正如古列開始使上帝子民得釋放,好叫佢哋重建耶路撒冷同聖殿;照樣,美國乃係被興起之地,為要釋放那些被屬靈巴比倫擄去嘅俘虜,以便建立屬靈嘅聖殿,而米勒派人曾為此奠下根基.巴比倫中實際被擄七十年,乃預表在屬靈巴比倫中被擄一千二百六十年.美國就係尼布甲尼撒像中嘅銀膊頭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第三個銅的國度乃是希臘,表徵一個世界性的國度.那國度就是聯合國;在«啟示錄»第十七章中,就是那在1798年尚未來到的國度.«啟示錄»第十七章中的十王同意將他們的國交給教皇權——那第八個國度,就是出於那七個之中的.他們達成這協議,是因為被美國所迫,也是因為世界正被伊斯蘭教的「四風」所毀滅;這四風是在晚雨時期被釋放出來的,而晚雨乃是在美國的星期日法令之時開始全面傾注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當美國實施星期日法之時,上帝便建立祂「榮耀」的國度,祂高舉祂的子民作為旌旗,呼召上帝其餘的兒女從巴比倫出來.因此,新教之角乃是最後興起,且比先前的更高,正如瑪代波斯的兩角一樣.當聯合國一旦同意將世界的控制權交予教皇權之後,伊斯蘭的四風便被釋放出來,而普世的國度便要面對那場爭戰;這爭戰乃是繼希臘第一角被折斷之後而起,並由此生出四角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當呢個像到達鐵（政權術）同稀泥（教權術）嘅腳,以及十隻腳趾（十王）嘅時候,嗰塊非人手鑿出、由山而出嘅石頭,就擊打呢個像嘅腳.米勒派對但以理所見之像嘅理解係準確嘅,正如按住佢哋喺預言歷史中所處嘅立場,佢哋所能達到嘅準確程度一樣.然而,阿拉法同俄梅戛總係以起頭說明末後,而尼布甲尼撒之像嘅四個國度,乃係四個真實嘅國度,預表世界末時其屬靈嘅對應體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喺歷史上諸國度之中,羅馬興起為第八,且係出於嗰七個.喺«但以理書»第七章,羅馬興起為第八,且係出於嗰七個.喺«但以理書»第八章,羅馬興起為第八,且係出於嗰七個.喺«啟示錄»第十七章,羅馬興起為第八,且係出於嗰七個.喺«但以理書»第二章——即聖經預言中國度首次被提及之處——現代屬靈嘅羅馬興起為第八,且係出於嗰七個.聖經預言中國度最先（Alpha）嘅圖解,辨明咗最後（Omega）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我哋已經到咗一個時候,喺呢個時候,上帝神聖嘅工作,係由嗰像嘅腳所表徵;喺呢雙腳入面,鐵與泥摻雜一齊.上帝有一班子民,係蒙揀選嘅子民;佢哋嘅辨識力必須成聖,唔可以喺根基上堆加木、草、禾稭,以致自己變成唔聖潔.凡忠於上帝誡命嘅人,都必睇見,我哋信仰嘅顯著特徵,就係第七日安息日.若果政府尊崇安息日,如上帝所吩咐嘅一樣,佢就必站立喺上帝嘅能力之中,並維護嗰一次交付聖徒嘅真道.但政界人士卻要擁護嗰虛假嘅安息日,並且將佢哋宗教上嘅信仰同遵守呢個出於教皇制度嘅產物摻雜起來,將佢置於主所分別為聖、所賜福、並分別出來叫人守為聖日、作為祂同祂子民之間直到千代記號嘅安息日之上.教權同政權嘅摻雜,就係由鐵同泥所表徵.呢種聯合正在削弱眾教會一切嘅力量.將國家權力賦予教會,必帶來邪惡嘅結果.人幾乎已經越過咗上帝寬容嘅界線.佢哋將自己嘅力量投放喺政治之中,又同教皇制度聯合.但時候將到,上帝必懲罰嗰啲廢掉祂律法嘅人,而佢哋所行嘅惡,必反過來臨到自己身上.」«基督復臨安息日會聖經註釋»,第4卷,1168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阿拉法同俄梅戛已使但以理書中兩個「新」嘅正確先驅理解得以確立.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坐寶座嗰一位話：「看哪,我將一切都更新了.」又對我話：「你要寫上;因為呢啲話都係真實可信嘅.」佢又對我話：「成了.我係阿拉法,我係俄梅戛;我係初,我係終.我要將生命水嘅泉,白白賜畀口渴嘅人.」啟示錄 21:5, 6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Microsoft YaHei" w:hAnsi="Microsoft YaHei" w:eastAsia="Microsoft YaHei" w:cs="Microsoft YaHe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Microsoft YaHei" w:hAnsi="Microsoft YaHei" w:eastAsia="Microsoft YaHei" w:cs="Microsoft YaHe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Microsoft YaHei" w:hAnsi="Microsoft YaHei" w:eastAsia="Microsoft YaHei" w:cs="Microsoft YaHe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Microsoft YaHei" w:hAnsi="Microsoft YaHei" w:eastAsia="Microsoft YaHei" w:cs="Microsoft YaHe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Microsoft YaHei" w:hAnsi="Microsoft YaHei" w:eastAsia="Microsoft YaHei" w:cs="Microsoft YaHe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Microsoft YaHei" w:hAnsi="Microsoft YaHei" w:eastAsia="Microsoft YaHei" w:cs="Microsoft YaHe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Microsoft YaHei" w:hAnsi="Microsoft YaHei" w:eastAsia="Microsoft YaHei" w:cs="Microsoft YaHe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Microsoft YaHei" w:hAnsi="Microsoft YaHei" w:eastAsia="Microsoft YaHei" w:cs="Microsoft YaHe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Microsoft YaHei" w:hAnsi="Microsoft YaHei" w:eastAsia="Microsoft YaHei" w:cs="Microsoft YaHe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Microsoft YaHei" w:hAnsi="Microsoft YaHei" w:eastAsia="Microsoft YaHei" w:cs="Microsoft YaHe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第八位乃出於那七位——第三號</dc:title>
  <dc:subject>但以理書第二章</dc:subject>
  <dc:creator>Jeff Pippenger</dc:creator>
  <cp:keywords/>
  <dc:description>Generated by ArticleDigger from eighth_is_of_the_seven\03_the_eighth_is_of_the_seven.json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eighth_is_of_the_seven</cp:category>
  <cp:lastPrinted>2000-01-01T00:00:00Z</cp:lastPrinted>
</cp:coreProperties>
</file>