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Je n’ai pas reçu le texte à traduire. Veuillez envoyer le passage complet en anglais.</w:t>
      </w:r>
    </w:p>
    <w:p>
      <w:pPr>
        <w:pStyle w:val="ArticleSubtitle"/>
        <w:jc w:val="left"/>
      </w:pPr>
      <w:r>
        <w:rPr>
          <w:rFonts w:ascii="Arial" w:hAnsi="Arial" w:eastAsia="Arial" w:cs="Arial"/>
        </w:rPr>
        <w:t>Rafraîchir les quatre premiers articles</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2026-04-01</w:t>
      </w:r>
    </w:p>
    <w:p>
      <w:pPr>
        <w:pStyle w:val="ArticleBody"/>
        <w:jc w:val="left"/>
      </w:pPr>
      <w:r>
        <w:rPr>
          <w:rFonts w:ascii="Leelawadee UI" w:hAnsi="Leelawadee UI" w:eastAsia="Leelawadee UI" w:cs="Leelawadee UI"/>
        </w:rPr>
        <w:t>យើងត្រឡប់មកកំណត់អត្តសញ្ញាណប្រវត្តិសាស្ត្រដែលលាក់កំបាំងនៃខទីសែសិបវិញ</w:t>
      </w:r>
      <w:r>
        <w:rPr>
          <w:rFonts w:ascii="Times New Roman" w:hAnsi="Times New Roman" w:eastAsia="Times New Roman" w:cs="Times New Roman"/>
        </w:rPr>
        <w:t xml:space="preserve"> </w:t>
      </w:r>
      <w:r>
        <w:rPr>
          <w:rFonts w:ascii="Leelawadee UI" w:hAnsi="Leelawadee UI" w:eastAsia="Leelawadee UI" w:cs="Leelawadee UI"/>
        </w:rPr>
        <w:t>ដូច្នេះ</w:t>
      </w:r>
      <w:r>
        <w:rPr>
          <w:rFonts w:ascii="Times New Roman" w:hAnsi="Times New Roman" w:eastAsia="Times New Roman" w:cs="Times New Roman"/>
        </w:rPr>
        <w:t xml:space="preserve"> </w:t>
      </w:r>
      <w:r>
        <w:rPr>
          <w:rFonts w:ascii="Leelawadee UI" w:hAnsi="Leelawadee UI" w:eastAsia="Leelawadee UI" w:cs="Leelawadee UI"/>
        </w:rPr>
        <w:t>វាហាក់ដូចជាសមគួរដំបូងបង្អស់ក្នុងការពិនិត្យឡើងវិញនូវមូលដ្ឋានគ្រឹះនៃអត្ថបទបួនដំបូងក្នុងស៊េរីនេះ។</w:t>
      </w:r>
      <w:r>
        <w:rPr>
          <w:rFonts w:ascii="Times New Roman" w:hAnsi="Times New Roman" w:eastAsia="Times New Roman" w:cs="Times New Roman"/>
        </w:rPr>
        <w:t xml:space="preserve"> </w:t>
      </w:r>
      <w:r>
        <w:rPr>
          <w:rFonts w:ascii="Leelawadee UI" w:hAnsi="Leelawadee UI" w:eastAsia="Leelawadee UI" w:cs="Leelawadee UI"/>
        </w:rPr>
        <w:t>អត្ថបទទីមួយក្នុងចំណោមអត្ថបទបួននៃស៊េរីនេះបានបង្ហាញការបកស្រាយតាមព្យាករណ៍មួយ</w:t>
      </w:r>
      <w:r>
        <w:rPr>
          <w:rFonts w:ascii="Times New Roman" w:hAnsi="Times New Roman" w:eastAsia="Times New Roman" w:cs="Times New Roman"/>
        </w:rPr>
        <w:t xml:space="preserve"> </w:t>
      </w:r>
      <w:r>
        <w:rPr>
          <w:rFonts w:ascii="Leelawadee UI" w:hAnsi="Leelawadee UI" w:eastAsia="Leelawadee UI" w:cs="Leelawadee UI"/>
        </w:rPr>
        <w:t>ដោយបង្ហាញព្រះគ្រីស្ទថាជាសិង្ហនៃកុលសម្ព័ន្ធយូដា</w:t>
      </w:r>
      <w:r>
        <w:rPr>
          <w:rFonts w:ascii="Times New Roman" w:hAnsi="Times New Roman" w:eastAsia="Times New Roman" w:cs="Times New Roman"/>
        </w:rPr>
        <w:t xml:space="preserve"> (</w:t>
      </w:r>
      <w:r>
        <w:rPr>
          <w:rFonts w:ascii="Leelawadee UI" w:hAnsi="Leelawadee UI" w:eastAsia="Leelawadee UI" w:cs="Leelawadee UI"/>
        </w:rPr>
        <w:t>និង</w:t>
      </w:r>
      <w:r>
        <w:rPr>
          <w:rFonts w:ascii="Times New Roman" w:hAnsi="Times New Roman" w:eastAsia="Times New Roman" w:cs="Times New Roman"/>
        </w:rPr>
        <w:t xml:space="preserve"> Alpha and Omega) </w:t>
      </w:r>
      <w:r>
        <w:rPr>
          <w:rFonts w:ascii="Leelawadee UI" w:hAnsi="Leelawadee UI" w:eastAsia="Leelawadee UI" w:cs="Leelawadee UI"/>
        </w:rPr>
        <w:t>ដែលទ្រង់បើកត្រាផ្នែកខ្លះៗនៃដានីយ៉ែលជំពូកដប់មួយ</w:t>
      </w:r>
      <w:r>
        <w:rPr>
          <w:rFonts w:ascii="Times New Roman" w:hAnsi="Times New Roman" w:eastAsia="Times New Roman" w:cs="Times New Roman"/>
        </w:rPr>
        <w:t xml:space="preserve"> </w:t>
      </w:r>
      <w:r>
        <w:rPr>
          <w:rFonts w:ascii="Leelawadee UI" w:hAnsi="Leelawadee UI" w:eastAsia="Leelawadee UI" w:cs="Leelawadee UI"/>
        </w:rPr>
        <w:t>នៅពេលវេលាសំខាន់ៗ</w:t>
      </w:r>
      <w:r>
        <w:rPr>
          <w:rFonts w:ascii="Times New Roman" w:hAnsi="Times New Roman" w:eastAsia="Times New Roman" w:cs="Times New Roman"/>
        </w:rPr>
        <w:t xml:space="preserve"> </w:t>
      </w:r>
      <w:r>
        <w:rPr>
          <w:rFonts w:ascii="Leelawadee UI" w:hAnsi="Leelawadee UI" w:eastAsia="Leelawadee UI" w:cs="Leelawadee UI"/>
        </w:rPr>
        <w:t>ដើម្បីដឹកនាំចលនាកំណែទម្រង់ចុងក្រោយនៃមនុស្ស</w:t>
      </w:r>
      <w:r>
        <w:rPr>
          <w:rFonts w:ascii="Times New Roman" w:hAnsi="Times New Roman" w:eastAsia="Times New Roman" w:cs="Times New Roman"/>
        </w:rPr>
        <w:t xml:space="preserve"> 144,000 </w:t>
      </w:r>
      <w:r>
        <w:rPr>
          <w:rFonts w:ascii="Leelawadee UI" w:hAnsi="Leelawadee UI" w:eastAsia="Leelawadee UI" w:cs="Leelawadee UI"/>
        </w:rPr>
        <w:t>នាក់។</w:t>
      </w:r>
      <w:r>
        <w:rPr>
          <w:rFonts w:ascii="Times New Roman" w:hAnsi="Times New Roman" w:eastAsia="Times New Roman" w:cs="Times New Roman"/>
        </w:rPr>
        <w:t xml:space="preserve"> </w:t>
      </w:r>
      <w:r>
        <w:rPr>
          <w:rFonts w:ascii="Leelawadee UI" w:hAnsi="Leelawadee UI" w:eastAsia="Leelawadee UI" w:cs="Leelawadee UI"/>
        </w:rPr>
        <w:t>វាបញ្ជាក់ថា</w:t>
      </w:r>
      <w:r>
        <w:rPr>
          <w:rFonts w:ascii="Times New Roman" w:hAnsi="Times New Roman" w:eastAsia="Times New Roman" w:cs="Times New Roman"/>
        </w:rPr>
        <w:t xml:space="preserve"> </w:t>
      </w:r>
      <w:r>
        <w:rPr>
          <w:rFonts w:ascii="Leelawadee UI" w:hAnsi="Leelawadee UI" w:eastAsia="Leelawadee UI" w:cs="Leelawadee UI"/>
        </w:rPr>
        <w:t>ប្រវត្តិសាស្ត្រនៃទេវតាទីមួយ</w:t>
      </w:r>
      <w:r>
        <w:rPr>
          <w:rFonts w:ascii="Times New Roman" w:hAnsi="Times New Roman" w:eastAsia="Times New Roman" w:cs="Times New Roman"/>
        </w:rPr>
        <w:t xml:space="preserve"> </w:t>
      </w:r>
      <w:r>
        <w:rPr>
          <w:rFonts w:ascii="Leelawadee UI" w:hAnsi="Leelawadee UI" w:eastAsia="Leelawadee UI" w:cs="Leelawadee UI"/>
        </w:rPr>
        <w:t>និងទេវតាទីពីរ</w:t>
      </w:r>
      <w:r>
        <w:rPr>
          <w:rFonts w:ascii="Times New Roman" w:hAnsi="Times New Roman" w:eastAsia="Times New Roman" w:cs="Times New Roman"/>
        </w:rPr>
        <w:t xml:space="preserve"> </w:t>
      </w:r>
      <w:r>
        <w:rPr>
          <w:rFonts w:ascii="Leelawadee UI" w:hAnsi="Leelawadee UI" w:eastAsia="Leelawadee UI" w:cs="Leelawadee UI"/>
        </w:rPr>
        <w:t>ស្របគ្នានឹងប្រវត្តិសាស្ត្រនៃសាររបស់ទេវតាទីបី</w:t>
      </w:r>
      <w:r>
        <w:rPr>
          <w:rFonts w:ascii="Times New Roman" w:hAnsi="Times New Roman" w:eastAsia="Times New Roman" w:cs="Times New Roman"/>
        </w:rPr>
        <w:t xml:space="preserve"> </w:t>
      </w:r>
      <w:r>
        <w:rPr>
          <w:rFonts w:ascii="Leelawadee UI" w:hAnsi="Leelawadee UI" w:eastAsia="Leelawadee UI" w:cs="Leelawadee UI"/>
        </w:rPr>
        <w:t>ដូច្នេះហើយបានកំណត់ថា</w:t>
      </w:r>
      <w:r>
        <w:rPr>
          <w:rFonts w:ascii="Times New Roman" w:hAnsi="Times New Roman" w:eastAsia="Times New Roman" w:cs="Times New Roman"/>
        </w:rPr>
        <w:t xml:space="preserve"> </w:t>
      </w:r>
      <w:r>
        <w:rPr>
          <w:rFonts w:ascii="Leelawadee UI" w:hAnsi="Leelawadee UI" w:eastAsia="Leelawadee UI" w:cs="Leelawadee UI"/>
        </w:rPr>
        <w:t>នៅឆ្នាំ</w:t>
      </w:r>
      <w:r>
        <w:rPr>
          <w:rFonts w:ascii="Times New Roman" w:hAnsi="Times New Roman" w:eastAsia="Times New Roman" w:cs="Times New Roman"/>
        </w:rPr>
        <w:t xml:space="preserve"> 1989 (</w:t>
      </w:r>
      <w:r>
        <w:rPr>
          <w:rFonts w:ascii="Leelawadee UI" w:hAnsi="Leelawadee UI" w:eastAsia="Leelawadee UI" w:cs="Leelawadee UI"/>
        </w:rPr>
        <w:t>១២៦</w:t>
      </w:r>
      <w:r>
        <w:rPr>
          <w:rFonts w:ascii="Times New Roman" w:hAnsi="Times New Roman" w:eastAsia="Times New Roman" w:cs="Times New Roman"/>
        </w:rPr>
        <w:t xml:space="preserve"> </w:t>
      </w:r>
      <w:r>
        <w:rPr>
          <w:rFonts w:ascii="Leelawadee UI" w:hAnsi="Leelawadee UI" w:eastAsia="Leelawadee UI" w:cs="Leelawadee UI"/>
        </w:rPr>
        <w:t>ឆ្នាំបន្ទាប់ពីការបះបោរអាដវេនទីស្តឆ្នាំ</w:t>
      </w:r>
      <w:r>
        <w:rPr>
          <w:rFonts w:ascii="Times New Roman" w:hAnsi="Times New Roman" w:eastAsia="Times New Roman" w:cs="Times New Roman"/>
        </w:rPr>
        <w:t xml:space="preserve"> 1863) </w:t>
      </w:r>
      <w:r>
        <w:rPr>
          <w:rFonts w:ascii="Leelawadee UI" w:hAnsi="Leelawadee UI" w:eastAsia="Leelawadee UI" w:cs="Leelawadee UI"/>
        </w:rPr>
        <w:t>សិង្ហបានបើកត្រាដានីយ៉ែល</w:t>
      </w:r>
      <w:r>
        <w:rPr>
          <w:rFonts w:ascii="Times New Roman" w:hAnsi="Times New Roman" w:eastAsia="Times New Roman" w:cs="Times New Roman"/>
        </w:rPr>
        <w:t xml:space="preserve"> 11:40–45</w:t>
      </w:r>
      <w:r>
        <w:rPr>
          <w:rFonts w:ascii="Leelawadee UI" w:hAnsi="Leelawadee UI" w:eastAsia="Leelawadee UI" w:cs="Leelawadee UI"/>
        </w:rPr>
        <w:t>។</w:t>
      </w:r>
      <w:r>
        <w:rPr>
          <w:rFonts w:ascii="Times New Roman" w:hAnsi="Times New Roman" w:eastAsia="Times New Roman" w:cs="Times New Roman"/>
        </w:rPr>
        <w:t xml:space="preserve"> </w:t>
      </w:r>
      <w:r>
        <w:rPr>
          <w:rFonts w:ascii="Leelawadee UI" w:hAnsi="Leelawadee UI" w:eastAsia="Leelawadee UI" w:cs="Leelawadee UI"/>
        </w:rPr>
        <w:t>ខទាំងនោះដែលត្រូវបានបើកត្រា</w:t>
      </w:r>
      <w:r>
        <w:rPr>
          <w:rFonts w:ascii="Times New Roman" w:hAnsi="Times New Roman" w:eastAsia="Times New Roman" w:cs="Times New Roman"/>
        </w:rPr>
        <w:t xml:space="preserve"> </w:t>
      </w:r>
      <w:r>
        <w:rPr>
          <w:rFonts w:ascii="Leelawadee UI" w:hAnsi="Leelawadee UI" w:eastAsia="Leelawadee UI" w:cs="Leelawadee UI"/>
        </w:rPr>
        <w:t>តាមដានរបួសស្លាប់របស់អំណាចសម្តេចប៉ាបនៅឆ្នាំ</w:t>
      </w:r>
      <w:r>
        <w:rPr>
          <w:rFonts w:ascii="Times New Roman" w:hAnsi="Times New Roman" w:eastAsia="Times New Roman" w:cs="Times New Roman"/>
        </w:rPr>
        <w:t xml:space="preserve"> 1798 </w:t>
      </w:r>
      <w:r>
        <w:rPr>
          <w:rFonts w:ascii="Leelawadee UI" w:hAnsi="Leelawadee UI" w:eastAsia="Leelawadee UI" w:cs="Leelawadee UI"/>
        </w:rPr>
        <w:t>ការជាសះស្បើយរបស់វាតាមរយៈសហភាពបីមុខរវាងនាគ</w:t>
      </w:r>
      <w:r>
        <w:rPr>
          <w:rFonts w:ascii="Times New Roman" w:hAnsi="Times New Roman" w:eastAsia="Times New Roman" w:cs="Times New Roman"/>
        </w:rPr>
        <w:t xml:space="preserve"> </w:t>
      </w:r>
      <w:r>
        <w:rPr>
          <w:rFonts w:ascii="Leelawadee UI" w:hAnsi="Leelawadee UI" w:eastAsia="Leelawadee UI" w:cs="Leelawadee UI"/>
        </w:rPr>
        <w:t>សត្វសាហាវ</w:t>
      </w:r>
      <w:r>
        <w:rPr>
          <w:rFonts w:ascii="Times New Roman" w:hAnsi="Times New Roman" w:eastAsia="Times New Roman" w:cs="Times New Roman"/>
        </w:rPr>
        <w:t xml:space="preserve"> </w:t>
      </w:r>
      <w:r>
        <w:rPr>
          <w:rFonts w:ascii="Leelawadee UI" w:hAnsi="Leelawadee UI" w:eastAsia="Leelawadee UI" w:cs="Leelawadee UI"/>
        </w:rPr>
        <w:t>និងព្យាការីក្លែងក្លាយ</w:t>
      </w:r>
      <w:r>
        <w:rPr>
          <w:rFonts w:ascii="Times New Roman" w:hAnsi="Times New Roman" w:eastAsia="Times New Roman" w:cs="Times New Roman"/>
        </w:rPr>
        <w:t xml:space="preserve"> </w:t>
      </w:r>
      <w:r>
        <w:rPr>
          <w:rFonts w:ascii="Leelawadee UI" w:hAnsi="Leelawadee UI" w:eastAsia="Leelawadee UI" w:cs="Leelawadee UI"/>
        </w:rPr>
        <w:t>ដែលបន្តនាំទៅរក</w:t>
      </w:r>
      <w:r>
        <w:rPr>
          <w:rFonts w:ascii="Times New Roman" w:hAnsi="Times New Roman" w:eastAsia="Times New Roman" w:cs="Times New Roman"/>
        </w:rPr>
        <w:t xml:space="preserve"> Armageddon </w:t>
      </w:r>
      <w:r>
        <w:rPr>
          <w:rFonts w:ascii="Leelawadee UI" w:hAnsi="Leelawadee UI" w:eastAsia="Leelawadee UI" w:cs="Leelawadee UI"/>
        </w:rPr>
        <w:t>នៅ</w:t>
      </w:r>
      <w:r>
        <w:rPr>
          <w:rFonts w:ascii="Times New Roman" w:hAnsi="Times New Roman" w:eastAsia="Times New Roman" w:cs="Times New Roman"/>
        </w:rPr>
        <w:t xml:space="preserve"> «</w:t>
      </w:r>
      <w:r>
        <w:rPr>
          <w:rFonts w:ascii="Leelawadee UI" w:hAnsi="Leelawadee UI" w:eastAsia="Leelawadee UI" w:cs="Leelawadee UI"/>
        </w:rPr>
        <w:t>ភ្នំបរិសុទ្ធដ៏រុងរឿង</w:t>
      </w:r>
      <w:r>
        <w:rPr>
          <w:rFonts w:ascii="Times New Roman" w:hAnsi="Times New Roman" w:eastAsia="Times New Roman" w:cs="Times New Roman"/>
        </w:rPr>
        <w:t xml:space="preserve">» </w:t>
      </w:r>
      <w:r>
        <w:rPr>
          <w:rFonts w:ascii="Leelawadee UI" w:hAnsi="Leelawadee UI" w:eastAsia="Leelawadee UI" w:cs="Leelawadee UI"/>
        </w:rPr>
        <w:t>នៃខទីសែសិបប្រាំ។</w:t>
      </w:r>
      <w:r>
        <w:rPr>
          <w:rFonts w:ascii="Times New Roman" w:hAnsi="Times New Roman" w:eastAsia="Times New Roman" w:cs="Times New Roman"/>
        </w:rPr>
        <w:t xml:space="preserve"> </w:t>
      </w:r>
      <w:r>
        <w:rPr>
          <w:rFonts w:ascii="Leelawadee UI" w:hAnsi="Leelawadee UI" w:eastAsia="Leelawadee UI" w:cs="Leelawadee UI"/>
        </w:rPr>
        <w:t>ខណៈដែលចលនានៃមនុស្សមួយសែនបួនម៉ឺនបួនពាន់នាក់</w:t>
      </w:r>
      <w:r>
        <w:rPr>
          <w:rFonts w:ascii="Times New Roman" w:hAnsi="Times New Roman" w:eastAsia="Times New Roman" w:cs="Times New Roman"/>
        </w:rPr>
        <w:t xml:space="preserve"> </w:t>
      </w:r>
      <w:r>
        <w:rPr>
          <w:rFonts w:ascii="Leelawadee UI" w:hAnsi="Leelawadee UI" w:eastAsia="Leelawadee UI" w:cs="Leelawadee UI"/>
        </w:rPr>
        <w:t>កាន់តែខិតជិតច្បាប់ថ្ងៃអាទិត្យដែលនឹងមកដល់ក្នុងពេលឆាប់ៗនេះនៅសហរដ្ឋអាមេរិក</w:t>
      </w:r>
      <w:r>
        <w:rPr>
          <w:rFonts w:ascii="Times New Roman" w:hAnsi="Times New Roman" w:eastAsia="Times New Roman" w:cs="Times New Roman"/>
        </w:rPr>
        <w:t xml:space="preserve"> </w:t>
      </w:r>
      <w:r>
        <w:rPr>
          <w:rFonts w:ascii="Leelawadee UI" w:hAnsi="Leelawadee UI" w:eastAsia="Leelawadee UI" w:cs="Leelawadee UI"/>
        </w:rPr>
        <w:t>ប្រវត្តិសាស្ត្រដែលលាក់កំបាំងនៃខទី</w:t>
      </w:r>
      <w:r>
        <w:rPr>
          <w:rFonts w:ascii="Times New Roman" w:hAnsi="Times New Roman" w:eastAsia="Times New Roman" w:cs="Times New Roman"/>
        </w:rPr>
        <w:t xml:space="preserve"> 40 (</w:t>
      </w:r>
      <w:r>
        <w:rPr>
          <w:rFonts w:ascii="Leelawadee UI" w:hAnsi="Leelawadee UI" w:eastAsia="Leelawadee UI" w:cs="Leelawadee UI"/>
        </w:rPr>
        <w:t>ដែលគ្របដណ្តប់ចាប់ពីឆ្នាំ</w:t>
      </w:r>
      <w:r>
        <w:rPr>
          <w:rFonts w:ascii="Times New Roman" w:hAnsi="Times New Roman" w:eastAsia="Times New Roman" w:cs="Times New Roman"/>
        </w:rPr>
        <w:t xml:space="preserve"> 1989 </w:t>
      </w:r>
      <w:r>
        <w:rPr>
          <w:rFonts w:ascii="Leelawadee UI" w:hAnsi="Leelawadee UI" w:eastAsia="Leelawadee UI" w:cs="Leelawadee UI"/>
        </w:rPr>
        <w:t>រហូតដល់ច្បាប់ថ្ងៃអាទិត្យនោះ</w:t>
      </w:r>
      <w:r>
        <w:rPr>
          <w:rFonts w:ascii="Times New Roman" w:hAnsi="Times New Roman" w:eastAsia="Times New Roman" w:cs="Times New Roman"/>
        </w:rPr>
        <w:t xml:space="preserve">) </w:t>
      </w:r>
      <w:r>
        <w:rPr>
          <w:rFonts w:ascii="Leelawadee UI" w:hAnsi="Leelawadee UI" w:eastAsia="Leelawadee UI" w:cs="Leelawadee UI"/>
        </w:rPr>
        <w:t>បានចាប់ផ្តើមត្រូវបានបើកត្រានៅខែកក្កដា</w:t>
      </w:r>
      <w:r>
        <w:rPr>
          <w:rFonts w:ascii="Times New Roman" w:hAnsi="Times New Roman" w:eastAsia="Times New Roman" w:cs="Times New Roman"/>
        </w:rPr>
        <w:t xml:space="preserve"> </w:t>
      </w:r>
      <w:r>
        <w:rPr>
          <w:rFonts w:ascii="Leelawadee UI" w:hAnsi="Leelawadee UI" w:eastAsia="Leelawadee UI" w:cs="Leelawadee UI"/>
        </w:rPr>
        <w:t>ឆ្នាំ</w:t>
      </w:r>
      <w:r>
        <w:rPr>
          <w:rFonts w:ascii="Times New Roman" w:hAnsi="Times New Roman" w:eastAsia="Times New Roman" w:cs="Times New Roman"/>
        </w:rPr>
        <w:t xml:space="preserve"> 2023</w:t>
      </w:r>
      <w:r>
        <w:rPr>
          <w:rFonts w:ascii="Leelawadee UI" w:hAnsi="Leelawadee UI" w:eastAsia="Leelawadee UI" w:cs="Leelawadee UI"/>
        </w:rPr>
        <w:t>។</w:t>
      </w:r>
    </w:p>
    <w:p>
      <w:pPr>
        <w:pStyle w:val="ArticleBody"/>
        <w:jc w:val="left"/>
      </w:pPr>
      <w:r>
        <w:rPr>
          <w:rFonts w:ascii="Times New Roman" w:hAnsi="Times New Roman" w:eastAsia="Times New Roman" w:cs="Times New Roman"/>
        </w:rPr>
        <w:t>En s’appuyant sur le commentaire d’Ellen White selon lequel la partie non scellée du livre de Daniel se rapportant aux derniers jours produit un « accroissement de connaissance » qui prépare un peuple à subsister. « L’huile » est identifiée comme étant le Saint-Esprit, les messages divins et le caractère dans la parabole des dix vierges. Le descèlement a déclenché le processus d’épreuve en trois volets de Daniel 12:10, où beaucoup sont « purifiés, blanchis et éprouvés ». Cette histoire représente plusieurs points prophétiques où la prophétie a été descellée, à commencer par 1989, le 11 septembre 2001 et juillet 2023. Ces divers descèlements représentent une période allant de 1989 jusqu’au 11 septembre, la période du 11 septembre jusqu’à la loi du dimanche imminente, et la période du temps de retard depuis le 18 juillet 2020 jusqu’au 31 décembre 2023, durant laquelle le message du Cri de Minuit est progressivement descellé jusqu’à la loi du dimanche.</w:t>
      </w:r>
    </w:p>
    <w:p>
      <w:pPr>
        <w:pStyle w:val="ArticleBody"/>
        <w:jc w:val="left"/>
      </w:pPr>
      <w:r>
        <w:rPr>
          <w:rFonts w:ascii="Times New Roman" w:hAnsi="Times New Roman" w:eastAsia="Times New Roman" w:cs="Times New Roman"/>
        </w:rPr>
        <w:t>Waaqeffatni warra kaadhimamtoota kuma dhibba afurtamii afur keessaa taʼuuf, kan keessatti lafeewwan gogan Hisqiʼel 37 fi dhugaa-baatota lama Mulʼata boqonnaa kudha tokko keessatti yeroo Hafuuraan guutamanii dhaabatan jechuun argisiifaman, hiikamuun mallattoo cufame sanaatiin raawwatama. Yoo sabni Waaqayyoo “ifaa qaaliisaa” kana, kan balaa akkuma aangoo paaphaasii fi seera Dilbataa mulʼisu kanaaf dammaquu baatan, barsiisni sobaa isaan ni sifaata (qola qamadii irraa qamadii addaan baasuun). Mallattooleen karaa raajii duraanii akkuma Blair Bill bara 1888 fi Patriot Act akeekkachiisa raajii taʼan jechuun adda baafamu. Barreeffamni jalqabaa akka seenaa raajii duraanii hundi inni keessatti Daaniʼel boqonnaa kudha tokko keessatti bakka buʼamee jiru lakkoofsota 40–45 keessatti irra deebiʼamu adda baasa. Barreeffamni sun fakkeenyi bineensichaa jalqaba keessatti Ameerikaa keessatti, achiis addunyaa keessatti akka ijaaramu, akkuma bara 321 fi seera Dilbataa isa jalqabaa tiin fakkeeffamee jiru, itti aansuudhaanis fakkeenyi bineensichaa addunyaa guutuu keessatti, akkuma bara 538 tiin fakkeeffamee jiru, Miikaaʼel yeroo kaʼuu fi yeroo carraan araaraa cufamu akka taʼe adda baasa.</w:t>
      </w:r>
    </w:p>
    <w:p>
      <w:pPr>
        <w:pStyle w:val="ArticleBody"/>
        <w:jc w:val="left"/>
      </w:pPr>
      <w:r>
        <w:rPr>
          <w:rFonts w:ascii="Times New Roman" w:hAnsi="Times New Roman" w:eastAsia="Times New Roman" w:cs="Times New Roman"/>
        </w:rPr>
        <w:t>اَلْجُزْءُ الثَّانِي مِنَ الْمَقَالَاتِ الْأَرْبَعِ يُوَاصِلُ الْإِطَارَ النَّبَوِيَّ مِنْ خِلَالِ تَعْيِينِ «قَانُونِ بَاتْرِيُوت» لِعَامِ 2001 عَلَى أَنَّهُ «تَكَلُّمُ» الْوِلَايَاتِ الْمُتَّحِدَةِ فِي إِتْمَامِ رُؤْيَا 13:11. وَكَانَ «قَانُونُ بَاتْرِيُوت» أَوَّلَ ثَلَاثَةِ تَنَكُّرَاتٍ دُسْتُورِيَّةٍ تُوَازِي الْمَعَالِمَ الثَّلَاثَ فِي بَدَايَةِ الْمَمْلَكَةِ السَّادِسَةِ مِنْ نُبُوَّةِ الْكِتَابِ الْمُقَدَّسِ؛ إِعْلَانُ الِاسْتِقْلَالِ سَنَةَ 1776، وَالدُّسْتُورُ سَنَةَ 1789، وَقَوَانِينُ الْأَجَانِبِ وَالْفِتْنَةِ سَنَةَ 1798. أَمَّا مَشْرُوعُ بْلَيْرَ الْفَاشِلُ سَنَةَ 1888، وَهُوَ مُحَاوَلَةٌ لِفَرْضِ قَانُونِ أَحَدٍ وَطَنِيٍّ، فَقَدْ سُحِبَ نَظِيرَ حِصَارِ كِسْتِيُوسَ فِي سَنَةِ 66؛ وَكِلَاهُمَا يُشِيرَانِ نَمَطِيًّا إِلَى سَنَةِ 2001، حِينَ بَدَأَ «قَانُونُ بَاتْرِيُوت» فَتْرَةَ الِاخْتِبَارِ الْخَاصَّةِ بِصُورَةِ الْوَحْشِ فِي الْوِلَايَاتِ الْمُتَّحِدَةِ. وَيَتَوَافَقُ «قَانُونُ بَاتْرِيُوت» مَعَ سَنَةِ 1776، وَقَدِ اسْتَبْدَلَ الْقَانُونَ الْعُرْفِيَّ الْإِنْجِلِيزِيَّ «الْمُتَّهَمُ بَرِيءٌ حَتَّى تَثْبُتَ إِدَانَتُهُ» بِالْقَانُونِ الْمَدَنِيِّ الرُّومَانِيِّ «الْمُتَّهَمُ مُدَانٌ حَتَّى يُثْبِتَ بَرَاءَتَهُ». أَمَّا الْمَعْلَمُ الْأَوْسَطُ، الَّذِي تُمَثِّلُهُ سَنَةُ 1789—وَمُحَاكَمَاتُ بِلُوسِي الَّتِي ابْتَدَأَتْ فِي يَنَايِرَ 2022—فَقَدْ دَاسَ الضَّمَانَاتِ الْإِجْرَائِيَّةَ وَالْمَوْضُوعِيَّةَ لِلْأُصُولِ الْقَانُونِيَّةِ الْوَاجِبَةِ مِنْ خِلَالِ الْمُحَارَبَةِ الْقَانُونِيَّةِ السِّيَاسِيَّةِ، وَعَمَلِيَّاتِ الرَّايَاتِ الزَّائِفَةِ، وَفَسَادِ الْوَكَالَاتِ، مُنْكِرًا عَلَنًا الْحُقُوقَ الْأَسَاسِيَّةَ. وَهَذِهِ الْمَعَالِمُ الثَّلَاثَةُ لِـ«التَّكَلُّمِ» فِي «قَانُونِ بَاتْرِيُوت» سَنَةَ 2001، وَ«مُحَاكَمَاتِ بِلُوسِي» سَنَةَ 2022، وَقَانُونِ الْأَحَدِ الْآتِي، تَتَنَكَّرُ تَدْرِيجِيًّا لِكُلِّ مَبْدَإٍ مِنْ مَبَادِئِ دُسْتُورِ الْوِلَايَاتِ الْمُتَّحِدَةِ.</w:t>
      </w:r>
    </w:p>
    <w:p>
      <w:pPr>
        <w:pStyle w:val="ArticleBody"/>
        <w:jc w:val="left"/>
      </w:pPr>
      <w:r>
        <w:rPr>
          <w:rFonts w:ascii="Times New Roman" w:hAnsi="Times New Roman" w:eastAsia="Times New Roman" w:cs="Times New Roman"/>
        </w:rPr>
        <w:t>Ensuite, le protestantisme unit ses mains à la papauté et au spiritisme dans la triple union; alors les États-Unis parlent comme un dragon, forment pleinement l’image de la bête, remplissent leur coupe de probation et cessent d’être le sixième royaume. L’apostasie nationale est alors suivie de la ruine nationale. Le fait de parler au moment de la loi du dimanche est typifié par le commencement et la première loi dominicale de Constantin en 321, puis l’achèvement et la dernière loi dominicale sont représentés par 538.</w:t>
      </w:r>
    </w:p>
    <w:p>
      <w:pPr>
        <w:pStyle w:val="ArticleBody"/>
        <w:jc w:val="left"/>
      </w:pPr>
      <w:r>
        <w:rPr>
          <w:rFonts w:ascii="Times New Roman" w:hAnsi="Times New Roman" w:eastAsia="Times New Roman" w:cs="Times New Roman"/>
        </w:rPr>
        <w:t>Tout cela est caché dans l’histoire prophétique de Daniel 11:40, qui est parallèle à la ligne millérite ainsi qu’à la ligne allant du Christ à la croix. Apocalypse 12:15–16 présente la Constitution comme la « terre » qui engloutit autrefois le fleuve de persécution du dragon, mais qui, en définitive, parlera comme le dragon lors de la loi dominicale bientôt à venir. L’avertissement d’Ellen White dans Testimonies, volume 5 (pages 711 et 451, 452), selon lequel toute législation religieuse qui fait des concessions à la papauté, et que la loi dominicale révélera l’esprit du dragon, confirme que les trois étapes de 1776, 1789 et 1798 sont des balises prophétiques qui préfigurent le processus final d’épreuve en trois étapes, lequel s’achève à l’épreuve finale; et ce processus d’épreuve est ce qui prépare le peuple de Dieu à tenir ferme.</w:t>
      </w:r>
    </w:p>
    <w:p>
      <w:pPr>
        <w:pStyle w:val="ArticleBody"/>
        <w:jc w:val="left"/>
      </w:pPr>
      <w:r>
        <w:rPr>
          <w:rFonts w:ascii="Nirmala UI" w:hAnsi="Nirmala UI" w:eastAsia="Nirmala UI" w:cs="Nirmala UI"/>
        </w:rPr>
        <w:t>ਮੁੱਦੇ</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ਤੀਜਾ</w:t>
      </w:r>
      <w:r>
        <w:rPr>
          <w:rFonts w:ascii="Times New Roman" w:hAnsi="Times New Roman" w:eastAsia="Times New Roman" w:cs="Times New Roman"/>
        </w:rPr>
        <w:t xml:space="preserve"> </w:t>
      </w:r>
      <w:r>
        <w:rPr>
          <w:rFonts w:ascii="Nirmala UI" w:hAnsi="Nirmala UI" w:eastAsia="Nirmala UI" w:cs="Nirmala UI"/>
        </w:rPr>
        <w:t>ਲੇਖ</w:t>
      </w:r>
      <w:r>
        <w:rPr>
          <w:rFonts w:ascii="Times New Roman" w:hAnsi="Times New Roman" w:eastAsia="Times New Roman" w:cs="Times New Roman"/>
        </w:rPr>
        <w:t xml:space="preserve"> Ellen White </w:t>
      </w:r>
      <w:r>
        <w:rPr>
          <w:rFonts w:ascii="Nirmala UI" w:hAnsi="Nirmala UI" w:eastAsia="Nirmala UI" w:cs="Nirmala UI"/>
        </w:rPr>
        <w:t>ਦੀਆਂ</w:t>
      </w:r>
      <w:r>
        <w:rPr>
          <w:rFonts w:ascii="Times New Roman" w:hAnsi="Times New Roman" w:eastAsia="Times New Roman" w:cs="Times New Roman"/>
        </w:rPr>
        <w:t xml:space="preserve"> *Testimonies*, volume 5, pages 451, 452 </w:t>
      </w:r>
      <w:r>
        <w:rPr>
          <w:rFonts w:ascii="Nirmala UI" w:hAnsi="Nirmala UI" w:eastAsia="Nirmala UI" w:cs="Nirmala UI"/>
        </w:rPr>
        <w:t>ਵਿੱਚ</w:t>
      </w:r>
      <w:r>
        <w:rPr>
          <w:rFonts w:ascii="Times New Roman" w:hAnsi="Times New Roman" w:eastAsia="Times New Roman" w:cs="Times New Roman"/>
        </w:rPr>
        <w:t xml:space="preserve"> </w:t>
      </w:r>
      <w:r>
        <w:rPr>
          <w:rFonts w:ascii="Nirmala UI" w:hAnsi="Nirmala UI" w:eastAsia="Nirmala UI" w:cs="Nirmala UI"/>
        </w:rPr>
        <w:t>ਦਿੱਤੀਆਂ</w:t>
      </w:r>
      <w:r>
        <w:rPr>
          <w:rFonts w:ascii="Times New Roman" w:hAnsi="Times New Roman" w:eastAsia="Times New Roman" w:cs="Times New Roman"/>
        </w:rPr>
        <w:t xml:space="preserve"> </w:t>
      </w:r>
      <w:r>
        <w:rPr>
          <w:rFonts w:ascii="Nirmala UI" w:hAnsi="Nirmala UI" w:eastAsia="Nirmala UI" w:cs="Nirmala UI"/>
        </w:rPr>
        <w:t>ਚੇਤਾਵਨੀਆਂ</w:t>
      </w:r>
      <w:r>
        <w:rPr>
          <w:rFonts w:ascii="Times New Roman" w:hAnsi="Times New Roman" w:eastAsia="Times New Roman" w:cs="Times New Roman"/>
        </w:rPr>
        <w:t xml:space="preserve"> </w:t>
      </w:r>
      <w:r>
        <w:rPr>
          <w:rFonts w:ascii="Nirmala UI" w:hAnsi="Nirmala UI" w:eastAsia="Nirmala UI" w:cs="Nirmala UI"/>
        </w:rPr>
        <w:t>ਨੂੰ</w:t>
      </w:r>
      <w:r>
        <w:rPr>
          <w:rFonts w:ascii="Times New Roman" w:hAnsi="Times New Roman" w:eastAsia="Times New Roman" w:cs="Times New Roman"/>
        </w:rPr>
        <w:t xml:space="preserve"> </w:t>
      </w:r>
      <w:r>
        <w:rPr>
          <w:rFonts w:ascii="Nirmala UI" w:hAnsi="Nirmala UI" w:eastAsia="Nirmala UI" w:cs="Nirmala UI"/>
        </w:rPr>
        <w:t>ਹੋਰ</w:t>
      </w:r>
      <w:r>
        <w:rPr>
          <w:rFonts w:ascii="Times New Roman" w:hAnsi="Times New Roman" w:eastAsia="Times New Roman" w:cs="Times New Roman"/>
        </w:rPr>
        <w:t xml:space="preserve"> </w:t>
      </w:r>
      <w:r>
        <w:rPr>
          <w:rFonts w:ascii="Nirmala UI" w:hAnsi="Nirmala UI" w:eastAsia="Nirmala UI" w:cs="Nirmala UI"/>
        </w:rPr>
        <w:t>ਵਿਸਥਾਰ</w:t>
      </w:r>
      <w:r>
        <w:rPr>
          <w:rFonts w:ascii="Times New Roman" w:hAnsi="Times New Roman" w:eastAsia="Times New Roman" w:cs="Times New Roman"/>
        </w:rPr>
        <w:t xml:space="preserve"> </w:t>
      </w:r>
      <w:r>
        <w:rPr>
          <w:rFonts w:ascii="Nirmala UI" w:hAnsi="Nirmala UI" w:eastAsia="Nirmala UI" w:cs="Nirmala UI"/>
        </w:rPr>
        <w:t>ਨਾਲ</w:t>
      </w:r>
      <w:r>
        <w:rPr>
          <w:rFonts w:ascii="Times New Roman" w:hAnsi="Times New Roman" w:eastAsia="Times New Roman" w:cs="Times New Roman"/>
        </w:rPr>
        <w:t xml:space="preserve"> </w:t>
      </w:r>
      <w:r>
        <w:rPr>
          <w:rFonts w:ascii="Nirmala UI" w:hAnsi="Nirmala UI" w:eastAsia="Nirmala UI" w:cs="Nirmala UI"/>
        </w:rPr>
        <w:t>ਪ੍ਰਗਟ</w:t>
      </w:r>
      <w:r>
        <w:rPr>
          <w:rFonts w:ascii="Times New Roman" w:hAnsi="Times New Roman" w:eastAsia="Times New Roman" w:cs="Times New Roman"/>
        </w:rPr>
        <w:t xml:space="preserve"> </w:t>
      </w:r>
      <w:r>
        <w:rPr>
          <w:rFonts w:ascii="Nirmala UI" w:hAnsi="Nirmala UI" w:eastAsia="Nirmala UI" w:cs="Nirmala UI"/>
        </w:rPr>
        <w:t>ਕਰਦਾ</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ਅਤੇ</w:t>
      </w:r>
      <w:r>
        <w:rPr>
          <w:rFonts w:ascii="Times New Roman" w:hAnsi="Times New Roman" w:eastAsia="Times New Roman" w:cs="Times New Roman"/>
        </w:rPr>
        <w:t xml:space="preserve"> </w:t>
      </w:r>
      <w:r>
        <w:rPr>
          <w:rFonts w:ascii="Nirmala UI" w:hAnsi="Nirmala UI" w:eastAsia="Nirmala UI" w:cs="Nirmala UI"/>
        </w:rPr>
        <w:t>ਇਹ</w:t>
      </w:r>
      <w:r>
        <w:rPr>
          <w:rFonts w:ascii="Times New Roman" w:hAnsi="Times New Roman" w:eastAsia="Times New Roman" w:cs="Times New Roman"/>
        </w:rPr>
        <w:t xml:space="preserve"> </w:t>
      </w:r>
      <w:r>
        <w:rPr>
          <w:rFonts w:ascii="Nirmala UI" w:hAnsi="Nirmala UI" w:eastAsia="Nirmala UI" w:cs="Nirmala UI"/>
        </w:rPr>
        <w:t>ਦਾਅਵਾ</w:t>
      </w:r>
      <w:r>
        <w:rPr>
          <w:rFonts w:ascii="Times New Roman" w:hAnsi="Times New Roman" w:eastAsia="Times New Roman" w:cs="Times New Roman"/>
        </w:rPr>
        <w:t xml:space="preserve"> </w:t>
      </w:r>
      <w:r>
        <w:rPr>
          <w:rFonts w:ascii="Nirmala UI" w:hAnsi="Nirmala UI" w:eastAsia="Nirmala UI" w:cs="Nirmala UI"/>
        </w:rPr>
        <w:t>ਕਰਦਾ</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ਕਿ</w:t>
      </w:r>
      <w:r>
        <w:rPr>
          <w:rFonts w:ascii="Times New Roman" w:hAnsi="Times New Roman" w:eastAsia="Times New Roman" w:cs="Times New Roman"/>
        </w:rPr>
        <w:t xml:space="preserve"> </w:t>
      </w:r>
      <w:r>
        <w:rPr>
          <w:rFonts w:ascii="Nirmala UI" w:hAnsi="Nirmala UI" w:eastAsia="Nirmala UI" w:cs="Nirmala UI"/>
        </w:rPr>
        <w:t>ਸੰਯੁਕਤ</w:t>
      </w:r>
      <w:r>
        <w:rPr>
          <w:rFonts w:ascii="Times New Roman" w:hAnsi="Times New Roman" w:eastAsia="Times New Roman" w:cs="Times New Roman"/>
        </w:rPr>
        <w:t xml:space="preserve"> </w:t>
      </w:r>
      <w:r>
        <w:rPr>
          <w:rFonts w:ascii="Nirmala UI" w:hAnsi="Nirmala UI" w:eastAsia="Nirmala UI" w:cs="Nirmala UI"/>
        </w:rPr>
        <w:t>ਰਾਜ</w:t>
      </w:r>
      <w:r>
        <w:rPr>
          <w:rFonts w:ascii="Times New Roman" w:hAnsi="Times New Roman" w:eastAsia="Times New Roman" w:cs="Times New Roman"/>
        </w:rPr>
        <w:t xml:space="preserve"> </w:t>
      </w:r>
      <w:r>
        <w:rPr>
          <w:rFonts w:ascii="Nirmala UI" w:hAnsi="Nirmala UI" w:eastAsia="Nirmala UI" w:cs="Nirmala UI"/>
        </w:rPr>
        <w:t>ਅਮਰੀਕਾ</w:t>
      </w:r>
      <w:r>
        <w:rPr>
          <w:rFonts w:ascii="Times New Roman" w:hAnsi="Times New Roman" w:eastAsia="Times New Roman" w:cs="Times New Roman"/>
        </w:rPr>
        <w:t xml:space="preserve"> </w:t>
      </w:r>
      <w:r>
        <w:rPr>
          <w:rFonts w:ascii="Nirmala UI" w:hAnsi="Nirmala UI" w:eastAsia="Nirmala UI" w:cs="Nirmala UI"/>
        </w:rPr>
        <w:t>ਵਿੱਚ</w:t>
      </w:r>
      <w:r>
        <w:rPr>
          <w:rFonts w:ascii="Times New Roman" w:hAnsi="Times New Roman" w:eastAsia="Times New Roman" w:cs="Times New Roman"/>
        </w:rPr>
        <w:t xml:space="preserve"> </w:t>
      </w:r>
      <w:r>
        <w:rPr>
          <w:rFonts w:ascii="Nirmala UI" w:hAnsi="Nirmala UI" w:eastAsia="Nirmala UI" w:cs="Nirmala UI"/>
        </w:rPr>
        <w:t>ਜਲਦੀ</w:t>
      </w:r>
      <w:r>
        <w:rPr>
          <w:rFonts w:ascii="Times New Roman" w:hAnsi="Times New Roman" w:eastAsia="Times New Roman" w:cs="Times New Roman"/>
        </w:rPr>
        <w:t xml:space="preserve"> </w:t>
      </w:r>
      <w:r>
        <w:rPr>
          <w:rFonts w:ascii="Nirmala UI" w:hAnsi="Nirmala UI" w:eastAsia="Nirmala UI" w:cs="Nirmala UI"/>
        </w:rPr>
        <w:t>ਆਉਣ</w:t>
      </w:r>
      <w:r>
        <w:rPr>
          <w:rFonts w:ascii="Times New Roman" w:hAnsi="Times New Roman" w:eastAsia="Times New Roman" w:cs="Times New Roman"/>
        </w:rPr>
        <w:t xml:space="preserve"> </w:t>
      </w:r>
      <w:r>
        <w:rPr>
          <w:rFonts w:ascii="Nirmala UI" w:hAnsi="Nirmala UI" w:eastAsia="Nirmala UI" w:cs="Nirmala UI"/>
        </w:rPr>
        <w:t>ਵਾਲਾ</w:t>
      </w:r>
      <w:r>
        <w:rPr>
          <w:rFonts w:ascii="Times New Roman" w:hAnsi="Times New Roman" w:eastAsia="Times New Roman" w:cs="Times New Roman"/>
        </w:rPr>
        <w:t xml:space="preserve"> Sunday law </w:t>
      </w:r>
      <w:r>
        <w:rPr>
          <w:rFonts w:ascii="Nirmala UI" w:hAnsi="Nirmala UI" w:eastAsia="Nirmala UI" w:cs="Nirmala UI"/>
        </w:rPr>
        <w:t>ਉਹ</w:t>
      </w:r>
      <w:r>
        <w:rPr>
          <w:rFonts w:ascii="Times New Roman" w:hAnsi="Times New Roman" w:eastAsia="Times New Roman" w:cs="Times New Roman"/>
        </w:rPr>
        <w:t xml:space="preserve"> </w:t>
      </w:r>
      <w:r>
        <w:rPr>
          <w:rFonts w:ascii="Nirmala UI" w:hAnsi="Nirmala UI" w:eastAsia="Nirmala UI" w:cs="Nirmala UI"/>
        </w:rPr>
        <w:t>ਨਿਰਣਾਇਕ</w:t>
      </w:r>
      <w:r>
        <w:rPr>
          <w:rFonts w:ascii="Times New Roman" w:hAnsi="Times New Roman" w:eastAsia="Times New Roman" w:cs="Times New Roman"/>
        </w:rPr>
        <w:t xml:space="preserve"> </w:t>
      </w:r>
      <w:r>
        <w:rPr>
          <w:rFonts w:ascii="Nirmala UI" w:hAnsi="Nirmala UI" w:eastAsia="Nirmala UI" w:cs="Nirmala UI"/>
        </w:rPr>
        <w:t>ਪਲ</w:t>
      </w:r>
      <w:r>
        <w:rPr>
          <w:rFonts w:ascii="Times New Roman" w:hAnsi="Times New Roman" w:eastAsia="Times New Roman" w:cs="Times New Roman"/>
        </w:rPr>
        <w:t xml:space="preserve"> </w:t>
      </w:r>
      <w:r>
        <w:rPr>
          <w:rFonts w:ascii="Nirmala UI" w:hAnsi="Nirmala UI" w:eastAsia="Nirmala UI" w:cs="Nirmala UI"/>
        </w:rPr>
        <w:t>ਦਰਸਾਉਂਦਾ</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ਜਦੋਂ</w:t>
      </w:r>
      <w:r>
        <w:rPr>
          <w:rFonts w:ascii="Times New Roman" w:hAnsi="Times New Roman" w:eastAsia="Times New Roman" w:cs="Times New Roman"/>
        </w:rPr>
        <w:t xml:space="preserve"> </w:t>
      </w:r>
      <w:r>
        <w:rPr>
          <w:rFonts w:ascii="Nirmala UI" w:hAnsi="Nirmala UI" w:eastAsia="Nirmala UI" w:cs="Nirmala UI"/>
        </w:rPr>
        <w:t>ਉਹ</w:t>
      </w:r>
      <w:r>
        <w:rPr>
          <w:rFonts w:ascii="Times New Roman" w:hAnsi="Times New Roman" w:eastAsia="Times New Roman" w:cs="Times New Roman"/>
        </w:rPr>
        <w:t xml:space="preserve"> </w:t>
      </w:r>
      <w:r>
        <w:rPr>
          <w:rFonts w:ascii="Nirmala UI" w:hAnsi="Nirmala UI" w:eastAsia="Nirmala UI" w:cs="Nirmala UI"/>
        </w:rPr>
        <w:t>ਰਾਸ਼ਟਰ</w:t>
      </w:r>
      <w:r>
        <w:rPr>
          <w:rFonts w:ascii="Times New Roman" w:hAnsi="Times New Roman" w:eastAsia="Times New Roman" w:cs="Times New Roman"/>
        </w:rPr>
        <w:t xml:space="preserve"> </w:t>
      </w:r>
      <w:r>
        <w:rPr>
          <w:rFonts w:ascii="Nirmala UI" w:hAnsi="Nirmala UI" w:eastAsia="Nirmala UI" w:cs="Nirmala UI"/>
        </w:rPr>
        <w:t>ਧਰਮਿਕਤਾ</w:t>
      </w:r>
      <w:r>
        <w:rPr>
          <w:rFonts w:ascii="Times New Roman" w:hAnsi="Times New Roman" w:eastAsia="Times New Roman" w:cs="Times New Roman"/>
        </w:rPr>
        <w:t xml:space="preserve"> </w:t>
      </w:r>
      <w:r>
        <w:rPr>
          <w:rFonts w:ascii="Nirmala UI" w:hAnsi="Nirmala UI" w:eastAsia="Nirmala UI" w:cs="Nirmala UI"/>
        </w:rPr>
        <w:t>ਨਾਲ</w:t>
      </w:r>
      <w:r>
        <w:rPr>
          <w:rFonts w:ascii="Times New Roman" w:hAnsi="Times New Roman" w:eastAsia="Times New Roman" w:cs="Times New Roman"/>
        </w:rPr>
        <w:t xml:space="preserve"> </w:t>
      </w:r>
      <w:r>
        <w:rPr>
          <w:rFonts w:ascii="Nirmala UI" w:hAnsi="Nirmala UI" w:eastAsia="Nirmala UI" w:cs="Nirmala UI"/>
        </w:rPr>
        <w:t>ਪੂਰੀ</w:t>
      </w:r>
      <w:r>
        <w:rPr>
          <w:rFonts w:ascii="Times New Roman" w:hAnsi="Times New Roman" w:eastAsia="Times New Roman" w:cs="Times New Roman"/>
        </w:rPr>
        <w:t xml:space="preserve"> </w:t>
      </w:r>
      <w:r>
        <w:rPr>
          <w:rFonts w:ascii="Nirmala UI" w:hAnsi="Nirmala UI" w:eastAsia="Nirmala UI" w:cs="Nirmala UI"/>
        </w:rPr>
        <w:t>ਤਰ੍ਹਾਂ</w:t>
      </w:r>
      <w:r>
        <w:rPr>
          <w:rFonts w:ascii="Times New Roman" w:hAnsi="Times New Roman" w:eastAsia="Times New Roman" w:cs="Times New Roman"/>
        </w:rPr>
        <w:t xml:space="preserve"> </w:t>
      </w:r>
      <w:r>
        <w:rPr>
          <w:rFonts w:ascii="Nirmala UI" w:hAnsi="Nirmala UI" w:eastAsia="Nirmala UI" w:cs="Nirmala UI"/>
        </w:rPr>
        <w:t>ਸੰਬੰਧ</w:t>
      </w:r>
      <w:r>
        <w:rPr>
          <w:rFonts w:ascii="Times New Roman" w:hAnsi="Times New Roman" w:eastAsia="Times New Roman" w:cs="Times New Roman"/>
        </w:rPr>
        <w:t xml:space="preserve"> </w:t>
      </w:r>
      <w:r>
        <w:rPr>
          <w:rFonts w:ascii="Nirmala UI" w:hAnsi="Nirmala UI" w:eastAsia="Nirmala UI" w:cs="Nirmala UI"/>
        </w:rPr>
        <w:t>ਤੋੜ</w:t>
      </w:r>
      <w:r>
        <w:rPr>
          <w:rFonts w:ascii="Times New Roman" w:hAnsi="Times New Roman" w:eastAsia="Times New Roman" w:cs="Times New Roman"/>
        </w:rPr>
        <w:t xml:space="preserve"> </w:t>
      </w:r>
      <w:r>
        <w:rPr>
          <w:rFonts w:ascii="Nirmala UI" w:hAnsi="Nirmala UI" w:eastAsia="Nirmala UI" w:cs="Nirmala UI"/>
        </w:rPr>
        <w:t>ਲੈਂਦਾ</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ਅਤੇ</w:t>
      </w:r>
      <w:r>
        <w:rPr>
          <w:rFonts w:ascii="Times New Roman" w:hAnsi="Times New Roman" w:eastAsia="Times New Roman" w:cs="Times New Roman"/>
        </w:rPr>
        <w:t xml:space="preserve"> </w:t>
      </w:r>
      <w:r>
        <w:rPr>
          <w:rFonts w:ascii="Nirmala UI" w:hAnsi="Nirmala UI" w:eastAsia="Nirmala UI" w:cs="Nirmala UI"/>
        </w:rPr>
        <w:t>ਤਿਹਰੇ</w:t>
      </w:r>
      <w:r>
        <w:rPr>
          <w:rFonts w:ascii="Times New Roman" w:hAnsi="Times New Roman" w:eastAsia="Times New Roman" w:cs="Times New Roman"/>
        </w:rPr>
        <w:t xml:space="preserve"> </w:t>
      </w:r>
      <w:r>
        <w:rPr>
          <w:rFonts w:ascii="Nirmala UI" w:hAnsi="Nirmala UI" w:eastAsia="Nirmala UI" w:cs="Nirmala UI"/>
        </w:rPr>
        <w:t>ਏਕਤਾਪਨ</w:t>
      </w:r>
      <w:r>
        <w:rPr>
          <w:rFonts w:ascii="Times New Roman" w:hAnsi="Times New Roman" w:eastAsia="Times New Roman" w:cs="Times New Roman"/>
        </w:rPr>
        <w:t xml:space="preserve"> </w:t>
      </w:r>
      <w:r>
        <w:rPr>
          <w:rFonts w:ascii="Nirmala UI" w:hAnsi="Nirmala UI" w:eastAsia="Nirmala UI" w:cs="Nirmala UI"/>
        </w:rPr>
        <w:t>ਨੂੰ</w:t>
      </w:r>
      <w:r>
        <w:rPr>
          <w:rFonts w:ascii="Times New Roman" w:hAnsi="Times New Roman" w:eastAsia="Times New Roman" w:cs="Times New Roman"/>
        </w:rPr>
        <w:t xml:space="preserve"> </w:t>
      </w:r>
      <w:r>
        <w:rPr>
          <w:rFonts w:ascii="Nirmala UI" w:hAnsi="Nirmala UI" w:eastAsia="Nirmala UI" w:cs="Nirmala UI"/>
        </w:rPr>
        <w:t>ਪੂਰਾ</w:t>
      </w:r>
      <w:r>
        <w:rPr>
          <w:rFonts w:ascii="Times New Roman" w:hAnsi="Times New Roman" w:eastAsia="Times New Roman" w:cs="Times New Roman"/>
        </w:rPr>
        <w:t xml:space="preserve"> </w:t>
      </w:r>
      <w:r>
        <w:rPr>
          <w:rFonts w:ascii="Nirmala UI" w:hAnsi="Nirmala UI" w:eastAsia="Nirmala UI" w:cs="Nirmala UI"/>
        </w:rPr>
        <w:t>ਕਰਦਾ</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(Protestantism </w:t>
      </w:r>
      <w:r>
        <w:rPr>
          <w:rFonts w:ascii="Nirmala UI" w:hAnsi="Nirmala UI" w:eastAsia="Nirmala UI" w:cs="Nirmala UI"/>
        </w:rPr>
        <w:t>ਦਾ</w:t>
      </w:r>
      <w:r>
        <w:rPr>
          <w:rFonts w:ascii="Times New Roman" w:hAnsi="Times New Roman" w:eastAsia="Times New Roman" w:cs="Times New Roman"/>
        </w:rPr>
        <w:t xml:space="preserve"> Romanism </w:t>
      </w:r>
      <w:r>
        <w:rPr>
          <w:rFonts w:ascii="Nirmala UI" w:hAnsi="Nirmala UI" w:eastAsia="Nirmala UI" w:cs="Nirmala UI"/>
        </w:rPr>
        <w:t>ਅਤੇ</w:t>
      </w:r>
      <w:r>
        <w:rPr>
          <w:rFonts w:ascii="Times New Roman" w:hAnsi="Times New Roman" w:eastAsia="Times New Roman" w:cs="Times New Roman"/>
        </w:rPr>
        <w:t xml:space="preserve"> spiritualism </w:t>
      </w:r>
      <w:r>
        <w:rPr>
          <w:rFonts w:ascii="Nirmala UI" w:hAnsi="Nirmala UI" w:eastAsia="Nirmala UI" w:cs="Nirmala UI"/>
        </w:rPr>
        <w:t>ਨਾਲ</w:t>
      </w:r>
      <w:r>
        <w:rPr>
          <w:rFonts w:ascii="Times New Roman" w:hAnsi="Times New Roman" w:eastAsia="Times New Roman" w:cs="Times New Roman"/>
        </w:rPr>
        <w:t xml:space="preserve"> </w:t>
      </w:r>
      <w:r>
        <w:rPr>
          <w:rFonts w:ascii="Nirmala UI" w:hAnsi="Nirmala UI" w:eastAsia="Nirmala UI" w:cs="Nirmala UI"/>
        </w:rPr>
        <w:t>ਹੱਥ</w:t>
      </w:r>
      <w:r>
        <w:rPr>
          <w:rFonts w:ascii="Times New Roman" w:hAnsi="Times New Roman" w:eastAsia="Times New Roman" w:cs="Times New Roman"/>
        </w:rPr>
        <w:t xml:space="preserve"> </w:t>
      </w:r>
      <w:r>
        <w:rPr>
          <w:rFonts w:ascii="Nirmala UI" w:hAnsi="Nirmala UI" w:eastAsia="Nirmala UI" w:cs="Nirmala UI"/>
        </w:rPr>
        <w:t>ਮਿਲਾਉਣਾ</w:t>
      </w:r>
      <w:r>
        <w:rPr>
          <w:rFonts w:ascii="Times New Roman" w:hAnsi="Times New Roman" w:eastAsia="Times New Roman" w:cs="Times New Roman"/>
        </w:rPr>
        <w:t>)</w:t>
      </w:r>
      <w:r>
        <w:rPr>
          <w:rFonts w:ascii="Nirmala UI" w:hAnsi="Nirmala UI" w:eastAsia="Nirmala UI" w:cs="Nirmala UI"/>
        </w:rPr>
        <w:t>।</w:t>
      </w:r>
      <w:r>
        <w:rPr>
          <w:rFonts w:ascii="Times New Roman" w:hAnsi="Times New Roman" w:eastAsia="Times New Roman" w:cs="Times New Roman"/>
        </w:rPr>
        <w:t xml:space="preserve"> </w:t>
      </w:r>
      <w:r>
        <w:rPr>
          <w:rFonts w:ascii="Nirmala UI" w:hAnsi="Nirmala UI" w:eastAsia="Nirmala UI" w:cs="Nirmala UI"/>
        </w:rPr>
        <w:t>ਫਿਰ</w:t>
      </w:r>
      <w:r>
        <w:rPr>
          <w:rFonts w:ascii="Times New Roman" w:hAnsi="Times New Roman" w:eastAsia="Times New Roman" w:cs="Times New Roman"/>
        </w:rPr>
        <w:t xml:space="preserve"> </w:t>
      </w:r>
      <w:r>
        <w:rPr>
          <w:rFonts w:ascii="Nirmala UI" w:hAnsi="Nirmala UI" w:eastAsia="Nirmala UI" w:cs="Nirmala UI"/>
        </w:rPr>
        <w:t>ਸੰਯੁਕਤ</w:t>
      </w:r>
      <w:r>
        <w:rPr>
          <w:rFonts w:ascii="Times New Roman" w:hAnsi="Times New Roman" w:eastAsia="Times New Roman" w:cs="Times New Roman"/>
        </w:rPr>
        <w:t xml:space="preserve"> </w:t>
      </w:r>
      <w:r>
        <w:rPr>
          <w:rFonts w:ascii="Nirmala UI" w:hAnsi="Nirmala UI" w:eastAsia="Nirmala UI" w:cs="Nirmala UI"/>
        </w:rPr>
        <w:t>ਰਾਜ</w:t>
      </w:r>
      <w:r>
        <w:rPr>
          <w:rFonts w:ascii="Times New Roman" w:hAnsi="Times New Roman" w:eastAsia="Times New Roman" w:cs="Times New Roman"/>
        </w:rPr>
        <w:t xml:space="preserve"> </w:t>
      </w:r>
      <w:r>
        <w:rPr>
          <w:rFonts w:ascii="Nirmala UI" w:hAnsi="Nirmala UI" w:eastAsia="Nirmala UI" w:cs="Nirmala UI"/>
        </w:rPr>
        <w:t>ਇੱਕ</w:t>
      </w:r>
      <w:r>
        <w:rPr>
          <w:rFonts w:ascii="Times New Roman" w:hAnsi="Times New Roman" w:eastAsia="Times New Roman" w:cs="Times New Roman"/>
        </w:rPr>
        <w:t xml:space="preserve"> Protestant </w:t>
      </w:r>
      <w:r>
        <w:rPr>
          <w:rFonts w:ascii="Nirmala UI" w:hAnsi="Nirmala UI" w:eastAsia="Nirmala UI" w:cs="Nirmala UI"/>
        </w:rPr>
        <w:t>ਅਤੇ</w:t>
      </w:r>
      <w:r>
        <w:rPr>
          <w:rFonts w:ascii="Times New Roman" w:hAnsi="Times New Roman" w:eastAsia="Times New Roman" w:cs="Times New Roman"/>
        </w:rPr>
        <w:t xml:space="preserve"> republican </w:t>
      </w:r>
      <w:r>
        <w:rPr>
          <w:rFonts w:ascii="Nirmala UI" w:hAnsi="Nirmala UI" w:eastAsia="Nirmala UI" w:cs="Nirmala UI"/>
        </w:rPr>
        <w:t>ਸਰਕਾਰ</w:t>
      </w:r>
      <w:r>
        <w:rPr>
          <w:rFonts w:ascii="Times New Roman" w:hAnsi="Times New Roman" w:eastAsia="Times New Roman" w:cs="Times New Roman"/>
        </w:rPr>
        <w:t xml:space="preserve"> </w:t>
      </w:r>
      <w:r>
        <w:rPr>
          <w:rFonts w:ascii="Nirmala UI" w:hAnsi="Nirmala UI" w:eastAsia="Nirmala UI" w:cs="Nirmala UI"/>
        </w:rPr>
        <w:t>ਵਜੋਂ</w:t>
      </w:r>
      <w:r>
        <w:rPr>
          <w:rFonts w:ascii="Times New Roman" w:hAnsi="Times New Roman" w:eastAsia="Times New Roman" w:cs="Times New Roman"/>
        </w:rPr>
        <w:t xml:space="preserve"> </w:t>
      </w:r>
      <w:r>
        <w:rPr>
          <w:rFonts w:ascii="Nirmala UI" w:hAnsi="Nirmala UI" w:eastAsia="Nirmala UI" w:cs="Nirmala UI"/>
        </w:rPr>
        <w:t>ਹਰ</w:t>
      </w:r>
      <w:r>
        <w:rPr>
          <w:rFonts w:ascii="Times New Roman" w:hAnsi="Times New Roman" w:eastAsia="Times New Roman" w:cs="Times New Roman"/>
        </w:rPr>
        <w:t xml:space="preserve"> </w:t>
      </w:r>
      <w:r>
        <w:rPr>
          <w:rFonts w:ascii="Nirmala UI" w:hAnsi="Nirmala UI" w:eastAsia="Nirmala UI" w:cs="Nirmala UI"/>
        </w:rPr>
        <w:t>ਸੰਵਿਧਾਨਕ</w:t>
      </w:r>
      <w:r>
        <w:rPr>
          <w:rFonts w:ascii="Times New Roman" w:hAnsi="Times New Roman" w:eastAsia="Times New Roman" w:cs="Times New Roman"/>
        </w:rPr>
        <w:t xml:space="preserve"> </w:t>
      </w:r>
      <w:r>
        <w:rPr>
          <w:rFonts w:ascii="Nirmala UI" w:hAnsi="Nirmala UI" w:eastAsia="Nirmala UI" w:cs="Nirmala UI"/>
        </w:rPr>
        <w:t>ਸਿਧਾਂਤ</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ਖੰਡਨ</w:t>
      </w:r>
      <w:r>
        <w:rPr>
          <w:rFonts w:ascii="Times New Roman" w:hAnsi="Times New Roman" w:eastAsia="Times New Roman" w:cs="Times New Roman"/>
        </w:rPr>
        <w:t xml:space="preserve"> </w:t>
      </w:r>
      <w:r>
        <w:rPr>
          <w:rFonts w:ascii="Nirmala UI" w:hAnsi="Nirmala UI" w:eastAsia="Nirmala UI" w:cs="Nirmala UI"/>
        </w:rPr>
        <w:t>ਕਰਦਾ</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ਅਤੇ</w:t>
      </w:r>
      <w:r>
        <w:rPr>
          <w:rFonts w:ascii="Times New Roman" w:hAnsi="Times New Roman" w:eastAsia="Times New Roman" w:cs="Times New Roman"/>
        </w:rPr>
        <w:t xml:space="preserve"> papal </w:t>
      </w:r>
      <w:r>
        <w:rPr>
          <w:rFonts w:ascii="Nirmala UI" w:hAnsi="Nirmala UI" w:eastAsia="Nirmala UI" w:cs="Nirmala UI"/>
        </w:rPr>
        <w:t>ਭਰਮਾਂ</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ਪ੍ਰਚਾਰ</w:t>
      </w:r>
      <w:r>
        <w:rPr>
          <w:rFonts w:ascii="Times New Roman" w:hAnsi="Times New Roman" w:eastAsia="Times New Roman" w:cs="Times New Roman"/>
        </w:rPr>
        <w:t xml:space="preserve"> </w:t>
      </w:r>
      <w:r>
        <w:rPr>
          <w:rFonts w:ascii="Nirmala UI" w:hAnsi="Nirmala UI" w:eastAsia="Nirmala UI" w:cs="Nirmala UI"/>
        </w:rPr>
        <w:t>ਕਰਦਾ</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ਇਹ</w:t>
      </w:r>
      <w:r>
        <w:rPr>
          <w:rFonts w:ascii="Times New Roman" w:hAnsi="Times New Roman" w:eastAsia="Times New Roman" w:cs="Times New Roman"/>
        </w:rPr>
        <w:t xml:space="preserve"> </w:t>
      </w:r>
      <w:r>
        <w:rPr>
          <w:rFonts w:ascii="Nirmala UI" w:hAnsi="Nirmala UI" w:eastAsia="Nirmala UI" w:cs="Nirmala UI"/>
        </w:rPr>
        <w:t>ਉਹ</w:t>
      </w:r>
      <w:r>
        <w:rPr>
          <w:rFonts w:ascii="Times New Roman" w:hAnsi="Times New Roman" w:eastAsia="Times New Roman" w:cs="Times New Roman"/>
        </w:rPr>
        <w:t xml:space="preserve"> </w:t>
      </w:r>
      <w:r>
        <w:rPr>
          <w:rFonts w:ascii="Nirmala UI" w:hAnsi="Nirmala UI" w:eastAsia="Nirmala UI" w:cs="Nirmala UI"/>
        </w:rPr>
        <w:t>ਸੰਕੇਤ</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ਕਿ</w:t>
      </w:r>
      <w:r>
        <w:rPr>
          <w:rFonts w:ascii="Times New Roman" w:hAnsi="Times New Roman" w:eastAsia="Times New Roman" w:cs="Times New Roman"/>
        </w:rPr>
        <w:t xml:space="preserve"> </w:t>
      </w:r>
      <w:r>
        <w:rPr>
          <w:rFonts w:ascii="Nirmala UI" w:hAnsi="Nirmala UI" w:eastAsia="Nirmala UI" w:cs="Nirmala UI"/>
        </w:rPr>
        <w:t>ਪਰਮੇਸ਼ੁਰ</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ਸਹਿਨਸ਼ੀਲਤਾ</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ਸੀਮਾ</w:t>
      </w:r>
      <w:r>
        <w:rPr>
          <w:rFonts w:ascii="Times New Roman" w:hAnsi="Times New Roman" w:eastAsia="Times New Roman" w:cs="Times New Roman"/>
        </w:rPr>
        <w:t xml:space="preserve"> </w:t>
      </w:r>
      <w:r>
        <w:rPr>
          <w:rFonts w:ascii="Nirmala UI" w:hAnsi="Nirmala UI" w:eastAsia="Nirmala UI" w:cs="Nirmala UI"/>
        </w:rPr>
        <w:t>ਪੂਰੀ</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ਚੁੱਕੀ</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ਇਸ</w:t>
      </w:r>
      <w:r>
        <w:rPr>
          <w:rFonts w:ascii="Times New Roman" w:hAnsi="Times New Roman" w:eastAsia="Times New Roman" w:cs="Times New Roman"/>
        </w:rPr>
        <w:t xml:space="preserve"> </w:t>
      </w:r>
      <w:r>
        <w:rPr>
          <w:rFonts w:ascii="Nirmala UI" w:hAnsi="Nirmala UI" w:eastAsia="Nirmala UI" w:cs="Nirmala UI"/>
        </w:rPr>
        <w:t>ਤਰ੍ਹਾਂ</w:t>
      </w:r>
      <w:r>
        <w:rPr>
          <w:rFonts w:ascii="Times New Roman" w:hAnsi="Times New Roman" w:eastAsia="Times New Roman" w:cs="Times New Roman"/>
        </w:rPr>
        <w:t xml:space="preserve"> </w:t>
      </w:r>
      <w:r>
        <w:rPr>
          <w:rFonts w:ascii="Nirmala UI" w:hAnsi="Nirmala UI" w:eastAsia="Nirmala UI" w:cs="Nirmala UI"/>
        </w:rPr>
        <w:t>ਰਾਸ਼ਟਰ</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ਅਧਰਮ</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ਪਿਆਲੇ</w:t>
      </w:r>
      <w:r>
        <w:rPr>
          <w:rFonts w:ascii="Times New Roman" w:hAnsi="Times New Roman" w:eastAsia="Times New Roman" w:cs="Times New Roman"/>
        </w:rPr>
        <w:t xml:space="preserve"> </w:t>
      </w:r>
      <w:r>
        <w:rPr>
          <w:rFonts w:ascii="Nirmala UI" w:hAnsi="Nirmala UI" w:eastAsia="Nirmala UI" w:cs="Nirmala UI"/>
        </w:rPr>
        <w:t>ਨੂੰ</w:t>
      </w:r>
      <w:r>
        <w:rPr>
          <w:rFonts w:ascii="Times New Roman" w:hAnsi="Times New Roman" w:eastAsia="Times New Roman" w:cs="Times New Roman"/>
        </w:rPr>
        <w:t xml:space="preserve"> </w:t>
      </w:r>
      <w:r>
        <w:rPr>
          <w:rFonts w:ascii="Nirmala UI" w:hAnsi="Nirmala UI" w:eastAsia="Nirmala UI" w:cs="Nirmala UI"/>
        </w:rPr>
        <w:t>ਭਰਦਿਆਂ</w:t>
      </w:r>
      <w:r>
        <w:rPr>
          <w:rFonts w:ascii="Times New Roman" w:hAnsi="Times New Roman" w:eastAsia="Times New Roman" w:cs="Times New Roman"/>
        </w:rPr>
        <w:t xml:space="preserve">, </w:t>
      </w:r>
      <w:r>
        <w:rPr>
          <w:rFonts w:ascii="Nirmala UI" w:hAnsi="Nirmala UI" w:eastAsia="Nirmala UI" w:cs="Nirmala UI"/>
        </w:rPr>
        <w:t>ਦਇਆ</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ਦੂਤ</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ਪ੍ਰਸਥਾਨ</w:t>
      </w:r>
      <w:r>
        <w:rPr>
          <w:rFonts w:ascii="Times New Roman" w:hAnsi="Times New Roman" w:eastAsia="Times New Roman" w:cs="Times New Roman"/>
        </w:rPr>
        <w:t xml:space="preserve"> </w:t>
      </w:r>
      <w:r>
        <w:rPr>
          <w:rFonts w:ascii="Nirmala UI" w:hAnsi="Nirmala UI" w:eastAsia="Nirmala UI" w:cs="Nirmala UI"/>
        </w:rPr>
        <w:t>ਨੂੰ</w:t>
      </w:r>
      <w:r>
        <w:rPr>
          <w:rFonts w:ascii="Times New Roman" w:hAnsi="Times New Roman" w:eastAsia="Times New Roman" w:cs="Times New Roman"/>
        </w:rPr>
        <w:t xml:space="preserve"> </w:t>
      </w:r>
      <w:r>
        <w:rPr>
          <w:rFonts w:ascii="Nirmala UI" w:hAnsi="Nirmala UI" w:eastAsia="Nirmala UI" w:cs="Nirmala UI"/>
        </w:rPr>
        <w:t>ਉਤਪ੍ਰੇਰਿਤ</w:t>
      </w:r>
      <w:r>
        <w:rPr>
          <w:rFonts w:ascii="Times New Roman" w:hAnsi="Times New Roman" w:eastAsia="Times New Roman" w:cs="Times New Roman"/>
        </w:rPr>
        <w:t xml:space="preserve"> </w:t>
      </w:r>
      <w:r>
        <w:rPr>
          <w:rFonts w:ascii="Nirmala UI" w:hAnsi="Nirmala UI" w:eastAsia="Nirmala UI" w:cs="Nirmala UI"/>
        </w:rPr>
        <w:t>ਕਰਦਿਆਂ</w:t>
      </w:r>
      <w:r>
        <w:rPr>
          <w:rFonts w:ascii="Times New Roman" w:hAnsi="Times New Roman" w:eastAsia="Times New Roman" w:cs="Times New Roman"/>
        </w:rPr>
        <w:t xml:space="preserve"> </w:t>
      </w:r>
      <w:r>
        <w:rPr>
          <w:rFonts w:ascii="Nirmala UI" w:hAnsi="Nirmala UI" w:eastAsia="Nirmala UI" w:cs="Nirmala UI"/>
        </w:rPr>
        <w:t>ਅਤੇ</w:t>
      </w:r>
      <w:r>
        <w:rPr>
          <w:rFonts w:ascii="Times New Roman" w:hAnsi="Times New Roman" w:eastAsia="Times New Roman" w:cs="Times New Roman"/>
        </w:rPr>
        <w:t xml:space="preserve"> </w:t>
      </w:r>
      <w:r>
        <w:rPr>
          <w:rFonts w:ascii="Nirmala UI" w:hAnsi="Nirmala UI" w:eastAsia="Nirmala UI" w:cs="Nirmala UI"/>
        </w:rPr>
        <w:t>ਰਾਸ਼ਟਰੀ</w:t>
      </w:r>
      <w:r>
        <w:rPr>
          <w:rFonts w:ascii="Times New Roman" w:hAnsi="Times New Roman" w:eastAsia="Times New Roman" w:cs="Times New Roman"/>
        </w:rPr>
        <w:t xml:space="preserve"> </w:t>
      </w:r>
      <w:r>
        <w:rPr>
          <w:rFonts w:ascii="Nirmala UI" w:hAnsi="Nirmala UI" w:eastAsia="Nirmala UI" w:cs="Nirmala UI"/>
        </w:rPr>
        <w:t>ਨਾਸ</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ਸ਼ੁਰੂਆਤ</w:t>
      </w:r>
      <w:r>
        <w:rPr>
          <w:rFonts w:ascii="Times New Roman" w:hAnsi="Times New Roman" w:eastAsia="Times New Roman" w:cs="Times New Roman"/>
        </w:rPr>
        <w:t xml:space="preserve"> </w:t>
      </w:r>
      <w:r>
        <w:rPr>
          <w:rFonts w:ascii="Nirmala UI" w:hAnsi="Nirmala UI" w:eastAsia="Nirmala UI" w:cs="Nirmala UI"/>
        </w:rPr>
        <w:t>ਕਰਦਿਆਂ।</w:t>
      </w:r>
      <w:r>
        <w:rPr>
          <w:rFonts w:ascii="Times New Roman" w:hAnsi="Times New Roman" w:eastAsia="Times New Roman" w:cs="Times New Roman"/>
        </w:rPr>
        <w:t xml:space="preserve"> </w:t>
      </w:r>
      <w:r>
        <w:rPr>
          <w:rFonts w:ascii="Nirmala UI" w:hAnsi="Nirmala UI" w:eastAsia="Nirmala UI" w:cs="Nirmala UI"/>
        </w:rPr>
        <w:t>ਤਦ</w:t>
      </w:r>
      <w:r>
        <w:rPr>
          <w:rFonts w:ascii="Times New Roman" w:hAnsi="Times New Roman" w:eastAsia="Times New Roman" w:cs="Times New Roman"/>
        </w:rPr>
        <w:t xml:space="preserve"> </w:t>
      </w:r>
      <w:r>
        <w:rPr>
          <w:rFonts w:ascii="Nirmala UI" w:hAnsi="Nirmala UI" w:eastAsia="Nirmala UI" w:cs="Nirmala UI"/>
        </w:rPr>
        <w:t>ਪੰਜਵੇਂ</w:t>
      </w:r>
      <w:r>
        <w:rPr>
          <w:rFonts w:ascii="Times New Roman" w:hAnsi="Times New Roman" w:eastAsia="Times New Roman" w:cs="Times New Roman"/>
        </w:rPr>
        <w:t xml:space="preserve"> </w:t>
      </w:r>
      <w:r>
        <w:rPr>
          <w:rFonts w:ascii="Nirmala UI" w:hAnsi="Nirmala UI" w:eastAsia="Nirmala UI" w:cs="Nirmala UI"/>
        </w:rPr>
        <w:t>ਮੁਹਰ</w:t>
      </w:r>
      <w:r>
        <w:rPr>
          <w:rFonts w:ascii="Times New Roman" w:hAnsi="Times New Roman" w:eastAsia="Times New Roman" w:cs="Times New Roman"/>
        </w:rPr>
        <w:t xml:space="preserve"> </w:t>
      </w:r>
      <w:r>
        <w:rPr>
          <w:rFonts w:ascii="Nirmala UI" w:hAnsi="Nirmala UI" w:eastAsia="Nirmala UI" w:cs="Nirmala UI"/>
        </w:rPr>
        <w:t>ਵਿੱਚ</w:t>
      </w:r>
      <w:r>
        <w:rPr>
          <w:rFonts w:ascii="Times New Roman" w:hAnsi="Times New Roman" w:eastAsia="Times New Roman" w:cs="Times New Roman"/>
        </w:rPr>
        <w:t xml:space="preserve"> </w:t>
      </w:r>
      <w:r>
        <w:rPr>
          <w:rFonts w:ascii="Nirmala UI" w:hAnsi="Nirmala UI" w:eastAsia="Nirmala UI" w:cs="Nirmala UI"/>
        </w:rPr>
        <w:t>ਸ਼ਹੀਦਾਂ</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ਪੁਕਾਰ</w:t>
      </w:r>
      <w:r>
        <w:rPr>
          <w:rFonts w:ascii="Times New Roman" w:hAnsi="Times New Roman" w:eastAsia="Times New Roman" w:cs="Times New Roman"/>
        </w:rPr>
        <w:t xml:space="preserve">, “How long?”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ਉੱਤਰ</w:t>
      </w:r>
      <w:r>
        <w:rPr>
          <w:rFonts w:ascii="Times New Roman" w:hAnsi="Times New Roman" w:eastAsia="Times New Roman" w:cs="Times New Roman"/>
        </w:rPr>
        <w:t xml:space="preserve"> </w:t>
      </w:r>
      <w:r>
        <w:rPr>
          <w:rFonts w:ascii="Nirmala UI" w:hAnsi="Nirmala UI" w:eastAsia="Nirmala UI" w:cs="Nirmala UI"/>
        </w:rPr>
        <w:t>ਆ</w:t>
      </w:r>
      <w:r>
        <w:rPr>
          <w:rFonts w:ascii="Times New Roman" w:hAnsi="Times New Roman" w:eastAsia="Times New Roman" w:cs="Times New Roman"/>
        </w:rPr>
        <w:t xml:space="preserve"> </w:t>
      </w:r>
      <w:r>
        <w:rPr>
          <w:rFonts w:ascii="Nirmala UI" w:hAnsi="Nirmala UI" w:eastAsia="Nirmala UI" w:cs="Nirmala UI"/>
        </w:rPr>
        <w:t>ਜਾਂਦਾ</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ਜਦੋਂ</w:t>
      </w:r>
      <w:r>
        <w:rPr>
          <w:rFonts w:ascii="Times New Roman" w:hAnsi="Times New Roman" w:eastAsia="Times New Roman" w:cs="Times New Roman"/>
        </w:rPr>
        <w:t xml:space="preserve"> papal </w:t>
      </w:r>
      <w:r>
        <w:rPr>
          <w:rFonts w:ascii="Nirmala UI" w:hAnsi="Nirmala UI" w:eastAsia="Nirmala UI" w:cs="Nirmala UI"/>
        </w:rPr>
        <w:t>ਸ਼ਹੀਦਾਂ</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ਦੂਜਾ</w:t>
      </w:r>
      <w:r>
        <w:rPr>
          <w:rFonts w:ascii="Times New Roman" w:hAnsi="Times New Roman" w:eastAsia="Times New Roman" w:cs="Times New Roman"/>
        </w:rPr>
        <w:t xml:space="preserve"> </w:t>
      </w:r>
      <w:r>
        <w:rPr>
          <w:rFonts w:ascii="Nirmala UI" w:hAnsi="Nirmala UI" w:eastAsia="Nirmala UI" w:cs="Nirmala UI"/>
        </w:rPr>
        <w:t>ਸਮੂਹ</w:t>
      </w:r>
      <w:r>
        <w:rPr>
          <w:rFonts w:ascii="Times New Roman" w:hAnsi="Times New Roman" w:eastAsia="Times New Roman" w:cs="Times New Roman"/>
        </w:rPr>
        <w:t xml:space="preserve"> </w:t>
      </w:r>
      <w:r>
        <w:rPr>
          <w:rFonts w:ascii="Nirmala UI" w:hAnsi="Nirmala UI" w:eastAsia="Nirmala UI" w:cs="Nirmala UI"/>
        </w:rPr>
        <w:t>ਪੂਰਾ</w:t>
      </w:r>
      <w:r>
        <w:rPr>
          <w:rFonts w:ascii="Times New Roman" w:hAnsi="Times New Roman" w:eastAsia="Times New Roman" w:cs="Times New Roman"/>
        </w:rPr>
        <w:t xml:space="preserve"> </w:t>
      </w:r>
      <w:r>
        <w:rPr>
          <w:rFonts w:ascii="Nirmala UI" w:hAnsi="Nirmala UI" w:eastAsia="Nirmala UI" w:cs="Nirmala UI"/>
        </w:rPr>
        <w:t>ਕੀਤਾ</w:t>
      </w:r>
      <w:r>
        <w:rPr>
          <w:rFonts w:ascii="Times New Roman" w:hAnsi="Times New Roman" w:eastAsia="Times New Roman" w:cs="Times New Roman"/>
        </w:rPr>
        <w:t xml:space="preserve"> </w:t>
      </w:r>
      <w:r>
        <w:rPr>
          <w:rFonts w:ascii="Nirmala UI" w:hAnsi="Nirmala UI" w:eastAsia="Nirmala UI" w:cs="Nirmala UI"/>
        </w:rPr>
        <w:t>ਜਾਂਦਾ</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ਅਜਗਰ</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ਆਤਮਾ</w:t>
      </w:r>
      <w:r>
        <w:rPr>
          <w:rFonts w:ascii="Times New Roman" w:hAnsi="Times New Roman" w:eastAsia="Times New Roman" w:cs="Times New Roman"/>
        </w:rPr>
        <w:t xml:space="preserve"> </w:t>
      </w:r>
      <w:r>
        <w:rPr>
          <w:rFonts w:ascii="Nirmala UI" w:hAnsi="Nirmala UI" w:eastAsia="Nirmala UI" w:cs="Nirmala UI"/>
        </w:rPr>
        <w:t>ਉਸ</w:t>
      </w:r>
      <w:r>
        <w:rPr>
          <w:rFonts w:ascii="Times New Roman" w:hAnsi="Times New Roman" w:eastAsia="Times New Roman" w:cs="Times New Roman"/>
        </w:rPr>
        <w:t xml:space="preserve"> </w:t>
      </w:r>
      <w:r>
        <w:rPr>
          <w:rFonts w:ascii="Nirmala UI" w:hAnsi="Nirmala UI" w:eastAsia="Nirmala UI" w:cs="Nirmala UI"/>
        </w:rPr>
        <w:t>ਵੇਲੇ</w:t>
      </w:r>
      <w:r>
        <w:rPr>
          <w:rFonts w:ascii="Times New Roman" w:hAnsi="Times New Roman" w:eastAsia="Times New Roman" w:cs="Times New Roman"/>
        </w:rPr>
        <w:t xml:space="preserve"> </w:t>
      </w:r>
      <w:r>
        <w:rPr>
          <w:rFonts w:ascii="Nirmala UI" w:hAnsi="Nirmala UI" w:eastAsia="Nirmala UI" w:cs="Nirmala UI"/>
        </w:rPr>
        <w:t>ਪ੍ਰਗਟ</w:t>
      </w:r>
      <w:r>
        <w:rPr>
          <w:rFonts w:ascii="Times New Roman" w:hAnsi="Times New Roman" w:eastAsia="Times New Roman" w:cs="Times New Roman"/>
        </w:rPr>
        <w:t xml:space="preserve"> </w:t>
      </w:r>
      <w:r>
        <w:rPr>
          <w:rFonts w:ascii="Nirmala UI" w:hAnsi="Nirmala UI" w:eastAsia="Nirmala UI" w:cs="Nirmala UI"/>
        </w:rPr>
        <w:t>ਹੁੰਦੀ</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ਜਦੋਂ</w:t>
      </w:r>
      <w:r>
        <w:rPr>
          <w:rFonts w:ascii="Times New Roman" w:hAnsi="Times New Roman" w:eastAsia="Times New Roman" w:cs="Times New Roman"/>
        </w:rPr>
        <w:t xml:space="preserve"> “Sunday movement” </w:t>
      </w:r>
      <w:r>
        <w:rPr>
          <w:rFonts w:ascii="Nirmala UI" w:hAnsi="Nirmala UI" w:eastAsia="Nirmala UI" w:cs="Nirmala UI"/>
        </w:rPr>
        <w:t>ਬੋਲਦੀ</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w:t>
      </w:r>
      <w:r>
        <w:rPr>
          <w:rFonts w:ascii="Nirmala UI" w:hAnsi="Nirmala UI" w:eastAsia="Nirmala UI" w:cs="Nirmala UI"/>
        </w:rPr>
        <w:t>ਆਧੁਨਿਕ</w:t>
      </w:r>
      <w:r>
        <w:rPr>
          <w:rFonts w:ascii="Times New Roman" w:hAnsi="Times New Roman" w:eastAsia="Times New Roman" w:cs="Times New Roman"/>
        </w:rPr>
        <w:t xml:space="preserve"> “abomination of desolation” </w:t>
      </w:r>
      <w:r>
        <w:rPr>
          <w:rFonts w:ascii="Nirmala UI" w:hAnsi="Nirmala UI" w:eastAsia="Nirmala UI" w:cs="Nirmala UI"/>
        </w:rPr>
        <w:t>ਵਜੋਂ</w:t>
      </w:r>
      <w:r>
        <w:rPr>
          <w:rFonts w:ascii="Times New Roman" w:hAnsi="Times New Roman" w:eastAsia="Times New Roman" w:cs="Times New Roman"/>
        </w:rPr>
        <w:t xml:space="preserve"> </w:t>
      </w:r>
      <w:r>
        <w:rPr>
          <w:rFonts w:ascii="Nirmala UI" w:hAnsi="Nirmala UI" w:eastAsia="Nirmala UI" w:cs="Nirmala UI"/>
        </w:rPr>
        <w:t>ਸੇਵਾ</w:t>
      </w:r>
      <w:r>
        <w:rPr>
          <w:rFonts w:ascii="Times New Roman" w:hAnsi="Times New Roman" w:eastAsia="Times New Roman" w:cs="Times New Roman"/>
        </w:rPr>
        <w:t xml:space="preserve"> </w:t>
      </w:r>
      <w:r>
        <w:rPr>
          <w:rFonts w:ascii="Nirmala UI" w:hAnsi="Nirmala UI" w:eastAsia="Nirmala UI" w:cs="Nirmala UI"/>
        </w:rPr>
        <w:t>ਕਰਦਿਆਂ</w:t>
      </w:r>
      <w:r>
        <w:rPr>
          <w:rFonts w:ascii="Times New Roman" w:hAnsi="Times New Roman" w:eastAsia="Times New Roman" w:cs="Times New Roman"/>
        </w:rPr>
        <w:t xml:space="preserve"> (</w:t>
      </w:r>
      <w:r>
        <w:rPr>
          <w:rFonts w:ascii="Nirmala UI" w:hAnsi="Nirmala UI" w:eastAsia="Nirmala UI" w:cs="Nirmala UI"/>
        </w:rPr>
        <w:t>ਜਿਸ</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ਗੱਲ</w:t>
      </w:r>
      <w:r>
        <w:rPr>
          <w:rFonts w:ascii="Times New Roman" w:hAnsi="Times New Roman" w:eastAsia="Times New Roman" w:cs="Times New Roman"/>
        </w:rPr>
        <w:t xml:space="preserve"> Daniel </w:t>
      </w:r>
      <w:r>
        <w:rPr>
          <w:rFonts w:ascii="Nirmala UI" w:hAnsi="Nirmala UI" w:eastAsia="Nirmala UI" w:cs="Nirmala UI"/>
        </w:rPr>
        <w:t>ਨੇ</w:t>
      </w:r>
      <w:r>
        <w:rPr>
          <w:rFonts w:ascii="Times New Roman" w:hAnsi="Times New Roman" w:eastAsia="Times New Roman" w:cs="Times New Roman"/>
        </w:rPr>
        <w:t xml:space="preserve"> </w:t>
      </w:r>
      <w:r>
        <w:rPr>
          <w:rFonts w:ascii="Nirmala UI" w:hAnsi="Nirmala UI" w:eastAsia="Nirmala UI" w:cs="Nirmala UI"/>
        </w:rPr>
        <w:t>ਕੀਤੀ</w:t>
      </w:r>
      <w:r>
        <w:rPr>
          <w:rFonts w:ascii="Times New Roman" w:hAnsi="Times New Roman" w:eastAsia="Times New Roman" w:cs="Times New Roman"/>
        </w:rPr>
        <w:t xml:space="preserve"> </w:t>
      </w:r>
      <w:r>
        <w:rPr>
          <w:rFonts w:ascii="Nirmala UI" w:hAnsi="Nirmala UI" w:eastAsia="Nirmala UI" w:cs="Nirmala UI"/>
        </w:rPr>
        <w:t>ਅਤੇ</w:t>
      </w:r>
      <w:r>
        <w:rPr>
          <w:rFonts w:ascii="Times New Roman" w:hAnsi="Times New Roman" w:eastAsia="Times New Roman" w:cs="Times New Roman"/>
        </w:rPr>
        <w:t xml:space="preserve"> </w:t>
      </w:r>
      <w:r>
        <w:rPr>
          <w:rFonts w:ascii="Nirmala UI" w:hAnsi="Nirmala UI" w:eastAsia="Nirmala UI" w:cs="Nirmala UI"/>
        </w:rPr>
        <w:t>ਜਿਸ</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ਹਵਾਲਾ</w:t>
      </w:r>
      <w:r>
        <w:rPr>
          <w:rFonts w:ascii="Times New Roman" w:hAnsi="Times New Roman" w:eastAsia="Times New Roman" w:cs="Times New Roman"/>
        </w:rPr>
        <w:t xml:space="preserve"> Christ </w:t>
      </w:r>
      <w:r>
        <w:rPr>
          <w:rFonts w:ascii="Nirmala UI" w:hAnsi="Nirmala UI" w:eastAsia="Nirmala UI" w:cs="Nirmala UI"/>
        </w:rPr>
        <w:t>ਨੇ</w:t>
      </w:r>
      <w:r>
        <w:rPr>
          <w:rFonts w:ascii="Times New Roman" w:hAnsi="Times New Roman" w:eastAsia="Times New Roman" w:cs="Times New Roman"/>
        </w:rPr>
        <w:t xml:space="preserve"> </w:t>
      </w:r>
      <w:r>
        <w:rPr>
          <w:rFonts w:ascii="Nirmala UI" w:hAnsi="Nirmala UI" w:eastAsia="Nirmala UI" w:cs="Nirmala UI"/>
        </w:rPr>
        <w:t>ਦਿੱਤਾ</w:t>
      </w:r>
      <w:r>
        <w:rPr>
          <w:rFonts w:ascii="Times New Roman" w:hAnsi="Times New Roman" w:eastAsia="Times New Roman" w:cs="Times New Roman"/>
        </w:rPr>
        <w:t xml:space="preserve">) </w:t>
      </w:r>
      <w:r>
        <w:rPr>
          <w:rFonts w:ascii="Nirmala UI" w:hAnsi="Nirmala UI" w:eastAsia="Nirmala UI" w:cs="Nirmala UI"/>
        </w:rPr>
        <w:t>ਨਾਸ</w:t>
      </w:r>
      <w:r>
        <w:rPr>
          <w:rFonts w:ascii="Times New Roman" w:hAnsi="Times New Roman" w:eastAsia="Times New Roman" w:cs="Times New Roman"/>
        </w:rPr>
        <w:t xml:space="preserve"> </w:t>
      </w:r>
      <w:r>
        <w:rPr>
          <w:rFonts w:ascii="Nirmala UI" w:hAnsi="Nirmala UI" w:eastAsia="Nirmala UI" w:cs="Nirmala UI"/>
        </w:rPr>
        <w:t>ਤੋਂ</w:t>
      </w:r>
      <w:r>
        <w:rPr>
          <w:rFonts w:ascii="Times New Roman" w:hAnsi="Times New Roman" w:eastAsia="Times New Roman" w:cs="Times New Roman"/>
        </w:rPr>
        <w:t xml:space="preserve"> </w:t>
      </w:r>
      <w:r>
        <w:rPr>
          <w:rFonts w:ascii="Nirmala UI" w:hAnsi="Nirmala UI" w:eastAsia="Nirmala UI" w:cs="Nirmala UI"/>
        </w:rPr>
        <w:t>ਪਹਿਲਾਂ</w:t>
      </w:r>
      <w:r>
        <w:rPr>
          <w:rFonts w:ascii="Times New Roman" w:hAnsi="Times New Roman" w:eastAsia="Times New Roman" w:cs="Times New Roman"/>
        </w:rPr>
        <w:t xml:space="preserve"> </w:t>
      </w:r>
      <w:r>
        <w:rPr>
          <w:rFonts w:ascii="Nirmala UI" w:hAnsi="Nirmala UI" w:eastAsia="Nirmala UI" w:cs="Nirmala UI"/>
        </w:rPr>
        <w:t>ਸ਼ਹਿਰਾਂ</w:t>
      </w:r>
      <w:r>
        <w:rPr>
          <w:rFonts w:ascii="Times New Roman" w:hAnsi="Times New Roman" w:eastAsia="Times New Roman" w:cs="Times New Roman"/>
        </w:rPr>
        <w:t xml:space="preserve"> </w:t>
      </w:r>
      <w:r>
        <w:rPr>
          <w:rFonts w:ascii="Nirmala UI" w:hAnsi="Nirmala UI" w:eastAsia="Nirmala UI" w:cs="Nirmala UI"/>
        </w:rPr>
        <w:t>ਤੋਂ</w:t>
      </w:r>
      <w:r>
        <w:rPr>
          <w:rFonts w:ascii="Times New Roman" w:hAnsi="Times New Roman" w:eastAsia="Times New Roman" w:cs="Times New Roman"/>
        </w:rPr>
        <w:t xml:space="preserve"> </w:t>
      </w:r>
      <w:r>
        <w:rPr>
          <w:rFonts w:ascii="Nirmala UI" w:hAnsi="Nirmala UI" w:eastAsia="Nirmala UI" w:cs="Nirmala UI"/>
        </w:rPr>
        <w:t>ਭੱਜ</w:t>
      </w:r>
      <w:r>
        <w:rPr>
          <w:rFonts w:ascii="Times New Roman" w:hAnsi="Times New Roman" w:eastAsia="Times New Roman" w:cs="Times New Roman"/>
        </w:rPr>
        <w:t xml:space="preserve"> </w:t>
      </w:r>
      <w:r>
        <w:rPr>
          <w:rFonts w:ascii="Nirmala UI" w:hAnsi="Nirmala UI" w:eastAsia="Nirmala UI" w:cs="Nirmala UI"/>
        </w:rPr>
        <w:t>ਜਾਣ</w:t>
      </w:r>
      <w:r>
        <w:rPr>
          <w:rFonts w:ascii="Times New Roman" w:hAnsi="Times New Roman" w:eastAsia="Times New Roman" w:cs="Times New Roman"/>
        </w:rPr>
        <w:t xml:space="preserve"> </w:t>
      </w:r>
      <w:r>
        <w:rPr>
          <w:rFonts w:ascii="Nirmala UI" w:hAnsi="Nirmala UI" w:eastAsia="Nirmala UI" w:cs="Nirmala UI"/>
        </w:rPr>
        <w:t>ਲਈ</w:t>
      </w:r>
      <w:r>
        <w:rPr>
          <w:rFonts w:ascii="Times New Roman" w:hAnsi="Times New Roman" w:eastAsia="Times New Roman" w:cs="Times New Roman"/>
        </w:rPr>
        <w:t xml:space="preserve"> </w:t>
      </w:r>
      <w:r>
        <w:rPr>
          <w:rFonts w:ascii="Nirmala UI" w:hAnsi="Nirmala UI" w:eastAsia="Nirmala UI" w:cs="Nirmala UI"/>
        </w:rPr>
        <w:t>ਇੱਕ</w:t>
      </w:r>
      <w:r>
        <w:rPr>
          <w:rFonts w:ascii="Times New Roman" w:hAnsi="Times New Roman" w:eastAsia="Times New Roman" w:cs="Times New Roman"/>
        </w:rPr>
        <w:t xml:space="preserve"> </w:t>
      </w:r>
      <w:r>
        <w:rPr>
          <w:rFonts w:ascii="Nirmala UI" w:hAnsi="Nirmala UI" w:eastAsia="Nirmala UI" w:cs="Nirmala UI"/>
        </w:rPr>
        <w:t>ਨਿਸ਼ਾਨ</w:t>
      </w:r>
      <w:r>
        <w:rPr>
          <w:rFonts w:ascii="Times New Roman" w:hAnsi="Times New Roman" w:eastAsia="Times New Roman" w:cs="Times New Roman"/>
        </w:rPr>
        <w:t xml:space="preserve"> </w:t>
      </w:r>
      <w:r>
        <w:rPr>
          <w:rFonts w:ascii="Nirmala UI" w:hAnsi="Nirmala UI" w:eastAsia="Nirmala UI" w:cs="Nirmala UI"/>
        </w:rPr>
        <w:t>ਵਜੋਂ।</w:t>
      </w:r>
      <w:r>
        <w:rPr>
          <w:rFonts w:ascii="Times New Roman" w:hAnsi="Times New Roman" w:eastAsia="Times New Roman" w:cs="Times New Roman"/>
        </w:rPr>
        <w:t xml:space="preserve"> Sunday law </w:t>
      </w:r>
      <w:r>
        <w:rPr>
          <w:rFonts w:ascii="Nirmala UI" w:hAnsi="Nirmala UI" w:eastAsia="Nirmala UI" w:cs="Nirmala UI"/>
        </w:rPr>
        <w:t>ਸੰਵਿਧਾਨ</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ਕ੍ਰਮਿਕ</w:t>
      </w:r>
      <w:r>
        <w:rPr>
          <w:rFonts w:ascii="Times New Roman" w:hAnsi="Times New Roman" w:eastAsia="Times New Roman" w:cs="Times New Roman"/>
        </w:rPr>
        <w:t xml:space="preserve"> </w:t>
      </w:r>
      <w:r>
        <w:rPr>
          <w:rFonts w:ascii="Nirmala UI" w:hAnsi="Nirmala UI" w:eastAsia="Nirmala UI" w:cs="Nirmala UI"/>
        </w:rPr>
        <w:t>ਖੰਡਨ</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ਅੰਤਿਮ</w:t>
      </w:r>
      <w:r>
        <w:rPr>
          <w:rFonts w:ascii="Times New Roman" w:hAnsi="Times New Roman" w:eastAsia="Times New Roman" w:cs="Times New Roman"/>
        </w:rPr>
        <w:t xml:space="preserve"> </w:t>
      </w:r>
      <w:r>
        <w:rPr>
          <w:rFonts w:ascii="Nirmala UI" w:hAnsi="Nirmala UI" w:eastAsia="Nirmala UI" w:cs="Nirmala UI"/>
        </w:rPr>
        <w:t>ਨਿਸਕਰਸ਼</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ਜਿਸ</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ਸ਼ੁਰੂਆਤ</w:t>
      </w:r>
      <w:r>
        <w:rPr>
          <w:rFonts w:ascii="Times New Roman" w:hAnsi="Times New Roman" w:eastAsia="Times New Roman" w:cs="Times New Roman"/>
        </w:rPr>
        <w:t xml:space="preserve"> 2001 </w:t>
      </w:r>
      <w:r>
        <w:rPr>
          <w:rFonts w:ascii="Nirmala UI" w:hAnsi="Nirmala UI" w:eastAsia="Nirmala UI" w:cs="Nirmala UI"/>
        </w:rPr>
        <w:t>ਵਿੱਚ</w:t>
      </w:r>
      <w:r>
        <w:rPr>
          <w:rFonts w:ascii="Times New Roman" w:hAnsi="Times New Roman" w:eastAsia="Times New Roman" w:cs="Times New Roman"/>
        </w:rPr>
        <w:t xml:space="preserve"> Patriot Act </w:t>
      </w:r>
      <w:r>
        <w:rPr>
          <w:rFonts w:ascii="Nirmala UI" w:hAnsi="Nirmala UI" w:eastAsia="Nirmala UI" w:cs="Nirmala UI"/>
        </w:rPr>
        <w:t>ਨਾਲ</w:t>
      </w:r>
      <w:r>
        <w:rPr>
          <w:rFonts w:ascii="Times New Roman" w:hAnsi="Times New Roman" w:eastAsia="Times New Roman" w:cs="Times New Roman"/>
        </w:rPr>
        <w:t xml:space="preserve"> </w:t>
      </w:r>
      <w:r>
        <w:rPr>
          <w:rFonts w:ascii="Nirmala UI" w:hAnsi="Nirmala UI" w:eastAsia="Nirmala UI" w:cs="Nirmala UI"/>
        </w:rPr>
        <w:t>ਹੋਈ</w:t>
      </w:r>
      <w:r>
        <w:rPr>
          <w:rFonts w:ascii="Times New Roman" w:hAnsi="Times New Roman" w:eastAsia="Times New Roman" w:cs="Times New Roman"/>
        </w:rPr>
        <w:t xml:space="preserve"> </w:t>
      </w:r>
      <w:r>
        <w:rPr>
          <w:rFonts w:ascii="Nirmala UI" w:hAnsi="Nirmala UI" w:eastAsia="Nirmala UI" w:cs="Nirmala UI"/>
        </w:rPr>
        <w:t>ਸੀ</w:t>
      </w:r>
      <w:r>
        <w:rPr>
          <w:rFonts w:ascii="Times New Roman" w:hAnsi="Times New Roman" w:eastAsia="Times New Roman" w:cs="Times New Roman"/>
        </w:rPr>
        <w:t xml:space="preserve"> (</w:t>
      </w:r>
      <w:r>
        <w:rPr>
          <w:rFonts w:ascii="Nirmala UI" w:hAnsi="Nirmala UI" w:eastAsia="Nirmala UI" w:cs="Nirmala UI"/>
        </w:rPr>
        <w:t>ਜਿਸ</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ਪ੍ਰਤੀਕ</w:t>
      </w:r>
      <w:r>
        <w:rPr>
          <w:rFonts w:ascii="Times New Roman" w:hAnsi="Times New Roman" w:eastAsia="Times New Roman" w:cs="Times New Roman"/>
        </w:rPr>
        <w:t xml:space="preserve"> 1888 </w:t>
      </w:r>
      <w:r>
        <w:rPr>
          <w:rFonts w:ascii="Nirmala UI" w:hAnsi="Nirmala UI" w:eastAsia="Nirmala UI" w:cs="Nirmala UI"/>
        </w:rPr>
        <w:t>ਦੇ</w:t>
      </w:r>
      <w:r>
        <w:rPr>
          <w:rFonts w:ascii="Times New Roman" w:hAnsi="Times New Roman" w:eastAsia="Times New Roman" w:cs="Times New Roman"/>
        </w:rPr>
        <w:t xml:space="preserve"> Blair Bills, Cestius </w:t>
      </w:r>
      <w:r>
        <w:rPr>
          <w:rFonts w:ascii="Nirmala UI" w:hAnsi="Nirmala UI" w:eastAsia="Nirmala UI" w:cs="Nirmala UI"/>
        </w:rPr>
        <w:t>ਦੀ</w:t>
      </w:r>
      <w:r>
        <w:rPr>
          <w:rFonts w:ascii="Times New Roman" w:hAnsi="Times New Roman" w:eastAsia="Times New Roman" w:cs="Times New Roman"/>
        </w:rPr>
        <w:t xml:space="preserve"> 66 AD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ਘੇਰਾਬੰਦੀ</w:t>
      </w:r>
      <w:r>
        <w:rPr>
          <w:rFonts w:ascii="Times New Roman" w:hAnsi="Times New Roman" w:eastAsia="Times New Roman" w:cs="Times New Roman"/>
        </w:rPr>
        <w:t xml:space="preserve">, Christ </w:t>
      </w:r>
      <w:r>
        <w:rPr>
          <w:rFonts w:ascii="Nirmala UI" w:hAnsi="Nirmala UI" w:eastAsia="Nirmala UI" w:cs="Nirmala UI"/>
        </w:rPr>
        <w:t>ਦਾ</w:t>
      </w:r>
      <w:r>
        <w:rPr>
          <w:rFonts w:ascii="Times New Roman" w:hAnsi="Times New Roman" w:eastAsia="Times New Roman" w:cs="Times New Roman"/>
        </w:rPr>
        <w:t xml:space="preserve"> baptism, August 11, 1840 </w:t>
      </w:r>
      <w:r>
        <w:rPr>
          <w:rFonts w:ascii="Nirmala UI" w:hAnsi="Nirmala UI" w:eastAsia="Nirmala UI" w:cs="Nirmala UI"/>
        </w:rPr>
        <w:t>ਅਤੇ</w:t>
      </w:r>
      <w:r>
        <w:rPr>
          <w:rFonts w:ascii="Times New Roman" w:hAnsi="Times New Roman" w:eastAsia="Times New Roman" w:cs="Times New Roman"/>
        </w:rPr>
        <w:t xml:space="preserve"> The Declaration of Independence </w:t>
      </w:r>
      <w:r>
        <w:rPr>
          <w:rFonts w:ascii="Nirmala UI" w:hAnsi="Nirmala UI" w:eastAsia="Nirmala UI" w:cs="Nirmala UI"/>
        </w:rPr>
        <w:t>ਹਨ</w:t>
      </w:r>
      <w:r>
        <w:rPr>
          <w:rFonts w:ascii="Times New Roman" w:hAnsi="Times New Roman" w:eastAsia="Times New Roman" w:cs="Times New Roman"/>
        </w:rPr>
        <w:t>)</w:t>
      </w:r>
      <w:r>
        <w:rPr>
          <w:rFonts w:ascii="Nirmala UI" w:hAnsi="Nirmala UI" w:eastAsia="Nirmala UI" w:cs="Nirmala UI"/>
        </w:rPr>
        <w:t>।</w:t>
      </w:r>
    </w:p>
    <w:p>
      <w:pPr>
        <w:pStyle w:val="ArticleBody"/>
        <w:jc w:val="left"/>
      </w:pPr>
      <w:r>
        <w:rPr>
          <w:rFonts w:ascii="Times New Roman" w:hAnsi="Times New Roman" w:eastAsia="Times New Roman" w:cs="Times New Roman"/>
        </w:rPr>
        <w:t>Невозможно выполнить перевод, потому что не указан целевой язык: «ff» неоднозначно. Пожалуйста, уточните, на какой язык нужно перевести текст.</w:t>
      </w:r>
    </w:p>
    <w:p>
      <w:pPr>
        <w:pStyle w:val="ArticleBody"/>
        <w:jc w:val="left"/>
      </w:pPr>
      <w:r>
        <w:rPr>
          <w:rFonts w:ascii="Ebrima" w:hAnsi="Ebrima" w:eastAsia="Ebrima" w:cs="Ebrima"/>
        </w:rPr>
        <w:t>ከውስጣዊ</w:t>
      </w:r>
      <w:r>
        <w:rPr>
          <w:rFonts w:ascii="Times New Roman" w:hAnsi="Times New Roman" w:eastAsia="Times New Roman" w:cs="Times New Roman"/>
        </w:rPr>
        <w:t xml:space="preserve"> </w:t>
      </w:r>
      <w:r>
        <w:rPr>
          <w:rFonts w:ascii="Ebrima" w:hAnsi="Ebrima" w:eastAsia="Ebrima" w:cs="Ebrima"/>
        </w:rPr>
        <w:t>አቅጣጫ፣</w:t>
      </w:r>
      <w:r>
        <w:rPr>
          <w:rFonts w:ascii="Times New Roman" w:hAnsi="Times New Roman" w:eastAsia="Times New Roman" w:cs="Times New Roman"/>
        </w:rPr>
        <w:t xml:space="preserve"> </w:t>
      </w:r>
      <w:r>
        <w:rPr>
          <w:rFonts w:ascii="Ebrima" w:hAnsi="Ebrima" w:eastAsia="Ebrima" w:cs="Ebrima"/>
        </w:rPr>
        <w:t>የአውሬው</w:t>
      </w:r>
      <w:r>
        <w:rPr>
          <w:rFonts w:ascii="Times New Roman" w:hAnsi="Times New Roman" w:eastAsia="Times New Roman" w:cs="Times New Roman"/>
        </w:rPr>
        <w:t xml:space="preserve"> </w:t>
      </w:r>
      <w:r>
        <w:rPr>
          <w:rFonts w:ascii="Ebrima" w:hAnsi="Ebrima" w:eastAsia="Ebrima" w:cs="Ebrima"/>
        </w:rPr>
        <w:t>ምስል</w:t>
      </w:r>
      <w:r>
        <w:rPr>
          <w:rFonts w:ascii="Times New Roman" w:hAnsi="Times New Roman" w:eastAsia="Times New Roman" w:cs="Times New Roman"/>
        </w:rPr>
        <w:t xml:space="preserve"> </w:t>
      </w:r>
      <w:r>
        <w:rPr>
          <w:rFonts w:ascii="Ebrima" w:hAnsi="Ebrima" w:eastAsia="Ebrima" w:cs="Ebrima"/>
        </w:rPr>
        <w:t>የፈተና</w:t>
      </w:r>
      <w:r>
        <w:rPr>
          <w:rFonts w:ascii="Times New Roman" w:hAnsi="Times New Roman" w:eastAsia="Times New Roman" w:cs="Times New Roman"/>
        </w:rPr>
        <w:t xml:space="preserve"> </w:t>
      </w:r>
      <w:r>
        <w:rPr>
          <w:rFonts w:ascii="Ebrima" w:hAnsi="Ebrima" w:eastAsia="Ebrima" w:cs="Ebrima"/>
        </w:rPr>
        <w:t>ዘመን</w:t>
      </w:r>
      <w:r>
        <w:rPr>
          <w:rFonts w:ascii="Times New Roman" w:hAnsi="Times New Roman" w:eastAsia="Times New Roman" w:cs="Times New Roman"/>
        </w:rPr>
        <w:t xml:space="preserve"> </w:t>
      </w:r>
      <w:r>
        <w:rPr>
          <w:rFonts w:ascii="Ebrima" w:hAnsi="Ebrima" w:eastAsia="Ebrima" w:cs="Ebrima"/>
        </w:rPr>
        <w:t>በሰዎች</w:t>
      </w:r>
      <w:r>
        <w:rPr>
          <w:rFonts w:ascii="Times New Roman" w:hAnsi="Times New Roman" w:eastAsia="Times New Roman" w:cs="Times New Roman"/>
        </w:rPr>
        <w:t xml:space="preserve"> </w:t>
      </w:r>
      <w:r>
        <w:rPr>
          <w:rFonts w:ascii="Ebrima" w:hAnsi="Ebrima" w:eastAsia="Ebrima" w:cs="Ebrima"/>
        </w:rPr>
        <w:t>ሁሉ</w:t>
      </w:r>
      <w:r>
        <w:rPr>
          <w:rFonts w:ascii="Times New Roman" w:hAnsi="Times New Roman" w:eastAsia="Times New Roman" w:cs="Times New Roman"/>
        </w:rPr>
        <w:t xml:space="preserve"> </w:t>
      </w:r>
      <w:r>
        <w:rPr>
          <w:rFonts w:ascii="Ebrima" w:hAnsi="Ebrima" w:eastAsia="Ebrima" w:cs="Ebrima"/>
        </w:rPr>
        <w:t>መካከል</w:t>
      </w:r>
      <w:r>
        <w:rPr>
          <w:rFonts w:ascii="Times New Roman" w:hAnsi="Times New Roman" w:eastAsia="Times New Roman" w:cs="Times New Roman"/>
        </w:rPr>
        <w:t xml:space="preserve"> </w:t>
      </w:r>
      <w:r>
        <w:rPr>
          <w:rFonts w:ascii="Ebrima" w:hAnsi="Ebrima" w:eastAsia="Ebrima" w:cs="Ebrima"/>
        </w:rPr>
        <w:t>የባሕርይ</w:t>
      </w:r>
      <w:r>
        <w:rPr>
          <w:rFonts w:ascii="Times New Roman" w:hAnsi="Times New Roman" w:eastAsia="Times New Roman" w:cs="Times New Roman"/>
        </w:rPr>
        <w:t xml:space="preserve"> </w:t>
      </w:r>
      <w:r>
        <w:rPr>
          <w:rFonts w:ascii="Ebrima" w:hAnsi="Ebrima" w:eastAsia="Ebrima" w:cs="Ebrima"/>
        </w:rPr>
        <w:t>ቅርጽ</w:t>
      </w:r>
      <w:r>
        <w:rPr>
          <w:rFonts w:ascii="Times New Roman" w:hAnsi="Times New Roman" w:eastAsia="Times New Roman" w:cs="Times New Roman"/>
        </w:rPr>
        <w:t xml:space="preserve"> </w:t>
      </w:r>
      <w:r>
        <w:rPr>
          <w:rFonts w:ascii="Ebrima" w:hAnsi="Ebrima" w:eastAsia="Ebrima" w:cs="Ebrima"/>
        </w:rPr>
        <w:t>መሠራትን</w:t>
      </w:r>
      <w:r>
        <w:rPr>
          <w:rFonts w:ascii="Times New Roman" w:hAnsi="Times New Roman" w:eastAsia="Times New Roman" w:cs="Times New Roman"/>
        </w:rPr>
        <w:t xml:space="preserve"> </w:t>
      </w:r>
      <w:r>
        <w:rPr>
          <w:rFonts w:ascii="Ebrima" w:hAnsi="Ebrima" w:eastAsia="Ebrima" w:cs="Ebrima"/>
        </w:rPr>
        <w:t>ይፈትናል</w:t>
      </w:r>
      <w:r>
        <w:rPr>
          <w:rFonts w:ascii="Times New Roman" w:hAnsi="Times New Roman" w:eastAsia="Times New Roman" w:cs="Times New Roman"/>
        </w:rPr>
        <w:t xml:space="preserve"> (</w:t>
      </w:r>
      <w:r>
        <w:rPr>
          <w:rFonts w:ascii="Ebrima" w:hAnsi="Ebrima" w:eastAsia="Ebrima" w:cs="Ebrima"/>
        </w:rPr>
        <w:t>የክርስቶስ</w:t>
      </w:r>
      <w:r>
        <w:rPr>
          <w:rFonts w:ascii="Times New Roman" w:hAnsi="Times New Roman" w:eastAsia="Times New Roman" w:cs="Times New Roman"/>
        </w:rPr>
        <w:t xml:space="preserve"> </w:t>
      </w:r>
      <w:r>
        <w:rPr>
          <w:rFonts w:ascii="Ebrima" w:hAnsi="Ebrima" w:eastAsia="Ebrima" w:cs="Ebrima"/>
        </w:rPr>
        <w:t>ምስል</w:t>
      </w:r>
      <w:r>
        <w:rPr>
          <w:rFonts w:ascii="Times New Roman" w:hAnsi="Times New Roman" w:eastAsia="Times New Roman" w:cs="Times New Roman"/>
        </w:rPr>
        <w:t xml:space="preserve"> </w:t>
      </w:r>
      <w:r>
        <w:rPr>
          <w:rFonts w:ascii="Ebrima" w:hAnsi="Ebrima" w:eastAsia="Ebrima" w:cs="Ebrima"/>
        </w:rPr>
        <w:t>በእርሱ</w:t>
      </w:r>
      <w:r>
        <w:rPr>
          <w:rFonts w:ascii="Times New Roman" w:hAnsi="Times New Roman" w:eastAsia="Times New Roman" w:cs="Times New Roman"/>
        </w:rPr>
        <w:t xml:space="preserve"> </w:t>
      </w:r>
      <w:r>
        <w:rPr>
          <w:rFonts w:ascii="Ebrima" w:hAnsi="Ebrima" w:eastAsia="Ebrima" w:cs="Ebrima"/>
        </w:rPr>
        <w:t>በተቃራኒው</w:t>
      </w:r>
      <w:r>
        <w:rPr>
          <w:rFonts w:ascii="Times New Roman" w:hAnsi="Times New Roman" w:eastAsia="Times New Roman" w:cs="Times New Roman"/>
        </w:rPr>
        <w:t xml:space="preserve"> </w:t>
      </w:r>
      <w:r>
        <w:rPr>
          <w:rFonts w:ascii="Ebrima" w:hAnsi="Ebrima" w:eastAsia="Ebrima" w:cs="Ebrima"/>
        </w:rPr>
        <w:t>የሰይጣን</w:t>
      </w:r>
      <w:r>
        <w:rPr>
          <w:rFonts w:ascii="Times New Roman" w:hAnsi="Times New Roman" w:eastAsia="Times New Roman" w:cs="Times New Roman"/>
        </w:rPr>
        <w:t xml:space="preserve"> </w:t>
      </w:r>
      <w:r>
        <w:rPr>
          <w:rFonts w:ascii="Ebrima" w:hAnsi="Ebrima" w:eastAsia="Ebrima" w:cs="Ebrima"/>
        </w:rPr>
        <w:t>የአውሬው</w:t>
      </w:r>
      <w:r>
        <w:rPr>
          <w:rFonts w:ascii="Times New Roman" w:hAnsi="Times New Roman" w:eastAsia="Times New Roman" w:cs="Times New Roman"/>
        </w:rPr>
        <w:t xml:space="preserve"> </w:t>
      </w:r>
      <w:r>
        <w:rPr>
          <w:rFonts w:ascii="Ebrima" w:hAnsi="Ebrima" w:eastAsia="Ebrima" w:cs="Ebrima"/>
        </w:rPr>
        <w:t>ምስል</w:t>
      </w:r>
      <w:r>
        <w:rPr>
          <w:rFonts w:ascii="Times New Roman" w:hAnsi="Times New Roman" w:eastAsia="Times New Roman" w:cs="Times New Roman"/>
        </w:rPr>
        <w:t xml:space="preserve"> </w:t>
      </w:r>
      <w:r>
        <w:rPr>
          <w:rFonts w:ascii="Ebrima" w:hAnsi="Ebrima" w:eastAsia="Ebrima" w:cs="Ebrima"/>
        </w:rPr>
        <w:t>መካከል</w:t>
      </w:r>
      <w:r>
        <w:rPr>
          <w:rFonts w:ascii="Times New Roman" w:hAnsi="Times New Roman" w:eastAsia="Times New Roman" w:cs="Times New Roman"/>
        </w:rPr>
        <w:t>)</w:t>
      </w:r>
      <w:r>
        <w:rPr>
          <w:rFonts w:ascii="Ebrima" w:hAnsi="Ebrima" w:eastAsia="Ebrima" w:cs="Ebrima"/>
        </w:rPr>
        <w:t>፤</w:t>
      </w:r>
      <w:r>
        <w:rPr>
          <w:rFonts w:ascii="Times New Roman" w:hAnsi="Times New Roman" w:eastAsia="Times New Roman" w:cs="Times New Roman"/>
        </w:rPr>
        <w:t xml:space="preserve"> </w:t>
      </w:r>
      <w:r>
        <w:rPr>
          <w:rFonts w:ascii="Ebrima" w:hAnsi="Ebrima" w:eastAsia="Ebrima" w:cs="Ebrima"/>
        </w:rPr>
        <w:t>በዚህም</w:t>
      </w:r>
      <w:r>
        <w:rPr>
          <w:rFonts w:ascii="Times New Roman" w:hAnsi="Times New Roman" w:eastAsia="Times New Roman" w:cs="Times New Roman"/>
        </w:rPr>
        <w:t xml:space="preserve"> </w:t>
      </w:r>
      <w:r>
        <w:rPr>
          <w:rFonts w:ascii="Ebrima" w:hAnsi="Ebrima" w:eastAsia="Ebrima" w:cs="Ebrima"/>
        </w:rPr>
        <w:t>ጥበበኞችንና</w:t>
      </w:r>
      <w:r>
        <w:rPr>
          <w:rFonts w:ascii="Times New Roman" w:hAnsi="Times New Roman" w:eastAsia="Times New Roman" w:cs="Times New Roman"/>
        </w:rPr>
        <w:t xml:space="preserve"> </w:t>
      </w:r>
      <w:r>
        <w:rPr>
          <w:rFonts w:ascii="Ebrima" w:hAnsi="Ebrima" w:eastAsia="Ebrima" w:cs="Ebrima"/>
        </w:rPr>
        <w:t>ሞኞችን</w:t>
      </w:r>
      <w:r>
        <w:rPr>
          <w:rFonts w:ascii="Times New Roman" w:hAnsi="Times New Roman" w:eastAsia="Times New Roman" w:cs="Times New Roman"/>
        </w:rPr>
        <w:t xml:space="preserve"> </w:t>
      </w:r>
      <w:r>
        <w:rPr>
          <w:rFonts w:ascii="Ebrima" w:hAnsi="Ebrima" w:eastAsia="Ebrima" w:cs="Ebrima"/>
        </w:rPr>
        <w:t>ድንግል</w:t>
      </w:r>
      <w:r>
        <w:rPr>
          <w:rFonts w:ascii="Times New Roman" w:hAnsi="Times New Roman" w:eastAsia="Times New Roman" w:cs="Times New Roman"/>
        </w:rPr>
        <w:t xml:space="preserve"> </w:t>
      </w:r>
      <w:r>
        <w:rPr>
          <w:rFonts w:ascii="Ebrima" w:hAnsi="Ebrima" w:eastAsia="Ebrima" w:cs="Ebrima"/>
        </w:rPr>
        <w:t>ሴቶች</w:t>
      </w:r>
      <w:r>
        <w:rPr>
          <w:rFonts w:ascii="Times New Roman" w:hAnsi="Times New Roman" w:eastAsia="Times New Roman" w:cs="Times New Roman"/>
        </w:rPr>
        <w:t xml:space="preserve"> </w:t>
      </w:r>
      <w:r>
        <w:rPr>
          <w:rFonts w:ascii="Ebrima" w:hAnsi="Ebrima" w:eastAsia="Ebrima" w:cs="Ebrima"/>
        </w:rPr>
        <w:t>ይለያል፤</w:t>
      </w:r>
      <w:r>
        <w:rPr>
          <w:rFonts w:ascii="Times New Roman" w:hAnsi="Times New Roman" w:eastAsia="Times New Roman" w:cs="Times New Roman"/>
        </w:rPr>
        <w:t xml:space="preserve"> </w:t>
      </w:r>
      <w:r>
        <w:rPr>
          <w:rFonts w:ascii="Ebrima" w:hAnsi="Ebrima" w:eastAsia="Ebrima" w:cs="Ebrima"/>
        </w:rPr>
        <w:t>ከውጫዊ</w:t>
      </w:r>
      <w:r>
        <w:rPr>
          <w:rFonts w:ascii="Times New Roman" w:hAnsi="Times New Roman" w:eastAsia="Times New Roman" w:cs="Times New Roman"/>
        </w:rPr>
        <w:t xml:space="preserve"> </w:t>
      </w:r>
      <w:r>
        <w:rPr>
          <w:rFonts w:ascii="Ebrima" w:hAnsi="Ebrima" w:eastAsia="Ebrima" w:cs="Ebrima"/>
        </w:rPr>
        <w:t>አቅጣጫ</w:t>
      </w:r>
      <w:r>
        <w:rPr>
          <w:rFonts w:ascii="Times New Roman" w:hAnsi="Times New Roman" w:eastAsia="Times New Roman" w:cs="Times New Roman"/>
        </w:rPr>
        <w:t xml:space="preserve"> </w:t>
      </w:r>
      <w:r>
        <w:rPr>
          <w:rFonts w:ascii="Ebrima" w:hAnsi="Ebrima" w:eastAsia="Ebrima" w:cs="Ebrima"/>
        </w:rPr>
        <w:t>ግን</w:t>
      </w:r>
      <w:r>
        <w:rPr>
          <w:rFonts w:ascii="Times New Roman" w:hAnsi="Times New Roman" w:eastAsia="Times New Roman" w:cs="Times New Roman"/>
        </w:rPr>
        <w:t xml:space="preserve"> </w:t>
      </w:r>
      <w:r>
        <w:rPr>
          <w:rFonts w:ascii="Ebrima" w:hAnsi="Ebrima" w:eastAsia="Ebrima" w:cs="Ebrima"/>
        </w:rPr>
        <w:t>የመጨረሻዎቹን</w:t>
      </w:r>
      <w:r>
        <w:rPr>
          <w:rFonts w:ascii="Times New Roman" w:hAnsi="Times New Roman" w:eastAsia="Times New Roman" w:cs="Times New Roman"/>
        </w:rPr>
        <w:t xml:space="preserve"> </w:t>
      </w:r>
      <w:r>
        <w:rPr>
          <w:rFonts w:ascii="Ebrima" w:hAnsi="Ebrima" w:eastAsia="Ebrima" w:cs="Ebrima"/>
        </w:rPr>
        <w:t>ዘመናት</w:t>
      </w:r>
      <w:r>
        <w:rPr>
          <w:rFonts w:ascii="Times New Roman" w:hAnsi="Times New Roman" w:eastAsia="Times New Roman" w:cs="Times New Roman"/>
        </w:rPr>
        <w:t xml:space="preserve"> </w:t>
      </w:r>
      <w:r>
        <w:rPr>
          <w:rFonts w:ascii="Ebrima" w:hAnsi="Ebrima" w:eastAsia="Ebrima" w:cs="Ebrima"/>
        </w:rPr>
        <w:t>የፖለቲካ</w:t>
      </w:r>
      <w:r>
        <w:rPr>
          <w:rFonts w:ascii="Times New Roman" w:hAnsi="Times New Roman" w:eastAsia="Times New Roman" w:cs="Times New Roman"/>
        </w:rPr>
        <w:t xml:space="preserve"> </w:t>
      </w:r>
      <w:r>
        <w:rPr>
          <w:rFonts w:ascii="Ebrima" w:hAnsi="Ebrima" w:eastAsia="Ebrima" w:cs="Ebrima"/>
        </w:rPr>
        <w:t>ትግሎች፣</w:t>
      </w:r>
      <w:r>
        <w:rPr>
          <w:rFonts w:ascii="Times New Roman" w:hAnsi="Times New Roman" w:eastAsia="Times New Roman" w:cs="Times New Roman"/>
        </w:rPr>
        <w:t xml:space="preserve"> </w:t>
      </w:r>
      <w:r>
        <w:rPr>
          <w:rFonts w:ascii="Ebrima" w:hAnsi="Ebrima" w:eastAsia="Ebrima" w:cs="Ebrima"/>
        </w:rPr>
        <w:t>ግንኙነቶችና</w:t>
      </w:r>
      <w:r>
        <w:rPr>
          <w:rFonts w:ascii="Times New Roman" w:hAnsi="Times New Roman" w:eastAsia="Times New Roman" w:cs="Times New Roman"/>
        </w:rPr>
        <w:t xml:space="preserve"> </w:t>
      </w:r>
      <w:r>
        <w:rPr>
          <w:rFonts w:ascii="Ebrima" w:hAnsi="Ebrima" w:eastAsia="Ebrima" w:cs="Ebrima"/>
        </w:rPr>
        <w:t>የተሰበሩ</w:t>
      </w:r>
      <w:r>
        <w:rPr>
          <w:rFonts w:ascii="Times New Roman" w:hAnsi="Times New Roman" w:eastAsia="Times New Roman" w:cs="Times New Roman"/>
        </w:rPr>
        <w:t xml:space="preserve"> </w:t>
      </w:r>
      <w:r>
        <w:rPr>
          <w:rFonts w:ascii="Ebrima" w:hAnsi="Ebrima" w:eastAsia="Ebrima" w:cs="Ebrima"/>
        </w:rPr>
        <w:t>ኪዳኖች</w:t>
      </w:r>
      <w:r>
        <w:rPr>
          <w:rFonts w:ascii="Times New Roman" w:hAnsi="Times New Roman" w:eastAsia="Times New Roman" w:cs="Times New Roman"/>
        </w:rPr>
        <w:t xml:space="preserve"> </w:t>
      </w:r>
      <w:r>
        <w:rPr>
          <w:rFonts w:ascii="Ebrima" w:hAnsi="Ebrima" w:eastAsia="Ebrima" w:cs="Ebrima"/>
        </w:rPr>
        <w:t>ይለይታል።</w:t>
      </w:r>
      <w:r>
        <w:rPr>
          <w:rFonts w:ascii="Times New Roman" w:hAnsi="Times New Roman" w:eastAsia="Times New Roman" w:cs="Times New Roman"/>
        </w:rPr>
        <w:t xml:space="preserve"> </w:t>
      </w:r>
      <w:r>
        <w:rPr>
          <w:rFonts w:ascii="Ebrima" w:hAnsi="Ebrima" w:eastAsia="Ebrima" w:cs="Ebrima"/>
        </w:rPr>
        <w:t>ከ</w:t>
      </w:r>
      <w:r>
        <w:rPr>
          <w:rFonts w:ascii="Times New Roman" w:hAnsi="Times New Roman" w:eastAsia="Times New Roman" w:cs="Times New Roman"/>
        </w:rPr>
        <w:t xml:space="preserve">2001 </w:t>
      </w:r>
      <w:r>
        <w:rPr>
          <w:rFonts w:ascii="Ebrima" w:hAnsi="Ebrima" w:eastAsia="Ebrima" w:cs="Ebrima"/>
        </w:rPr>
        <w:t>ጀምሮ</w:t>
      </w:r>
      <w:r>
        <w:rPr>
          <w:rFonts w:ascii="Times New Roman" w:hAnsi="Times New Roman" w:eastAsia="Times New Roman" w:cs="Times New Roman"/>
        </w:rPr>
        <w:t xml:space="preserve"> </w:t>
      </w:r>
      <w:r>
        <w:rPr>
          <w:rFonts w:ascii="Ebrima" w:hAnsi="Ebrima" w:eastAsia="Ebrima" w:cs="Ebrima"/>
        </w:rPr>
        <w:t>እስከ</w:t>
      </w:r>
      <w:r>
        <w:rPr>
          <w:rFonts w:ascii="Times New Roman" w:hAnsi="Times New Roman" w:eastAsia="Times New Roman" w:cs="Times New Roman"/>
        </w:rPr>
        <w:t xml:space="preserve"> </w:t>
      </w:r>
      <w:r>
        <w:rPr>
          <w:rFonts w:ascii="Ebrima" w:hAnsi="Ebrima" w:eastAsia="Ebrima" w:cs="Ebrima"/>
        </w:rPr>
        <w:t>እሑድ</w:t>
      </w:r>
      <w:r>
        <w:rPr>
          <w:rFonts w:ascii="Times New Roman" w:hAnsi="Times New Roman" w:eastAsia="Times New Roman" w:cs="Times New Roman"/>
        </w:rPr>
        <w:t xml:space="preserve"> </w:t>
      </w:r>
      <w:r>
        <w:rPr>
          <w:rFonts w:ascii="Ebrima" w:hAnsi="Ebrima" w:eastAsia="Ebrima" w:cs="Ebrima"/>
        </w:rPr>
        <w:t>ሕግ</w:t>
      </w:r>
      <w:r>
        <w:rPr>
          <w:rFonts w:ascii="Times New Roman" w:hAnsi="Times New Roman" w:eastAsia="Times New Roman" w:cs="Times New Roman"/>
        </w:rPr>
        <w:t xml:space="preserve"> </w:t>
      </w:r>
      <w:r>
        <w:rPr>
          <w:rFonts w:ascii="Ebrima" w:hAnsi="Ebrima" w:eastAsia="Ebrima" w:cs="Ebrima"/>
        </w:rPr>
        <w:t>ዘመን</w:t>
      </w:r>
      <w:r>
        <w:rPr>
          <w:rFonts w:ascii="Times New Roman" w:hAnsi="Times New Roman" w:eastAsia="Times New Roman" w:cs="Times New Roman"/>
        </w:rPr>
        <w:t xml:space="preserve"> </w:t>
      </w:r>
      <w:r>
        <w:rPr>
          <w:rFonts w:ascii="Ebrima" w:hAnsi="Ebrima" w:eastAsia="Ebrima" w:cs="Ebrima"/>
        </w:rPr>
        <w:t>ድረስ</w:t>
      </w:r>
      <w:r>
        <w:rPr>
          <w:rFonts w:ascii="Times New Roman" w:hAnsi="Times New Roman" w:eastAsia="Times New Roman" w:cs="Times New Roman"/>
        </w:rPr>
        <w:t xml:space="preserve"> </w:t>
      </w:r>
      <w:r>
        <w:rPr>
          <w:rFonts w:ascii="Ebrima" w:hAnsi="Ebrima" w:eastAsia="Ebrima" w:cs="Ebrima"/>
        </w:rPr>
        <w:t>ያለው</w:t>
      </w:r>
      <w:r>
        <w:rPr>
          <w:rFonts w:ascii="Times New Roman" w:hAnsi="Times New Roman" w:eastAsia="Times New Roman" w:cs="Times New Roman"/>
        </w:rPr>
        <w:t xml:space="preserve"> </w:t>
      </w:r>
      <w:r>
        <w:rPr>
          <w:rFonts w:ascii="Ebrima" w:hAnsi="Ebrima" w:eastAsia="Ebrima" w:cs="Ebrima"/>
        </w:rPr>
        <w:t>ጊዜ</w:t>
      </w:r>
      <w:r>
        <w:rPr>
          <w:rFonts w:ascii="Times New Roman" w:hAnsi="Times New Roman" w:eastAsia="Times New Roman" w:cs="Times New Roman"/>
        </w:rPr>
        <w:t xml:space="preserve"> </w:t>
      </w:r>
      <w:r>
        <w:rPr>
          <w:rFonts w:ascii="Ebrima" w:hAnsi="Ebrima" w:eastAsia="Ebrima" w:cs="Ebrima"/>
        </w:rPr>
        <w:t>የኋለኛውን</w:t>
      </w:r>
      <w:r>
        <w:rPr>
          <w:rFonts w:ascii="Times New Roman" w:hAnsi="Times New Roman" w:eastAsia="Times New Roman" w:cs="Times New Roman"/>
        </w:rPr>
        <w:t xml:space="preserve"> </w:t>
      </w:r>
      <w:r>
        <w:rPr>
          <w:rFonts w:ascii="Ebrima" w:hAnsi="Ebrima" w:eastAsia="Ebrima" w:cs="Ebrima"/>
        </w:rPr>
        <w:t>ዝናብ</w:t>
      </w:r>
      <w:r>
        <w:rPr>
          <w:rFonts w:ascii="Times New Roman" w:hAnsi="Times New Roman" w:eastAsia="Times New Roman" w:cs="Times New Roman"/>
        </w:rPr>
        <w:t xml:space="preserve"> </w:t>
      </w:r>
      <w:r>
        <w:rPr>
          <w:rFonts w:ascii="Ebrima" w:hAnsi="Ebrima" w:eastAsia="Ebrima" w:cs="Ebrima"/>
        </w:rPr>
        <w:t>መርጨት</w:t>
      </w:r>
      <w:r>
        <w:rPr>
          <w:rFonts w:ascii="Times New Roman" w:hAnsi="Times New Roman" w:eastAsia="Times New Roman" w:cs="Times New Roman"/>
        </w:rPr>
        <w:t xml:space="preserve"> </w:t>
      </w:r>
      <w:r>
        <w:rPr>
          <w:rFonts w:ascii="Ebrima" w:hAnsi="Ebrima" w:eastAsia="Ebrima" w:cs="Ebrima"/>
        </w:rPr>
        <w:t>ያስጀምራል</w:t>
      </w:r>
      <w:r>
        <w:rPr>
          <w:rFonts w:ascii="Times New Roman" w:hAnsi="Times New Roman" w:eastAsia="Times New Roman" w:cs="Times New Roman"/>
        </w:rPr>
        <w:t xml:space="preserve"> (</w:t>
      </w:r>
      <w:r>
        <w:rPr>
          <w:rFonts w:ascii="Ebrima" w:hAnsi="Ebrima" w:eastAsia="Ebrima" w:cs="Ebrima"/>
        </w:rPr>
        <w:t>ይህም</w:t>
      </w:r>
      <w:r>
        <w:rPr>
          <w:rFonts w:ascii="Times New Roman" w:hAnsi="Times New Roman" w:eastAsia="Times New Roman" w:cs="Times New Roman"/>
        </w:rPr>
        <w:t xml:space="preserve"> </w:t>
      </w:r>
      <w:r>
        <w:rPr>
          <w:rFonts w:ascii="Ebrima" w:hAnsi="Ebrima" w:eastAsia="Ebrima" w:cs="Ebrima"/>
        </w:rPr>
        <w:t>በራእይ</w:t>
      </w:r>
      <w:r>
        <w:rPr>
          <w:rFonts w:ascii="Times New Roman" w:hAnsi="Times New Roman" w:eastAsia="Times New Roman" w:cs="Times New Roman"/>
        </w:rPr>
        <w:t xml:space="preserve"> 18 </w:t>
      </w:r>
      <w:r>
        <w:rPr>
          <w:rFonts w:ascii="Ebrima" w:hAnsi="Ebrima" w:eastAsia="Ebrima" w:cs="Ebrima"/>
        </w:rPr>
        <w:t>ያለው</w:t>
      </w:r>
      <w:r>
        <w:rPr>
          <w:rFonts w:ascii="Times New Roman" w:hAnsi="Times New Roman" w:eastAsia="Times New Roman" w:cs="Times New Roman"/>
        </w:rPr>
        <w:t xml:space="preserve"> </w:t>
      </w:r>
      <w:r>
        <w:rPr>
          <w:rFonts w:ascii="Ebrima" w:hAnsi="Ebrima" w:eastAsia="Ebrima" w:cs="Ebrima"/>
        </w:rPr>
        <w:t>መልአክ</w:t>
      </w:r>
      <w:r>
        <w:rPr>
          <w:rFonts w:ascii="Times New Roman" w:hAnsi="Times New Roman" w:eastAsia="Times New Roman" w:cs="Times New Roman"/>
        </w:rPr>
        <w:t xml:space="preserve"> </w:t>
      </w:r>
      <w:r>
        <w:rPr>
          <w:rFonts w:ascii="Ebrima" w:hAnsi="Ebrima" w:eastAsia="Ebrima" w:cs="Ebrima"/>
        </w:rPr>
        <w:t>በሴፕቴምበር</w:t>
      </w:r>
      <w:r>
        <w:rPr>
          <w:rFonts w:ascii="Times New Roman" w:hAnsi="Times New Roman" w:eastAsia="Times New Roman" w:cs="Times New Roman"/>
        </w:rPr>
        <w:t xml:space="preserve"> 11, 2001 </w:t>
      </w:r>
      <w:r>
        <w:rPr>
          <w:rFonts w:ascii="Ebrima" w:hAnsi="Ebrima" w:eastAsia="Ebrima" w:cs="Ebrima"/>
        </w:rPr>
        <w:t>በመውረዱ</w:t>
      </w:r>
      <w:r>
        <w:rPr>
          <w:rFonts w:ascii="Times New Roman" w:hAnsi="Times New Roman" w:eastAsia="Times New Roman" w:cs="Times New Roman"/>
        </w:rPr>
        <w:t xml:space="preserve"> </w:t>
      </w:r>
      <w:r>
        <w:rPr>
          <w:rFonts w:ascii="Ebrima" w:hAnsi="Ebrima" w:eastAsia="Ebrima" w:cs="Ebrima"/>
        </w:rPr>
        <w:t>ጀመረ፥</w:t>
      </w:r>
      <w:r>
        <w:rPr>
          <w:rFonts w:ascii="Times New Roman" w:hAnsi="Times New Roman" w:eastAsia="Times New Roman" w:cs="Times New Roman"/>
        </w:rPr>
        <w:t xml:space="preserve"> </w:t>
      </w:r>
      <w:r>
        <w:rPr>
          <w:rFonts w:ascii="Ebrima" w:hAnsi="Ebrima" w:eastAsia="Ebrima" w:cs="Ebrima"/>
        </w:rPr>
        <w:t>በኒው</w:t>
      </w:r>
      <w:r>
        <w:rPr>
          <w:rFonts w:ascii="Times New Roman" w:hAnsi="Times New Roman" w:eastAsia="Times New Roman" w:cs="Times New Roman"/>
        </w:rPr>
        <w:t xml:space="preserve"> </w:t>
      </w:r>
      <w:r>
        <w:rPr>
          <w:rFonts w:ascii="Ebrima" w:hAnsi="Ebrima" w:eastAsia="Ebrima" w:cs="Ebrima"/>
        </w:rPr>
        <w:t>ዮርክ</w:t>
      </w:r>
      <w:r>
        <w:rPr>
          <w:rFonts w:ascii="Times New Roman" w:hAnsi="Times New Roman" w:eastAsia="Times New Roman" w:cs="Times New Roman"/>
        </w:rPr>
        <w:t xml:space="preserve"> </w:t>
      </w:r>
      <w:r>
        <w:rPr>
          <w:rFonts w:ascii="Ebrima" w:hAnsi="Ebrima" w:eastAsia="Ebrima" w:cs="Ebrima"/>
        </w:rPr>
        <w:t>ታላላቅ</w:t>
      </w:r>
      <w:r>
        <w:rPr>
          <w:rFonts w:ascii="Times New Roman" w:hAnsi="Times New Roman" w:eastAsia="Times New Roman" w:cs="Times New Roman"/>
        </w:rPr>
        <w:t xml:space="preserve"> </w:t>
      </w:r>
      <w:r>
        <w:rPr>
          <w:rFonts w:ascii="Ebrima" w:hAnsi="Ebrima" w:eastAsia="Ebrima" w:cs="Ebrima"/>
        </w:rPr>
        <w:t>ሕንፃዎች</w:t>
      </w:r>
      <w:r>
        <w:rPr>
          <w:rFonts w:ascii="Times New Roman" w:hAnsi="Times New Roman" w:eastAsia="Times New Roman" w:cs="Times New Roman"/>
        </w:rPr>
        <w:t xml:space="preserve"> </w:t>
      </w:r>
      <w:r>
        <w:rPr>
          <w:rFonts w:ascii="Ebrima" w:hAnsi="Ebrima" w:eastAsia="Ebrima" w:cs="Ebrima"/>
        </w:rPr>
        <w:t>ውድቀት</w:t>
      </w:r>
      <w:r>
        <w:rPr>
          <w:rFonts w:ascii="Times New Roman" w:hAnsi="Times New Roman" w:eastAsia="Times New Roman" w:cs="Times New Roman"/>
        </w:rPr>
        <w:t xml:space="preserve"> </w:t>
      </w:r>
      <w:r>
        <w:rPr>
          <w:rFonts w:ascii="Ebrima" w:hAnsi="Ebrima" w:eastAsia="Ebrima" w:cs="Ebrima"/>
        </w:rPr>
        <w:t>ምድርን</w:t>
      </w:r>
      <w:r>
        <w:rPr>
          <w:rFonts w:ascii="Times New Roman" w:hAnsi="Times New Roman" w:eastAsia="Times New Roman" w:cs="Times New Roman"/>
        </w:rPr>
        <w:t xml:space="preserve"> </w:t>
      </w:r>
      <w:r>
        <w:rPr>
          <w:rFonts w:ascii="Ebrima" w:hAnsi="Ebrima" w:eastAsia="Ebrima" w:cs="Ebrima"/>
        </w:rPr>
        <w:t>እያበራ</w:t>
      </w:r>
      <w:r>
        <w:rPr>
          <w:rFonts w:ascii="Times New Roman" w:hAnsi="Times New Roman" w:eastAsia="Times New Roman" w:cs="Times New Roman"/>
        </w:rPr>
        <w:t xml:space="preserve"> </w:t>
      </w:r>
      <w:r>
        <w:rPr>
          <w:rFonts w:ascii="Ebrima" w:hAnsi="Ebrima" w:eastAsia="Ebrima" w:cs="Ebrima"/>
        </w:rPr>
        <w:t>ሳለ</w:t>
      </w:r>
      <w:r>
        <w:rPr>
          <w:rFonts w:ascii="Times New Roman" w:hAnsi="Times New Roman" w:eastAsia="Times New Roman" w:cs="Times New Roman"/>
        </w:rPr>
        <w:t>)</w:t>
      </w:r>
      <w:r>
        <w:rPr>
          <w:rFonts w:ascii="Ebrima" w:hAnsi="Ebrima" w:eastAsia="Ebrima" w:cs="Ebrima"/>
        </w:rPr>
        <w:t>።</w:t>
      </w:r>
      <w:r>
        <w:rPr>
          <w:rFonts w:ascii="Times New Roman" w:hAnsi="Times New Roman" w:eastAsia="Times New Roman" w:cs="Times New Roman"/>
        </w:rPr>
        <w:t xml:space="preserve"> 9/11 </w:t>
      </w:r>
      <w:r>
        <w:rPr>
          <w:rFonts w:ascii="Ebrima" w:hAnsi="Ebrima" w:eastAsia="Ebrima" w:cs="Ebrima"/>
        </w:rPr>
        <w:t>የላኦዲቅያ</w:t>
      </w:r>
      <w:r>
        <w:rPr>
          <w:rFonts w:ascii="Times New Roman" w:hAnsi="Times New Roman" w:eastAsia="Times New Roman" w:cs="Times New Roman"/>
        </w:rPr>
        <w:t xml:space="preserve"> </w:t>
      </w:r>
      <w:r>
        <w:rPr>
          <w:rFonts w:ascii="Ebrima" w:hAnsi="Ebrima" w:eastAsia="Ebrima" w:cs="Ebrima"/>
        </w:rPr>
        <w:t>ሰባተኛ</w:t>
      </w:r>
      <w:r>
        <w:rPr>
          <w:rFonts w:ascii="Times New Roman" w:hAnsi="Times New Roman" w:eastAsia="Times New Roman" w:cs="Times New Roman"/>
        </w:rPr>
        <w:t xml:space="preserve"> </w:t>
      </w:r>
      <w:r>
        <w:rPr>
          <w:rFonts w:ascii="Ebrima" w:hAnsi="Ebrima" w:eastAsia="Ebrima" w:cs="Ebrima"/>
        </w:rPr>
        <w:t>ቀን</w:t>
      </w:r>
      <w:r>
        <w:rPr>
          <w:rFonts w:ascii="Times New Roman" w:hAnsi="Times New Roman" w:eastAsia="Times New Roman" w:cs="Times New Roman"/>
        </w:rPr>
        <w:t xml:space="preserve"> </w:t>
      </w:r>
      <w:r>
        <w:rPr>
          <w:rFonts w:ascii="Ebrima" w:hAnsi="Ebrima" w:eastAsia="Ebrima" w:cs="Ebrima"/>
        </w:rPr>
        <w:t>አድቬንቲዝምን</w:t>
      </w:r>
      <w:r>
        <w:rPr>
          <w:rFonts w:ascii="Times New Roman" w:hAnsi="Times New Roman" w:eastAsia="Times New Roman" w:cs="Times New Roman"/>
        </w:rPr>
        <w:t xml:space="preserve"> </w:t>
      </w:r>
      <w:r>
        <w:rPr>
          <w:rFonts w:ascii="Ebrima" w:hAnsi="Ebrima" w:eastAsia="Ebrima" w:cs="Ebrima"/>
        </w:rPr>
        <w:t>ማጣራት</w:t>
      </w:r>
      <w:r>
        <w:rPr>
          <w:rFonts w:ascii="Times New Roman" w:hAnsi="Times New Roman" w:eastAsia="Times New Roman" w:cs="Times New Roman"/>
        </w:rPr>
        <w:t xml:space="preserve"> </w:t>
      </w:r>
      <w:r>
        <w:rPr>
          <w:rFonts w:ascii="Ebrima" w:hAnsi="Ebrima" w:eastAsia="Ebrima" w:cs="Ebrima"/>
        </w:rPr>
        <w:t>ይጀምራል፤</w:t>
      </w:r>
      <w:r>
        <w:rPr>
          <w:rFonts w:ascii="Times New Roman" w:hAnsi="Times New Roman" w:eastAsia="Times New Roman" w:cs="Times New Roman"/>
        </w:rPr>
        <w:t xml:space="preserve"> </w:t>
      </w:r>
      <w:r>
        <w:rPr>
          <w:rFonts w:ascii="Ebrima" w:hAnsi="Ebrima" w:eastAsia="Ebrima" w:cs="Ebrima"/>
        </w:rPr>
        <w:t>ይህም</w:t>
      </w:r>
      <w:r>
        <w:rPr>
          <w:rFonts w:ascii="Times New Roman" w:hAnsi="Times New Roman" w:eastAsia="Times New Roman" w:cs="Times New Roman"/>
        </w:rPr>
        <w:t xml:space="preserve"> </w:t>
      </w:r>
      <w:r>
        <w:rPr>
          <w:rFonts w:ascii="Ebrima" w:hAnsi="Ebrima" w:eastAsia="Ebrima" w:cs="Ebrima"/>
        </w:rPr>
        <w:t>በራእይ</w:t>
      </w:r>
      <w:r>
        <w:rPr>
          <w:rFonts w:ascii="Times New Roman" w:hAnsi="Times New Roman" w:eastAsia="Times New Roman" w:cs="Times New Roman"/>
        </w:rPr>
        <w:t xml:space="preserve"> 10 </w:t>
      </w:r>
      <w:r>
        <w:rPr>
          <w:rFonts w:ascii="Ebrima" w:hAnsi="Ebrima" w:eastAsia="Ebrima" w:cs="Ebrima"/>
        </w:rPr>
        <w:t>እንደተገለጸው</w:t>
      </w:r>
      <w:r>
        <w:rPr>
          <w:rFonts w:ascii="Times New Roman" w:hAnsi="Times New Roman" w:eastAsia="Times New Roman" w:cs="Times New Roman"/>
        </w:rPr>
        <w:t xml:space="preserve"> </w:t>
      </w:r>
      <w:r>
        <w:rPr>
          <w:rFonts w:ascii="Ebrima" w:hAnsi="Ebrima" w:eastAsia="Ebrima" w:cs="Ebrima"/>
        </w:rPr>
        <w:t>ሊበላ</w:t>
      </w:r>
      <w:r>
        <w:rPr>
          <w:rFonts w:ascii="Times New Roman" w:hAnsi="Times New Roman" w:eastAsia="Times New Roman" w:cs="Times New Roman"/>
        </w:rPr>
        <w:t xml:space="preserve"> </w:t>
      </w:r>
      <w:r>
        <w:rPr>
          <w:rFonts w:ascii="Ebrima" w:hAnsi="Ebrima" w:eastAsia="Ebrima" w:cs="Ebrima"/>
        </w:rPr>
        <w:t>የሚገባውን</w:t>
      </w:r>
      <w:r>
        <w:rPr>
          <w:rFonts w:ascii="Times New Roman" w:hAnsi="Times New Roman" w:eastAsia="Times New Roman" w:cs="Times New Roman"/>
        </w:rPr>
        <w:t xml:space="preserve"> “</w:t>
      </w:r>
      <w:r>
        <w:rPr>
          <w:rFonts w:ascii="Ebrima" w:hAnsi="Ebrima" w:eastAsia="Ebrima" w:cs="Ebrima"/>
        </w:rPr>
        <w:t>ትንሹን</w:t>
      </w:r>
      <w:r>
        <w:rPr>
          <w:rFonts w:ascii="Times New Roman" w:hAnsi="Times New Roman" w:eastAsia="Times New Roman" w:cs="Times New Roman"/>
        </w:rPr>
        <w:t xml:space="preserve"> </w:t>
      </w:r>
      <w:r>
        <w:rPr>
          <w:rFonts w:ascii="Ebrima" w:hAnsi="Ebrima" w:eastAsia="Ebrima" w:cs="Ebrima"/>
        </w:rPr>
        <w:t>መጽሐፍ</w:t>
      </w:r>
      <w:r>
        <w:rPr>
          <w:rFonts w:ascii="Times New Roman" w:hAnsi="Times New Roman" w:eastAsia="Times New Roman" w:cs="Times New Roman"/>
        </w:rPr>
        <w:t xml:space="preserve">” </w:t>
      </w:r>
      <w:r>
        <w:rPr>
          <w:rFonts w:ascii="Ebrima" w:hAnsi="Ebrima" w:eastAsia="Ebrima" w:cs="Ebrima"/>
        </w:rPr>
        <w:t>መልእክት</w:t>
      </w:r>
      <w:r>
        <w:rPr>
          <w:rFonts w:ascii="Times New Roman" w:hAnsi="Times New Roman" w:eastAsia="Times New Roman" w:cs="Times New Roman"/>
        </w:rPr>
        <w:t xml:space="preserve"> </w:t>
      </w:r>
      <w:r>
        <w:rPr>
          <w:rFonts w:ascii="Ebrima" w:hAnsi="Ebrima" w:eastAsia="Ebrima" w:cs="Ebrima"/>
        </w:rPr>
        <w:t>በመቀበል</w:t>
      </w:r>
      <w:r>
        <w:rPr>
          <w:rFonts w:ascii="Times New Roman" w:hAnsi="Times New Roman" w:eastAsia="Times New Roman" w:cs="Times New Roman"/>
        </w:rPr>
        <w:t xml:space="preserve"> </w:t>
      </w:r>
      <w:r>
        <w:rPr>
          <w:rFonts w:ascii="Ebrima" w:hAnsi="Ebrima" w:eastAsia="Ebrima" w:cs="Ebrima"/>
        </w:rPr>
        <w:t>ወይም</w:t>
      </w:r>
      <w:r>
        <w:rPr>
          <w:rFonts w:ascii="Times New Roman" w:hAnsi="Times New Roman" w:eastAsia="Times New Roman" w:cs="Times New Roman"/>
        </w:rPr>
        <w:t xml:space="preserve"> </w:t>
      </w:r>
      <w:r>
        <w:rPr>
          <w:rFonts w:ascii="Ebrima" w:hAnsi="Ebrima" w:eastAsia="Ebrima" w:cs="Ebrima"/>
        </w:rPr>
        <w:t>በመከልከል</w:t>
      </w:r>
      <w:r>
        <w:rPr>
          <w:rFonts w:ascii="Times New Roman" w:hAnsi="Times New Roman" w:eastAsia="Times New Roman" w:cs="Times New Roman"/>
        </w:rPr>
        <w:t xml:space="preserve"> </w:t>
      </w:r>
      <w:r>
        <w:rPr>
          <w:rFonts w:ascii="Ebrima" w:hAnsi="Ebrima" w:eastAsia="Ebrima" w:cs="Ebrima"/>
        </w:rPr>
        <w:t>ነው።</w:t>
      </w:r>
      <w:r>
        <w:rPr>
          <w:rFonts w:ascii="Times New Roman" w:hAnsi="Times New Roman" w:eastAsia="Times New Roman" w:cs="Times New Roman"/>
        </w:rPr>
        <w:t xml:space="preserve"> </w:t>
      </w:r>
      <w:r>
        <w:rPr>
          <w:rFonts w:ascii="Ebrima" w:hAnsi="Ebrima" w:eastAsia="Ebrima" w:cs="Ebrima"/>
        </w:rPr>
        <w:t>ስንዴውና</w:t>
      </w:r>
      <w:r>
        <w:rPr>
          <w:rFonts w:ascii="Times New Roman" w:hAnsi="Times New Roman" w:eastAsia="Times New Roman" w:cs="Times New Roman"/>
        </w:rPr>
        <w:t xml:space="preserve"> </w:t>
      </w:r>
      <w:r>
        <w:rPr>
          <w:rFonts w:ascii="Ebrima" w:hAnsi="Ebrima" w:eastAsia="Ebrima" w:cs="Ebrima"/>
        </w:rPr>
        <w:t>እንክርዳዱ</w:t>
      </w:r>
      <w:r>
        <w:rPr>
          <w:rFonts w:ascii="Times New Roman" w:hAnsi="Times New Roman" w:eastAsia="Times New Roman" w:cs="Times New Roman"/>
        </w:rPr>
        <w:t xml:space="preserve"> </w:t>
      </w:r>
      <w:r>
        <w:rPr>
          <w:rFonts w:ascii="Ebrima" w:hAnsi="Ebrima" w:eastAsia="Ebrima" w:cs="Ebrima"/>
        </w:rPr>
        <w:t>እስከ</w:t>
      </w:r>
      <w:r>
        <w:rPr>
          <w:rFonts w:ascii="Times New Roman" w:hAnsi="Times New Roman" w:eastAsia="Times New Roman" w:cs="Times New Roman"/>
        </w:rPr>
        <w:t xml:space="preserve"> </w:t>
      </w:r>
      <w:r>
        <w:rPr>
          <w:rFonts w:ascii="Ebrima" w:hAnsi="Ebrima" w:eastAsia="Ebrima" w:cs="Ebrima"/>
        </w:rPr>
        <w:t>እሑድ</w:t>
      </w:r>
      <w:r>
        <w:rPr>
          <w:rFonts w:ascii="Times New Roman" w:hAnsi="Times New Roman" w:eastAsia="Times New Roman" w:cs="Times New Roman"/>
        </w:rPr>
        <w:t xml:space="preserve"> </w:t>
      </w:r>
      <w:r>
        <w:rPr>
          <w:rFonts w:ascii="Ebrima" w:hAnsi="Ebrima" w:eastAsia="Ebrima" w:cs="Ebrima"/>
        </w:rPr>
        <w:t>ሕግ</w:t>
      </w:r>
      <w:r>
        <w:rPr>
          <w:rFonts w:ascii="Times New Roman" w:hAnsi="Times New Roman" w:eastAsia="Times New Roman" w:cs="Times New Roman"/>
        </w:rPr>
        <w:t xml:space="preserve"> </w:t>
      </w:r>
      <w:r>
        <w:rPr>
          <w:rFonts w:ascii="Ebrima" w:hAnsi="Ebrima" w:eastAsia="Ebrima" w:cs="Ebrima"/>
        </w:rPr>
        <w:t>ድረስ</w:t>
      </w:r>
      <w:r>
        <w:rPr>
          <w:rFonts w:ascii="Times New Roman" w:hAnsi="Times New Roman" w:eastAsia="Times New Roman" w:cs="Times New Roman"/>
        </w:rPr>
        <w:t xml:space="preserve"> </w:t>
      </w:r>
      <w:r>
        <w:rPr>
          <w:rFonts w:ascii="Ebrima" w:hAnsi="Ebrima" w:eastAsia="Ebrima" w:cs="Ebrima"/>
        </w:rPr>
        <w:t>አብረው</w:t>
      </w:r>
      <w:r>
        <w:rPr>
          <w:rFonts w:ascii="Times New Roman" w:hAnsi="Times New Roman" w:eastAsia="Times New Roman" w:cs="Times New Roman"/>
        </w:rPr>
        <w:t xml:space="preserve"> </w:t>
      </w:r>
      <w:r>
        <w:rPr>
          <w:rFonts w:ascii="Ebrima" w:hAnsi="Ebrima" w:eastAsia="Ebrima" w:cs="Ebrima"/>
        </w:rPr>
        <w:t>ይኖራሉ፤</w:t>
      </w:r>
      <w:r>
        <w:rPr>
          <w:rFonts w:ascii="Times New Roman" w:hAnsi="Times New Roman" w:eastAsia="Times New Roman" w:cs="Times New Roman"/>
        </w:rPr>
        <w:t xml:space="preserve"> </w:t>
      </w:r>
      <w:r>
        <w:rPr>
          <w:rFonts w:ascii="Ebrima" w:hAnsi="Ebrima" w:eastAsia="Ebrima" w:cs="Ebrima"/>
        </w:rPr>
        <w:t>በዚያን</w:t>
      </w:r>
      <w:r>
        <w:rPr>
          <w:rFonts w:ascii="Times New Roman" w:hAnsi="Times New Roman" w:eastAsia="Times New Roman" w:cs="Times New Roman"/>
        </w:rPr>
        <w:t xml:space="preserve"> </w:t>
      </w:r>
      <w:r>
        <w:rPr>
          <w:rFonts w:ascii="Ebrima" w:hAnsi="Ebrima" w:eastAsia="Ebrima" w:cs="Ebrima"/>
        </w:rPr>
        <w:t>ጊዜ</w:t>
      </w:r>
      <w:r>
        <w:rPr>
          <w:rFonts w:ascii="Times New Roman" w:hAnsi="Times New Roman" w:eastAsia="Times New Roman" w:cs="Times New Roman"/>
        </w:rPr>
        <w:t xml:space="preserve"> </w:t>
      </w:r>
      <w:r>
        <w:rPr>
          <w:rFonts w:ascii="Ebrima" w:hAnsi="Ebrima" w:eastAsia="Ebrima" w:cs="Ebrima"/>
        </w:rPr>
        <w:t>ግን</w:t>
      </w:r>
      <w:r>
        <w:rPr>
          <w:rFonts w:ascii="Times New Roman" w:hAnsi="Times New Roman" w:eastAsia="Times New Roman" w:cs="Times New Roman"/>
        </w:rPr>
        <w:t xml:space="preserve"> </w:t>
      </w:r>
      <w:r>
        <w:rPr>
          <w:rFonts w:ascii="Ebrima" w:hAnsi="Ebrima" w:eastAsia="Ebrima" w:cs="Ebrima"/>
        </w:rPr>
        <w:t>መቶ</w:t>
      </w:r>
      <w:r>
        <w:rPr>
          <w:rFonts w:ascii="Times New Roman" w:hAnsi="Times New Roman" w:eastAsia="Times New Roman" w:cs="Times New Roman"/>
        </w:rPr>
        <w:t xml:space="preserve"> </w:t>
      </w:r>
      <w:r>
        <w:rPr>
          <w:rFonts w:ascii="Ebrima" w:hAnsi="Ebrima" w:eastAsia="Ebrima" w:cs="Ebrima"/>
        </w:rPr>
        <w:t>አርባ</w:t>
      </w:r>
      <w:r>
        <w:rPr>
          <w:rFonts w:ascii="Times New Roman" w:hAnsi="Times New Roman" w:eastAsia="Times New Roman" w:cs="Times New Roman"/>
        </w:rPr>
        <w:t xml:space="preserve"> </w:t>
      </w:r>
      <w:r>
        <w:rPr>
          <w:rFonts w:ascii="Ebrima" w:hAnsi="Ebrima" w:eastAsia="Ebrima" w:cs="Ebrima"/>
        </w:rPr>
        <w:t>አራቱ</w:t>
      </w:r>
      <w:r>
        <w:rPr>
          <w:rFonts w:ascii="Times New Roman" w:hAnsi="Times New Roman" w:eastAsia="Times New Roman" w:cs="Times New Roman"/>
        </w:rPr>
        <w:t xml:space="preserve"> </w:t>
      </w:r>
      <w:r>
        <w:rPr>
          <w:rFonts w:ascii="Ebrima" w:hAnsi="Ebrima" w:eastAsia="Ebrima" w:cs="Ebrima"/>
        </w:rPr>
        <w:t>ሺህ</w:t>
      </w:r>
      <w:r>
        <w:rPr>
          <w:rFonts w:ascii="Times New Roman" w:hAnsi="Times New Roman" w:eastAsia="Times New Roman" w:cs="Times New Roman"/>
        </w:rPr>
        <w:t xml:space="preserve"> </w:t>
      </w:r>
      <w:r>
        <w:rPr>
          <w:rFonts w:ascii="Ebrima" w:hAnsi="Ebrima" w:eastAsia="Ebrima" w:cs="Ebrima"/>
        </w:rPr>
        <w:t>እንደ</w:t>
      </w:r>
      <w:r>
        <w:rPr>
          <w:rFonts w:ascii="Times New Roman" w:hAnsi="Times New Roman" w:eastAsia="Times New Roman" w:cs="Times New Roman"/>
        </w:rPr>
        <w:t xml:space="preserve"> </w:t>
      </w:r>
      <w:r>
        <w:rPr>
          <w:rFonts w:ascii="Ebrima" w:hAnsi="Ebrima" w:eastAsia="Ebrima" w:cs="Ebrima"/>
        </w:rPr>
        <w:t>ዓርማ</w:t>
      </w:r>
      <w:r>
        <w:rPr>
          <w:rFonts w:ascii="Times New Roman" w:hAnsi="Times New Roman" w:eastAsia="Times New Roman" w:cs="Times New Roman"/>
        </w:rPr>
        <w:t xml:space="preserve"> </w:t>
      </w:r>
      <w:r>
        <w:rPr>
          <w:rFonts w:ascii="Ebrima" w:hAnsi="Ebrima" w:eastAsia="Ebrima" w:cs="Ebrima"/>
        </w:rPr>
        <w:t>ከፍ</w:t>
      </w:r>
      <w:r>
        <w:rPr>
          <w:rFonts w:ascii="Times New Roman" w:hAnsi="Times New Roman" w:eastAsia="Times New Roman" w:cs="Times New Roman"/>
        </w:rPr>
        <w:t xml:space="preserve"> </w:t>
      </w:r>
      <w:r>
        <w:rPr>
          <w:rFonts w:ascii="Ebrima" w:hAnsi="Ebrima" w:eastAsia="Ebrima" w:cs="Ebrima"/>
        </w:rPr>
        <w:t>ይደረጋሉ፣</w:t>
      </w:r>
      <w:r>
        <w:rPr>
          <w:rFonts w:ascii="Times New Roman" w:hAnsi="Times New Roman" w:eastAsia="Times New Roman" w:cs="Times New Roman"/>
        </w:rPr>
        <w:t xml:space="preserve"> </w:t>
      </w:r>
      <w:r>
        <w:rPr>
          <w:rFonts w:ascii="Ebrima" w:hAnsi="Ebrima" w:eastAsia="Ebrima" w:cs="Ebrima"/>
        </w:rPr>
        <w:t>እንዲሁም</w:t>
      </w:r>
      <w:r>
        <w:rPr>
          <w:rFonts w:ascii="Times New Roman" w:hAnsi="Times New Roman" w:eastAsia="Times New Roman" w:cs="Times New Roman"/>
        </w:rPr>
        <w:t xml:space="preserve"> </w:t>
      </w:r>
      <w:r>
        <w:rPr>
          <w:rFonts w:ascii="Ebrima" w:hAnsi="Ebrima" w:eastAsia="Ebrima" w:cs="Ebrima"/>
        </w:rPr>
        <w:t>በ</w:t>
      </w:r>
      <w:r>
        <w:rPr>
          <w:rFonts w:ascii="Times New Roman" w:hAnsi="Times New Roman" w:eastAsia="Times New Roman" w:cs="Times New Roman"/>
        </w:rPr>
        <w:t xml:space="preserve">321 </w:t>
      </w:r>
      <w:r>
        <w:rPr>
          <w:rFonts w:ascii="Ebrima" w:hAnsi="Ebrima" w:eastAsia="Ebrima" w:cs="Ebrima"/>
        </w:rPr>
        <w:t>እስከ</w:t>
      </w:r>
      <w:r>
        <w:rPr>
          <w:rFonts w:ascii="Times New Roman" w:hAnsi="Times New Roman" w:eastAsia="Times New Roman" w:cs="Times New Roman"/>
        </w:rPr>
        <w:t xml:space="preserve"> 538 </w:t>
      </w:r>
      <w:r>
        <w:rPr>
          <w:rFonts w:ascii="Ebrima" w:hAnsi="Ebrima" w:eastAsia="Ebrima" w:cs="Ebrima"/>
        </w:rPr>
        <w:t>የተመሰለው</w:t>
      </w:r>
      <w:r>
        <w:rPr>
          <w:rFonts w:ascii="Times New Roman" w:hAnsi="Times New Roman" w:eastAsia="Times New Roman" w:cs="Times New Roman"/>
        </w:rPr>
        <w:t xml:space="preserve"> </w:t>
      </w:r>
      <w:r>
        <w:rPr>
          <w:rFonts w:ascii="Ebrima" w:hAnsi="Ebrima" w:eastAsia="Ebrima" w:cs="Ebrima"/>
        </w:rPr>
        <w:t>ዓለም</w:t>
      </w:r>
      <w:r>
        <w:rPr>
          <w:rFonts w:ascii="Times New Roman" w:hAnsi="Times New Roman" w:eastAsia="Times New Roman" w:cs="Times New Roman"/>
        </w:rPr>
        <w:t xml:space="preserve"> </w:t>
      </w:r>
      <w:r>
        <w:rPr>
          <w:rFonts w:ascii="Ebrima" w:hAnsi="Ebrima" w:eastAsia="Ebrima" w:cs="Ebrima"/>
        </w:rPr>
        <w:t>አቀፍ</w:t>
      </w:r>
      <w:r>
        <w:rPr>
          <w:rFonts w:ascii="Times New Roman" w:hAnsi="Times New Roman" w:eastAsia="Times New Roman" w:cs="Times New Roman"/>
        </w:rPr>
        <w:t xml:space="preserve"> </w:t>
      </w:r>
      <w:r>
        <w:rPr>
          <w:rFonts w:ascii="Ebrima" w:hAnsi="Ebrima" w:eastAsia="Ebrima" w:cs="Ebrima"/>
        </w:rPr>
        <w:t>የአውሬው</w:t>
      </w:r>
      <w:r>
        <w:rPr>
          <w:rFonts w:ascii="Times New Roman" w:hAnsi="Times New Roman" w:eastAsia="Times New Roman" w:cs="Times New Roman"/>
        </w:rPr>
        <w:t>-</w:t>
      </w:r>
      <w:r>
        <w:rPr>
          <w:rFonts w:ascii="Ebrima" w:hAnsi="Ebrima" w:eastAsia="Ebrima" w:cs="Ebrima"/>
        </w:rPr>
        <w:t>ምስል</w:t>
      </w:r>
      <w:r>
        <w:rPr>
          <w:rFonts w:ascii="Times New Roman" w:hAnsi="Times New Roman" w:eastAsia="Times New Roman" w:cs="Times New Roman"/>
        </w:rPr>
        <w:t xml:space="preserve"> </w:t>
      </w:r>
      <w:r>
        <w:rPr>
          <w:rFonts w:ascii="Ebrima" w:hAnsi="Ebrima" w:eastAsia="Ebrima" w:cs="Ebrima"/>
        </w:rPr>
        <w:t>ቅርጽ</w:t>
      </w:r>
      <w:r>
        <w:rPr>
          <w:rFonts w:ascii="Times New Roman" w:hAnsi="Times New Roman" w:eastAsia="Times New Roman" w:cs="Times New Roman"/>
        </w:rPr>
        <w:t xml:space="preserve"> </w:t>
      </w:r>
      <w:r>
        <w:rPr>
          <w:rFonts w:ascii="Ebrima" w:hAnsi="Ebrima" w:eastAsia="Ebrima" w:cs="Ebrima"/>
        </w:rPr>
        <w:t>መሠራት</w:t>
      </w:r>
      <w:r>
        <w:rPr>
          <w:rFonts w:ascii="Times New Roman" w:hAnsi="Times New Roman" w:eastAsia="Times New Roman" w:cs="Times New Roman"/>
        </w:rPr>
        <w:t xml:space="preserve"> </w:t>
      </w:r>
      <w:r>
        <w:rPr>
          <w:rFonts w:ascii="Ebrima" w:hAnsi="Ebrima" w:eastAsia="Ebrima" w:cs="Ebrima"/>
        </w:rPr>
        <w:t>ጊዜ</w:t>
      </w:r>
      <w:r>
        <w:rPr>
          <w:rFonts w:ascii="Times New Roman" w:hAnsi="Times New Roman" w:eastAsia="Times New Roman" w:cs="Times New Roman"/>
        </w:rPr>
        <w:t xml:space="preserve"> </w:t>
      </w:r>
      <w:r>
        <w:rPr>
          <w:rFonts w:ascii="Ebrima" w:hAnsi="Ebrima" w:eastAsia="Ebrima" w:cs="Ebrima"/>
        </w:rPr>
        <w:t>የኋለኛው</w:t>
      </w:r>
      <w:r>
        <w:rPr>
          <w:rFonts w:ascii="Times New Roman" w:hAnsi="Times New Roman" w:eastAsia="Times New Roman" w:cs="Times New Roman"/>
        </w:rPr>
        <w:t xml:space="preserve"> </w:t>
      </w:r>
      <w:r>
        <w:rPr>
          <w:rFonts w:ascii="Ebrima" w:hAnsi="Ebrima" w:eastAsia="Ebrima" w:cs="Ebrima"/>
        </w:rPr>
        <w:t>ዝናብ</w:t>
      </w:r>
      <w:r>
        <w:rPr>
          <w:rFonts w:ascii="Times New Roman" w:hAnsi="Times New Roman" w:eastAsia="Times New Roman" w:cs="Times New Roman"/>
        </w:rPr>
        <w:t xml:space="preserve"> </w:t>
      </w:r>
      <w:r>
        <w:rPr>
          <w:rFonts w:ascii="Ebrima" w:hAnsi="Ebrima" w:eastAsia="Ebrima" w:cs="Ebrima"/>
        </w:rPr>
        <w:t>ሙሉ</w:t>
      </w:r>
      <w:r>
        <w:rPr>
          <w:rFonts w:ascii="Times New Roman" w:hAnsi="Times New Roman" w:eastAsia="Times New Roman" w:cs="Times New Roman"/>
        </w:rPr>
        <w:t xml:space="preserve"> </w:t>
      </w:r>
      <w:r>
        <w:rPr>
          <w:rFonts w:ascii="Ebrima" w:hAnsi="Ebrima" w:eastAsia="Ebrima" w:cs="Ebrima"/>
        </w:rPr>
        <w:t>ፍሰት</w:t>
      </w:r>
      <w:r>
        <w:rPr>
          <w:rFonts w:ascii="Times New Roman" w:hAnsi="Times New Roman" w:eastAsia="Times New Roman" w:cs="Times New Roman"/>
        </w:rPr>
        <w:t xml:space="preserve"> </w:t>
      </w:r>
      <w:r>
        <w:rPr>
          <w:rFonts w:ascii="Ebrima" w:hAnsi="Ebrima" w:eastAsia="Ebrima" w:cs="Ebrima"/>
        </w:rPr>
        <w:t>መፍሰስ</w:t>
      </w:r>
      <w:r>
        <w:rPr>
          <w:rFonts w:ascii="Times New Roman" w:hAnsi="Times New Roman" w:eastAsia="Times New Roman" w:cs="Times New Roman"/>
        </w:rPr>
        <w:t xml:space="preserve"> </w:t>
      </w:r>
      <w:r>
        <w:rPr>
          <w:rFonts w:ascii="Ebrima" w:hAnsi="Ebrima" w:eastAsia="Ebrima" w:cs="Ebrima"/>
        </w:rPr>
        <w:t>ይመጣል።</w:t>
      </w:r>
      <w:r>
        <w:rPr>
          <w:rFonts w:ascii="Times New Roman" w:hAnsi="Times New Roman" w:eastAsia="Times New Roman" w:cs="Times New Roman"/>
        </w:rPr>
        <w:t xml:space="preserve"> </w:t>
      </w:r>
      <w:r>
        <w:rPr>
          <w:rFonts w:ascii="Ebrima" w:hAnsi="Ebrima" w:eastAsia="Ebrima" w:cs="Ebrima"/>
        </w:rPr>
        <w:t>ከዚያም</w:t>
      </w:r>
      <w:r>
        <w:rPr>
          <w:rFonts w:ascii="Times New Roman" w:hAnsi="Times New Roman" w:eastAsia="Times New Roman" w:cs="Times New Roman"/>
        </w:rPr>
        <w:t xml:space="preserve"> </w:t>
      </w:r>
      <w:r>
        <w:rPr>
          <w:rFonts w:ascii="Ebrima" w:hAnsi="Ebrima" w:eastAsia="Ebrima" w:cs="Ebrima"/>
        </w:rPr>
        <w:t>ሚካኤል</w:t>
      </w:r>
      <w:r>
        <w:rPr>
          <w:rFonts w:ascii="Times New Roman" w:hAnsi="Times New Roman" w:eastAsia="Times New Roman" w:cs="Times New Roman"/>
        </w:rPr>
        <w:t xml:space="preserve"> </w:t>
      </w:r>
      <w:r>
        <w:rPr>
          <w:rFonts w:ascii="Ebrima" w:hAnsi="Ebrima" w:eastAsia="Ebrima" w:cs="Ebrima"/>
        </w:rPr>
        <w:t>እስኪነሣ</w:t>
      </w:r>
      <w:r>
        <w:rPr>
          <w:rFonts w:ascii="Times New Roman" w:hAnsi="Times New Roman" w:eastAsia="Times New Roman" w:cs="Times New Roman"/>
        </w:rPr>
        <w:t xml:space="preserve"> </w:t>
      </w:r>
      <w:r>
        <w:rPr>
          <w:rFonts w:ascii="Ebrima" w:hAnsi="Ebrima" w:eastAsia="Ebrima" w:cs="Ebrima"/>
        </w:rPr>
        <w:t>እና</w:t>
      </w:r>
      <w:r>
        <w:rPr>
          <w:rFonts w:ascii="Times New Roman" w:hAnsi="Times New Roman" w:eastAsia="Times New Roman" w:cs="Times New Roman"/>
        </w:rPr>
        <w:t xml:space="preserve"> </w:t>
      </w:r>
      <w:r>
        <w:rPr>
          <w:rFonts w:ascii="Ebrima" w:hAnsi="Ebrima" w:eastAsia="Ebrima" w:cs="Ebrima"/>
        </w:rPr>
        <w:t>የምሕረት</w:t>
      </w:r>
      <w:r>
        <w:rPr>
          <w:rFonts w:ascii="Times New Roman" w:hAnsi="Times New Roman" w:eastAsia="Times New Roman" w:cs="Times New Roman"/>
        </w:rPr>
        <w:t xml:space="preserve"> </w:t>
      </w:r>
      <w:r>
        <w:rPr>
          <w:rFonts w:ascii="Ebrima" w:hAnsi="Ebrima" w:eastAsia="Ebrima" w:cs="Ebrima"/>
        </w:rPr>
        <w:t>ዘመን</w:t>
      </w:r>
      <w:r>
        <w:rPr>
          <w:rFonts w:ascii="Times New Roman" w:hAnsi="Times New Roman" w:eastAsia="Times New Roman" w:cs="Times New Roman"/>
        </w:rPr>
        <w:t xml:space="preserve"> </w:t>
      </w:r>
      <w:r>
        <w:rPr>
          <w:rFonts w:ascii="Ebrima" w:hAnsi="Ebrima" w:eastAsia="Ebrima" w:cs="Ebrima"/>
        </w:rPr>
        <w:t>እስኪዘጋ</w:t>
      </w:r>
      <w:r>
        <w:rPr>
          <w:rFonts w:ascii="Times New Roman" w:hAnsi="Times New Roman" w:eastAsia="Times New Roman" w:cs="Times New Roman"/>
        </w:rPr>
        <w:t xml:space="preserve"> </w:t>
      </w:r>
      <w:r>
        <w:rPr>
          <w:rFonts w:ascii="Ebrima" w:hAnsi="Ebrima" w:eastAsia="Ebrima" w:cs="Ebrima"/>
        </w:rPr>
        <w:t>ድረስ</w:t>
      </w:r>
      <w:r>
        <w:rPr>
          <w:rFonts w:ascii="Times New Roman" w:hAnsi="Times New Roman" w:eastAsia="Times New Roman" w:cs="Times New Roman"/>
        </w:rPr>
        <w:t xml:space="preserve"> </w:t>
      </w:r>
      <w:r>
        <w:rPr>
          <w:rFonts w:ascii="Ebrima" w:hAnsi="Ebrima" w:eastAsia="Ebrima" w:cs="Ebrima"/>
        </w:rPr>
        <w:t>ከባቢሎን</w:t>
      </w:r>
      <w:r>
        <w:rPr>
          <w:rFonts w:ascii="Times New Roman" w:hAnsi="Times New Roman" w:eastAsia="Times New Roman" w:cs="Times New Roman"/>
        </w:rPr>
        <w:t xml:space="preserve"> </w:t>
      </w:r>
      <w:r>
        <w:rPr>
          <w:rFonts w:ascii="Ebrima" w:hAnsi="Ebrima" w:eastAsia="Ebrima" w:cs="Ebrima"/>
        </w:rPr>
        <w:t>የታላቁ</w:t>
      </w:r>
      <w:r>
        <w:rPr>
          <w:rFonts w:ascii="Times New Roman" w:hAnsi="Times New Roman" w:eastAsia="Times New Roman" w:cs="Times New Roman"/>
        </w:rPr>
        <w:t xml:space="preserve"> </w:t>
      </w:r>
      <w:r>
        <w:rPr>
          <w:rFonts w:ascii="Ebrima" w:hAnsi="Ebrima" w:eastAsia="Ebrima" w:cs="Ebrima"/>
        </w:rPr>
        <w:t>ብዛት</w:t>
      </w:r>
      <w:r>
        <w:rPr>
          <w:rFonts w:ascii="Times New Roman" w:hAnsi="Times New Roman" w:eastAsia="Times New Roman" w:cs="Times New Roman"/>
        </w:rPr>
        <w:t xml:space="preserve"> </w:t>
      </w:r>
      <w:r>
        <w:rPr>
          <w:rFonts w:ascii="Ebrima" w:hAnsi="Ebrima" w:eastAsia="Ebrima" w:cs="Ebrima"/>
        </w:rPr>
        <w:t>መሰብሰብ</w:t>
      </w:r>
      <w:r>
        <w:rPr>
          <w:rFonts w:ascii="Times New Roman" w:hAnsi="Times New Roman" w:eastAsia="Times New Roman" w:cs="Times New Roman"/>
        </w:rPr>
        <w:t xml:space="preserve"> </w:t>
      </w:r>
      <w:r>
        <w:rPr>
          <w:rFonts w:ascii="Ebrima" w:hAnsi="Ebrima" w:eastAsia="Ebrima" w:cs="Ebrima"/>
        </w:rPr>
        <w:t>ይጀምራል።</w:t>
      </w:r>
      <w:r>
        <w:rPr>
          <w:rFonts w:ascii="Times New Roman" w:hAnsi="Times New Roman" w:eastAsia="Times New Roman" w:cs="Times New Roman"/>
        </w:rPr>
        <w:t xml:space="preserve"> </w:t>
      </w:r>
      <w:r>
        <w:rPr>
          <w:rFonts w:ascii="Ebrima" w:hAnsi="Ebrima" w:eastAsia="Ebrima" w:cs="Ebrima"/>
        </w:rPr>
        <w:t>ይህም</w:t>
      </w:r>
      <w:r>
        <w:rPr>
          <w:rFonts w:ascii="Times New Roman" w:hAnsi="Times New Roman" w:eastAsia="Times New Roman" w:cs="Times New Roman"/>
        </w:rPr>
        <w:t xml:space="preserve"> </w:t>
      </w:r>
      <w:r>
        <w:rPr>
          <w:rFonts w:ascii="Ebrima" w:hAnsi="Ebrima" w:eastAsia="Ebrima" w:cs="Ebrima"/>
        </w:rPr>
        <w:t>ፍርድ</w:t>
      </w:r>
      <w:r>
        <w:rPr>
          <w:rFonts w:ascii="Times New Roman" w:hAnsi="Times New Roman" w:eastAsia="Times New Roman" w:cs="Times New Roman"/>
        </w:rPr>
        <w:t xml:space="preserve"> </w:t>
      </w:r>
      <w:r>
        <w:rPr>
          <w:rFonts w:ascii="Ebrima" w:hAnsi="Ebrima" w:eastAsia="Ebrima" w:cs="Ebrima"/>
        </w:rPr>
        <w:t>ከ</w:t>
      </w:r>
      <w:r>
        <w:rPr>
          <w:rFonts w:ascii="Times New Roman" w:hAnsi="Times New Roman" w:eastAsia="Times New Roman" w:cs="Times New Roman"/>
        </w:rPr>
        <w:t xml:space="preserve">9/11 </w:t>
      </w:r>
      <w:r>
        <w:rPr>
          <w:rFonts w:ascii="Ebrima" w:hAnsi="Ebrima" w:eastAsia="Ebrima" w:cs="Ebrima"/>
        </w:rPr>
        <w:t>ጀምሮ</w:t>
      </w:r>
      <w:r>
        <w:rPr>
          <w:rFonts w:ascii="Times New Roman" w:hAnsi="Times New Roman" w:eastAsia="Times New Roman" w:cs="Times New Roman"/>
        </w:rPr>
        <w:t xml:space="preserve"> </w:t>
      </w:r>
      <w:r>
        <w:rPr>
          <w:rFonts w:ascii="Ebrima" w:hAnsi="Ebrima" w:eastAsia="Ebrima" w:cs="Ebrima"/>
        </w:rPr>
        <w:t>በመጀመሪያ</w:t>
      </w:r>
      <w:r>
        <w:rPr>
          <w:rFonts w:ascii="Times New Roman" w:hAnsi="Times New Roman" w:eastAsia="Times New Roman" w:cs="Times New Roman"/>
        </w:rPr>
        <w:t xml:space="preserve"> </w:t>
      </w:r>
      <w:r>
        <w:rPr>
          <w:rFonts w:ascii="Ebrima" w:hAnsi="Ebrima" w:eastAsia="Ebrima" w:cs="Ebrima"/>
        </w:rPr>
        <w:t>በእግዚአብሔር</w:t>
      </w:r>
      <w:r>
        <w:rPr>
          <w:rFonts w:ascii="Times New Roman" w:hAnsi="Times New Roman" w:eastAsia="Times New Roman" w:cs="Times New Roman"/>
        </w:rPr>
        <w:t xml:space="preserve"> </w:t>
      </w:r>
      <w:r>
        <w:rPr>
          <w:rFonts w:ascii="Ebrima" w:hAnsi="Ebrima" w:eastAsia="Ebrima" w:cs="Ebrima"/>
        </w:rPr>
        <w:t>ቤት</w:t>
      </w:r>
      <w:r>
        <w:rPr>
          <w:rFonts w:ascii="Times New Roman" w:hAnsi="Times New Roman" w:eastAsia="Times New Roman" w:cs="Times New Roman"/>
        </w:rPr>
        <w:t xml:space="preserve"> </w:t>
      </w:r>
      <w:r>
        <w:rPr>
          <w:rFonts w:ascii="Ebrima" w:hAnsi="Ebrima" w:eastAsia="Ebrima" w:cs="Ebrima"/>
        </w:rPr>
        <w:t>እንዲጀምር፣</w:t>
      </w:r>
      <w:r>
        <w:rPr>
          <w:rFonts w:ascii="Times New Roman" w:hAnsi="Times New Roman" w:eastAsia="Times New Roman" w:cs="Times New Roman"/>
        </w:rPr>
        <w:t xml:space="preserve"> </w:t>
      </w:r>
      <w:r>
        <w:rPr>
          <w:rFonts w:ascii="Ebrima" w:hAnsi="Ebrima" w:eastAsia="Ebrima" w:cs="Ebrima"/>
        </w:rPr>
        <w:t>ከዚያም</w:t>
      </w:r>
      <w:r>
        <w:rPr>
          <w:rFonts w:ascii="Times New Roman" w:hAnsi="Times New Roman" w:eastAsia="Times New Roman" w:cs="Times New Roman"/>
        </w:rPr>
        <w:t xml:space="preserve"> </w:t>
      </w:r>
      <w:r>
        <w:rPr>
          <w:rFonts w:ascii="Ebrima" w:hAnsi="Ebrima" w:eastAsia="Ebrima" w:cs="Ebrima"/>
        </w:rPr>
        <w:t>ከእሑድ</w:t>
      </w:r>
      <w:r>
        <w:rPr>
          <w:rFonts w:ascii="Times New Roman" w:hAnsi="Times New Roman" w:eastAsia="Times New Roman" w:cs="Times New Roman"/>
        </w:rPr>
        <w:t xml:space="preserve"> </w:t>
      </w:r>
      <w:r>
        <w:rPr>
          <w:rFonts w:ascii="Ebrima" w:hAnsi="Ebrima" w:eastAsia="Ebrima" w:cs="Ebrima"/>
        </w:rPr>
        <w:t>ሕግ</w:t>
      </w:r>
      <w:r>
        <w:rPr>
          <w:rFonts w:ascii="Times New Roman" w:hAnsi="Times New Roman" w:eastAsia="Times New Roman" w:cs="Times New Roman"/>
        </w:rPr>
        <w:t xml:space="preserve"> </w:t>
      </w:r>
      <w:r>
        <w:rPr>
          <w:rFonts w:ascii="Ebrima" w:hAnsi="Ebrima" w:eastAsia="Ebrima" w:cs="Ebrima"/>
        </w:rPr>
        <w:t>በኋላ</w:t>
      </w:r>
      <w:r>
        <w:rPr>
          <w:rFonts w:ascii="Times New Roman" w:hAnsi="Times New Roman" w:eastAsia="Times New Roman" w:cs="Times New Roman"/>
        </w:rPr>
        <w:t xml:space="preserve"> </w:t>
      </w:r>
      <w:r>
        <w:rPr>
          <w:rFonts w:ascii="Ebrima" w:hAnsi="Ebrima" w:eastAsia="Ebrima" w:cs="Ebrima"/>
        </w:rPr>
        <w:t>ወደ</w:t>
      </w:r>
      <w:r>
        <w:rPr>
          <w:rFonts w:ascii="Times New Roman" w:hAnsi="Times New Roman" w:eastAsia="Times New Roman" w:cs="Times New Roman"/>
        </w:rPr>
        <w:t xml:space="preserve"> </w:t>
      </w:r>
      <w:r>
        <w:rPr>
          <w:rFonts w:ascii="Ebrima" w:hAnsi="Ebrima" w:eastAsia="Ebrima" w:cs="Ebrima"/>
        </w:rPr>
        <w:t>አስራ</w:t>
      </w:r>
      <w:r>
        <w:rPr>
          <w:rFonts w:ascii="Times New Roman" w:hAnsi="Times New Roman" w:eastAsia="Times New Roman" w:cs="Times New Roman"/>
        </w:rPr>
        <w:t xml:space="preserve"> </w:t>
      </w:r>
      <w:r>
        <w:rPr>
          <w:rFonts w:ascii="Ebrima" w:hAnsi="Ebrima" w:eastAsia="Ebrima" w:cs="Ebrima"/>
        </w:rPr>
        <w:t>አንደኛው</w:t>
      </w:r>
      <w:r>
        <w:rPr>
          <w:rFonts w:ascii="Times New Roman" w:hAnsi="Times New Roman" w:eastAsia="Times New Roman" w:cs="Times New Roman"/>
        </w:rPr>
        <w:t xml:space="preserve"> </w:t>
      </w:r>
      <w:r>
        <w:rPr>
          <w:rFonts w:ascii="Ebrima" w:hAnsi="Ebrima" w:eastAsia="Ebrima" w:cs="Ebrima"/>
        </w:rPr>
        <w:t>ሰዓት</w:t>
      </w:r>
      <w:r>
        <w:rPr>
          <w:rFonts w:ascii="Times New Roman" w:hAnsi="Times New Roman" w:eastAsia="Times New Roman" w:cs="Times New Roman"/>
        </w:rPr>
        <w:t xml:space="preserve"> </w:t>
      </w:r>
      <w:r>
        <w:rPr>
          <w:rFonts w:ascii="Ebrima" w:hAnsi="Ebrima" w:eastAsia="Ebrima" w:cs="Ebrima"/>
        </w:rPr>
        <w:t>ሠራተኞች</w:t>
      </w:r>
      <w:r>
        <w:rPr>
          <w:rFonts w:ascii="Times New Roman" w:hAnsi="Times New Roman" w:eastAsia="Times New Roman" w:cs="Times New Roman"/>
        </w:rPr>
        <w:t xml:space="preserve"> </w:t>
      </w:r>
      <w:r>
        <w:rPr>
          <w:rFonts w:ascii="Ebrima" w:hAnsi="Ebrima" w:eastAsia="Ebrima" w:cs="Ebrima"/>
        </w:rPr>
        <w:t>እንዲደርስ</w:t>
      </w:r>
      <w:r>
        <w:rPr>
          <w:rFonts w:ascii="Times New Roman" w:hAnsi="Times New Roman" w:eastAsia="Times New Roman" w:cs="Times New Roman"/>
        </w:rPr>
        <w:t xml:space="preserve"> </w:t>
      </w:r>
      <w:r>
        <w:rPr>
          <w:rFonts w:ascii="Ebrima" w:hAnsi="Ebrima" w:eastAsia="Ebrima" w:cs="Ebrima"/>
        </w:rPr>
        <w:t>ከሚል</w:t>
      </w:r>
      <w:r>
        <w:rPr>
          <w:rFonts w:ascii="Times New Roman" w:hAnsi="Times New Roman" w:eastAsia="Times New Roman" w:cs="Times New Roman"/>
        </w:rPr>
        <w:t xml:space="preserve"> </w:t>
      </w:r>
      <w:r>
        <w:rPr>
          <w:rFonts w:ascii="Ebrima" w:hAnsi="Ebrima" w:eastAsia="Ebrima" w:cs="Ebrima"/>
        </w:rPr>
        <w:t>ሐሳብ</w:t>
      </w:r>
      <w:r>
        <w:rPr>
          <w:rFonts w:ascii="Times New Roman" w:hAnsi="Times New Roman" w:eastAsia="Times New Roman" w:cs="Times New Roman"/>
        </w:rPr>
        <w:t xml:space="preserve"> </w:t>
      </w:r>
      <w:r>
        <w:rPr>
          <w:rFonts w:ascii="Ebrima" w:hAnsi="Ebrima" w:eastAsia="Ebrima" w:cs="Ebrima"/>
        </w:rPr>
        <w:t>ጋር</w:t>
      </w:r>
      <w:r>
        <w:rPr>
          <w:rFonts w:ascii="Times New Roman" w:hAnsi="Times New Roman" w:eastAsia="Times New Roman" w:cs="Times New Roman"/>
        </w:rPr>
        <w:t xml:space="preserve"> </w:t>
      </w:r>
      <w:r>
        <w:rPr>
          <w:rFonts w:ascii="Ebrima" w:hAnsi="Ebrima" w:eastAsia="Ebrima" w:cs="Ebrima"/>
        </w:rPr>
        <w:t>ይስማማል።</w:t>
      </w:r>
    </w:p>
    <w:p>
      <w:pPr>
        <w:pStyle w:val="ArticleBody"/>
        <w:jc w:val="left"/>
      </w:pPr>
      <w:r>
        <w:rPr>
          <w:rFonts w:ascii="Times New Roman" w:hAnsi="Times New Roman" w:eastAsia="Times New Roman" w:cs="Times New Roman"/>
        </w:rPr>
        <w:t>La troisième proposition souligne que, pour traverser la période où la gloire céleste et les persécutions passées se mêlent et se répètent, il faut avoir préalablement acquis une maîtrise de la prophétie, au moyen de la méthode « précepte sur précepte » d’Ésaïe 28. Cette méthode est illustrée par les dignitaires de Daniel, par les disciples du Christ avant la Pentecôte, et par Schadrac, Méschac et Abed-Nego dans la fournaise, lesquels préfigurent ceux qui sont préparés à demeurer fermement appuyés sur « Il est écrit », au milieu des œuvres merveilleuses et des contrefaçons de Satan.</w:t>
      </w:r>
    </w:p>
    <w:p>
      <w:pPr>
        <w:pStyle w:val="ArticleBody"/>
        <w:jc w:val="left"/>
      </w:pPr>
      <w:r>
        <w:rPr>
          <w:rFonts w:ascii="Nirmala UI" w:hAnsi="Nirmala UI" w:eastAsia="Nirmala UI" w:cs="Nirmala UI"/>
        </w:rPr>
        <w:t>चौथे</w:t>
      </w:r>
      <w:r>
        <w:rPr>
          <w:rFonts w:ascii="Times New Roman" w:hAnsi="Times New Roman" w:eastAsia="Times New Roman" w:cs="Times New Roman"/>
        </w:rPr>
        <w:t xml:space="preserve"> </w:t>
      </w:r>
      <w:r>
        <w:rPr>
          <w:rFonts w:ascii="Nirmala UI" w:hAnsi="Nirmala UI" w:eastAsia="Nirmala UI" w:cs="Nirmala UI"/>
        </w:rPr>
        <w:t>लेख</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यह</w:t>
      </w:r>
      <w:r>
        <w:rPr>
          <w:rFonts w:ascii="Times New Roman" w:hAnsi="Times New Roman" w:eastAsia="Times New Roman" w:cs="Times New Roman"/>
        </w:rPr>
        <w:t xml:space="preserve"> </w:t>
      </w:r>
      <w:r>
        <w:rPr>
          <w:rFonts w:ascii="Nirmala UI" w:hAnsi="Nirmala UI" w:eastAsia="Nirmala UI" w:cs="Nirmala UI"/>
        </w:rPr>
        <w:t>समझाया</w:t>
      </w:r>
      <w:r>
        <w:rPr>
          <w:rFonts w:ascii="Times New Roman" w:hAnsi="Times New Roman" w:eastAsia="Times New Roman" w:cs="Times New Roman"/>
        </w:rPr>
        <w:t xml:space="preserve"> </w:t>
      </w:r>
      <w:r>
        <w:rPr>
          <w:rFonts w:ascii="Nirmala UI" w:hAnsi="Nirmala UI" w:eastAsia="Nirmala UI" w:cs="Nirmala UI"/>
        </w:rPr>
        <w:t>गया</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संयुक्त</w:t>
      </w:r>
      <w:r>
        <w:rPr>
          <w:rFonts w:ascii="Times New Roman" w:hAnsi="Times New Roman" w:eastAsia="Times New Roman" w:cs="Times New Roman"/>
        </w:rPr>
        <w:t xml:space="preserve"> </w:t>
      </w:r>
      <w:r>
        <w:rPr>
          <w:rFonts w:ascii="Nirmala UI" w:hAnsi="Nirmala UI" w:eastAsia="Nirmala UI" w:cs="Nirmala UI"/>
        </w:rPr>
        <w:t>राज्य</w:t>
      </w:r>
      <w:r>
        <w:rPr>
          <w:rFonts w:ascii="Times New Roman" w:hAnsi="Times New Roman" w:eastAsia="Times New Roman" w:cs="Times New Roman"/>
        </w:rPr>
        <w:t xml:space="preserve"> </w:t>
      </w:r>
      <w:r>
        <w:rPr>
          <w:rFonts w:ascii="Nirmala UI" w:hAnsi="Nirmala UI" w:eastAsia="Nirmala UI" w:cs="Nirmala UI"/>
        </w:rPr>
        <w:t>अमेरिका</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पशु</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मूरत</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गठन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भविष्यद्वाणीगत</w:t>
      </w:r>
      <w:r>
        <w:rPr>
          <w:rFonts w:ascii="Times New Roman" w:hAnsi="Times New Roman" w:eastAsia="Times New Roman" w:cs="Times New Roman"/>
        </w:rPr>
        <w:t xml:space="preserve"> </w:t>
      </w:r>
      <w:r>
        <w:rPr>
          <w:rFonts w:ascii="Nirmala UI" w:hAnsi="Nirmala UI" w:eastAsia="Nirmala UI" w:cs="Nirmala UI"/>
        </w:rPr>
        <w:t>परीक्षा</w:t>
      </w:r>
      <w:r>
        <w:rPr>
          <w:rFonts w:ascii="Times New Roman" w:hAnsi="Times New Roman" w:eastAsia="Times New Roman" w:cs="Times New Roman"/>
        </w:rPr>
        <w:t>-</w:t>
      </w:r>
      <w:r>
        <w:rPr>
          <w:rFonts w:ascii="Nirmala UI" w:hAnsi="Nirmala UI" w:eastAsia="Nirmala UI" w:cs="Nirmala UI"/>
        </w:rPr>
        <w:t>प्रक्रिया</w:t>
      </w:r>
      <w:r>
        <w:rPr>
          <w:rFonts w:ascii="Times New Roman" w:hAnsi="Times New Roman" w:eastAsia="Times New Roman" w:cs="Times New Roman"/>
        </w:rPr>
        <w:t xml:space="preserve"> </w:t>
      </w:r>
      <w:r>
        <w:rPr>
          <w:rFonts w:ascii="Nirmala UI" w:hAnsi="Nirmala UI" w:eastAsia="Nirmala UI" w:cs="Nirmala UI"/>
        </w:rPr>
        <w:t>तीन</w:t>
      </w:r>
      <w:r>
        <w:rPr>
          <w:rFonts w:ascii="Times New Roman" w:hAnsi="Times New Roman" w:eastAsia="Times New Roman" w:cs="Times New Roman"/>
        </w:rPr>
        <w:t xml:space="preserve"> </w:t>
      </w:r>
      <w:r>
        <w:rPr>
          <w:rFonts w:ascii="Nirmala UI" w:hAnsi="Nirmala UI" w:eastAsia="Nirmala UI" w:cs="Nirmala UI"/>
        </w:rPr>
        <w:t>संवैधानिक</w:t>
      </w:r>
      <w:r>
        <w:rPr>
          <w:rFonts w:ascii="Times New Roman" w:hAnsi="Times New Roman" w:eastAsia="Times New Roman" w:cs="Times New Roman"/>
        </w:rPr>
        <w:t xml:space="preserve"> </w:t>
      </w:r>
      <w:r>
        <w:rPr>
          <w:rFonts w:ascii="Nirmala UI" w:hAnsi="Nirmala UI" w:eastAsia="Nirmala UI" w:cs="Nirmala UI"/>
        </w:rPr>
        <w:t>मार्गचिह्नों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समानांतर</w:t>
      </w:r>
      <w:r>
        <w:rPr>
          <w:rFonts w:ascii="Times New Roman" w:hAnsi="Times New Roman" w:eastAsia="Times New Roman" w:cs="Times New Roman"/>
        </w:rPr>
        <w:t xml:space="preserve"> </w:t>
      </w:r>
      <w:r>
        <w:rPr>
          <w:rFonts w:ascii="Nirmala UI" w:hAnsi="Nirmala UI" w:eastAsia="Nirmala UI" w:cs="Nirmala UI"/>
        </w:rPr>
        <w:t>चलती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उनसे</w:t>
      </w:r>
      <w:r>
        <w:rPr>
          <w:rFonts w:ascii="Times New Roman" w:hAnsi="Times New Roman" w:eastAsia="Times New Roman" w:cs="Times New Roman"/>
        </w:rPr>
        <w:t xml:space="preserve"> </w:t>
      </w:r>
      <w:r>
        <w:rPr>
          <w:rFonts w:ascii="Nirmala UI" w:hAnsi="Nirmala UI" w:eastAsia="Nirmala UI" w:cs="Nirmala UI"/>
        </w:rPr>
        <w:t>गुंथी</w:t>
      </w:r>
      <w:r>
        <w:rPr>
          <w:rFonts w:ascii="Times New Roman" w:hAnsi="Times New Roman" w:eastAsia="Times New Roman" w:cs="Times New Roman"/>
        </w:rPr>
        <w:t xml:space="preserve"> </w:t>
      </w:r>
      <w:r>
        <w:rPr>
          <w:rFonts w:ascii="Nirmala UI" w:hAnsi="Nirmala UI" w:eastAsia="Nirmala UI" w:cs="Nirmala UI"/>
        </w:rPr>
        <w:t>हुई</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(2001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पैट्रियट</w:t>
      </w:r>
      <w:r>
        <w:rPr>
          <w:rFonts w:ascii="Times New Roman" w:hAnsi="Times New Roman" w:eastAsia="Times New Roman" w:cs="Times New Roman"/>
        </w:rPr>
        <w:t xml:space="preserve"> </w:t>
      </w:r>
      <w:r>
        <w:rPr>
          <w:rFonts w:ascii="Nirmala UI" w:hAnsi="Nirmala UI" w:eastAsia="Nirmala UI" w:cs="Nirmala UI"/>
        </w:rPr>
        <w:t>एक्ट</w:t>
      </w:r>
      <w:r>
        <w:rPr>
          <w:rFonts w:ascii="Times New Roman" w:hAnsi="Times New Roman" w:eastAsia="Times New Roman" w:cs="Times New Roman"/>
        </w:rPr>
        <w:t xml:space="preserve"> </w:t>
      </w:r>
      <w:r>
        <w:rPr>
          <w:rFonts w:ascii="Nirmala UI" w:hAnsi="Nirmala UI" w:eastAsia="Nirmala UI" w:cs="Nirmala UI"/>
        </w:rPr>
        <w:t>प्रारम्भिक</w:t>
      </w:r>
      <w:r>
        <w:rPr>
          <w:rFonts w:ascii="Times New Roman" w:hAnsi="Times New Roman" w:eastAsia="Times New Roman" w:cs="Times New Roman"/>
        </w:rPr>
        <w:t xml:space="preserve"> “</w:t>
      </w:r>
      <w:r>
        <w:rPr>
          <w:rFonts w:ascii="Nirmala UI" w:hAnsi="Nirmala UI" w:eastAsia="Nirmala UI" w:cs="Nirmala UI"/>
        </w:rPr>
        <w:t>बोलना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रूप</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2022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पेलोसी</w:t>
      </w:r>
      <w:r>
        <w:rPr>
          <w:rFonts w:ascii="Times New Roman" w:hAnsi="Times New Roman" w:eastAsia="Times New Roman" w:cs="Times New Roman"/>
        </w:rPr>
        <w:t xml:space="preserve"> </w:t>
      </w:r>
      <w:r>
        <w:rPr>
          <w:rFonts w:ascii="Nirmala UI" w:hAnsi="Nirmala UI" w:eastAsia="Nirmala UI" w:cs="Nirmala UI"/>
        </w:rPr>
        <w:t>ट्रायल्स</w:t>
      </w:r>
      <w:r>
        <w:rPr>
          <w:rFonts w:ascii="Times New Roman" w:hAnsi="Times New Roman" w:eastAsia="Times New Roman" w:cs="Times New Roman"/>
        </w:rPr>
        <w:t xml:space="preserve"> </w:t>
      </w:r>
      <w:r>
        <w:rPr>
          <w:rFonts w:ascii="Nirmala UI" w:hAnsi="Nirmala UI" w:eastAsia="Nirmala UI" w:cs="Nirmala UI"/>
        </w:rPr>
        <w:t>मध्य</w:t>
      </w:r>
      <w:r>
        <w:rPr>
          <w:rFonts w:ascii="Times New Roman" w:hAnsi="Times New Roman" w:eastAsia="Times New Roman" w:cs="Times New Roman"/>
        </w:rPr>
        <w:t xml:space="preserve"> </w:t>
      </w:r>
      <w:r>
        <w:rPr>
          <w:rFonts w:ascii="Nirmala UI" w:hAnsi="Nirmala UI" w:eastAsia="Nirmala UI" w:cs="Nirmala UI"/>
        </w:rPr>
        <w:t>बिन्दु</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रूप</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रविवार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कानून</w:t>
      </w:r>
      <w:r>
        <w:rPr>
          <w:rFonts w:ascii="Times New Roman" w:hAnsi="Times New Roman" w:eastAsia="Times New Roman" w:cs="Times New Roman"/>
        </w:rPr>
        <w:t xml:space="preserve"> </w:t>
      </w:r>
      <w:r>
        <w:rPr>
          <w:rFonts w:ascii="Nirmala UI" w:hAnsi="Nirmala UI" w:eastAsia="Nirmala UI" w:cs="Nirmala UI"/>
        </w:rPr>
        <w:t>अन्तिम</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रूप</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w:t>
      </w:r>
      <w:r>
        <w:rPr>
          <w:rFonts w:ascii="Nirmala UI" w:hAnsi="Nirmala UI" w:eastAsia="Nirmala UI" w:cs="Nirmala UI"/>
        </w:rPr>
        <w:t>।</w:t>
      </w:r>
      <w:r>
        <w:rPr>
          <w:rFonts w:ascii="Times New Roman" w:hAnsi="Times New Roman" w:eastAsia="Times New Roman" w:cs="Times New Roman"/>
        </w:rPr>
        <w:t xml:space="preserve"> </w:t>
      </w:r>
      <w:r>
        <w:rPr>
          <w:rFonts w:ascii="Nirmala UI" w:hAnsi="Nirmala UI" w:eastAsia="Nirmala UI" w:cs="Nirmala UI"/>
        </w:rPr>
        <w:t>यह</w:t>
      </w:r>
      <w:r>
        <w:rPr>
          <w:rFonts w:ascii="Times New Roman" w:hAnsi="Times New Roman" w:eastAsia="Times New Roman" w:cs="Times New Roman"/>
        </w:rPr>
        <w:t xml:space="preserve"> </w:t>
      </w:r>
      <w:r>
        <w:rPr>
          <w:rFonts w:ascii="Nirmala UI" w:hAnsi="Nirmala UI" w:eastAsia="Nirmala UI" w:cs="Nirmala UI"/>
        </w:rPr>
        <w:t>परीक्षा</w:t>
      </w:r>
      <w:r>
        <w:rPr>
          <w:rFonts w:ascii="Times New Roman" w:hAnsi="Times New Roman" w:eastAsia="Times New Roman" w:cs="Times New Roman"/>
        </w:rPr>
        <w:t>-</w:t>
      </w:r>
      <w:r>
        <w:rPr>
          <w:rFonts w:ascii="Nirmala UI" w:hAnsi="Nirmala UI" w:eastAsia="Nirmala UI" w:cs="Nirmala UI"/>
        </w:rPr>
        <w:t>प्रक्रिया</w:t>
      </w:r>
      <w:r>
        <w:rPr>
          <w:rFonts w:ascii="Times New Roman" w:hAnsi="Times New Roman" w:eastAsia="Times New Roman" w:cs="Times New Roman"/>
        </w:rPr>
        <w:t xml:space="preserve"> </w:t>
      </w:r>
      <w:r>
        <w:rPr>
          <w:rFonts w:ascii="Nirmala UI" w:hAnsi="Nirmala UI" w:eastAsia="Nirmala UI" w:cs="Nirmala UI"/>
        </w:rPr>
        <w:t>बुद्धिमान</w:t>
      </w:r>
      <w:r>
        <w:rPr>
          <w:rFonts w:ascii="Times New Roman" w:hAnsi="Times New Roman" w:eastAsia="Times New Roman" w:cs="Times New Roman"/>
        </w:rPr>
        <w:t xml:space="preserve"> </w:t>
      </w:r>
      <w:r>
        <w:rPr>
          <w:rFonts w:ascii="Nirmala UI" w:hAnsi="Nirmala UI" w:eastAsia="Nirmala UI" w:cs="Nirmala UI"/>
        </w:rPr>
        <w:t>कुँवारियों</w:t>
      </w:r>
      <w:r>
        <w:rPr>
          <w:rFonts w:ascii="Times New Roman" w:hAnsi="Times New Roman" w:eastAsia="Times New Roman" w:cs="Times New Roman"/>
        </w:rPr>
        <w:t xml:space="preserve"> (144,000)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उस</w:t>
      </w:r>
      <w:r>
        <w:rPr>
          <w:rFonts w:ascii="Times New Roman" w:hAnsi="Times New Roman" w:eastAsia="Times New Roman" w:cs="Times New Roman"/>
        </w:rPr>
        <w:t xml:space="preserve"> </w:t>
      </w:r>
      <w:r>
        <w:rPr>
          <w:rFonts w:ascii="Nirmala UI" w:hAnsi="Nirmala UI" w:eastAsia="Nirmala UI" w:cs="Nirmala UI"/>
        </w:rPr>
        <w:t>चरम</w:t>
      </w:r>
      <w:r>
        <w:rPr>
          <w:rFonts w:ascii="Times New Roman" w:hAnsi="Times New Roman" w:eastAsia="Times New Roman" w:cs="Times New Roman"/>
        </w:rPr>
        <w:t xml:space="preserve"> </w:t>
      </w:r>
      <w:r>
        <w:rPr>
          <w:rFonts w:ascii="Nirmala UI" w:hAnsi="Nirmala UI" w:eastAsia="Nirmala UI" w:cs="Nirmala UI"/>
        </w:rPr>
        <w:t>परीक्षा</w:t>
      </w:r>
      <w:r>
        <w:rPr>
          <w:rFonts w:ascii="Times New Roman" w:hAnsi="Times New Roman" w:eastAsia="Times New Roman" w:cs="Times New Roman"/>
        </w:rPr>
        <w:t>—</w:t>
      </w:r>
      <w:r>
        <w:rPr>
          <w:rFonts w:ascii="Nirmala UI" w:hAnsi="Nirmala UI" w:eastAsia="Nirmala UI" w:cs="Nirmala UI"/>
        </w:rPr>
        <w:t>अर्थात्</w:t>
      </w:r>
      <w:r>
        <w:rPr>
          <w:rFonts w:ascii="Times New Roman" w:hAnsi="Times New Roman" w:eastAsia="Times New Roman" w:cs="Times New Roman"/>
        </w:rPr>
        <w:t xml:space="preserve"> </w:t>
      </w:r>
      <w:r>
        <w:rPr>
          <w:rFonts w:ascii="Nirmala UI" w:hAnsi="Nirmala UI" w:eastAsia="Nirmala UI" w:cs="Nirmala UI"/>
        </w:rPr>
        <w:t>उत्पीड़न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मुकुटधारी</w:t>
      </w:r>
      <w:r>
        <w:rPr>
          <w:rFonts w:ascii="Times New Roman" w:hAnsi="Times New Roman" w:eastAsia="Times New Roman" w:cs="Times New Roman"/>
        </w:rPr>
        <w:t xml:space="preserve"> </w:t>
      </w:r>
      <w:r>
        <w:rPr>
          <w:rFonts w:ascii="Nirmala UI" w:hAnsi="Nirmala UI" w:eastAsia="Nirmala UI" w:cs="Nirmala UI"/>
        </w:rPr>
        <w:t>परीक्षण</w:t>
      </w:r>
      <w:r>
        <w:rPr>
          <w:rFonts w:ascii="Times New Roman" w:hAnsi="Times New Roman" w:eastAsia="Times New Roman" w:cs="Times New Roman"/>
        </w:rPr>
        <w:t>—</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सहने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लिए</w:t>
      </w:r>
      <w:r>
        <w:rPr>
          <w:rFonts w:ascii="Times New Roman" w:hAnsi="Times New Roman" w:eastAsia="Times New Roman" w:cs="Times New Roman"/>
        </w:rPr>
        <w:t xml:space="preserve"> </w:t>
      </w:r>
      <w:r>
        <w:rPr>
          <w:rFonts w:ascii="Nirmala UI" w:hAnsi="Nirmala UI" w:eastAsia="Nirmala UI" w:cs="Nirmala UI"/>
        </w:rPr>
        <w:t>तैयार</w:t>
      </w:r>
      <w:r>
        <w:rPr>
          <w:rFonts w:ascii="Times New Roman" w:hAnsi="Times New Roman" w:eastAsia="Times New Roman" w:cs="Times New Roman"/>
        </w:rPr>
        <w:t xml:space="preserve"> </w:t>
      </w:r>
      <w:r>
        <w:rPr>
          <w:rFonts w:ascii="Nirmala UI" w:hAnsi="Nirmala UI" w:eastAsia="Nirmala UI" w:cs="Nirmala UI"/>
        </w:rPr>
        <w:t>करती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रविवार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कानून</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आरम्भ</w:t>
      </w:r>
      <w:r>
        <w:rPr>
          <w:rFonts w:ascii="Times New Roman" w:hAnsi="Times New Roman" w:eastAsia="Times New Roman" w:cs="Times New Roman"/>
        </w:rPr>
        <w:t xml:space="preserve"> </w:t>
      </w:r>
      <w:r>
        <w:rPr>
          <w:rFonts w:ascii="Nirmala UI" w:hAnsi="Nirmala UI" w:eastAsia="Nirmala UI" w:cs="Nirmala UI"/>
        </w:rPr>
        <w:t>होती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जब</w:t>
      </w:r>
      <w:r>
        <w:rPr>
          <w:rFonts w:ascii="Times New Roman" w:hAnsi="Times New Roman" w:eastAsia="Times New Roman" w:cs="Times New Roman"/>
        </w:rPr>
        <w:t xml:space="preserve"> </w:t>
      </w:r>
      <w:r>
        <w:rPr>
          <w:rFonts w:ascii="Nirmala UI" w:hAnsi="Nirmala UI" w:eastAsia="Nirmala UI" w:cs="Nirmala UI"/>
        </w:rPr>
        <w:t>राष्ट्रीय</w:t>
      </w:r>
      <w:r>
        <w:rPr>
          <w:rFonts w:ascii="Times New Roman" w:hAnsi="Times New Roman" w:eastAsia="Times New Roman" w:cs="Times New Roman"/>
        </w:rPr>
        <w:t xml:space="preserve"> </w:t>
      </w:r>
      <w:r>
        <w:rPr>
          <w:rFonts w:ascii="Nirmala UI" w:hAnsi="Nirmala UI" w:eastAsia="Nirmala UI" w:cs="Nirmala UI"/>
        </w:rPr>
        <w:t>धर्मत्याग</w:t>
      </w:r>
      <w:r>
        <w:rPr>
          <w:rFonts w:ascii="Times New Roman" w:hAnsi="Times New Roman" w:eastAsia="Times New Roman" w:cs="Times New Roman"/>
        </w:rPr>
        <w:t xml:space="preserve"> </w:t>
      </w:r>
      <w:r>
        <w:rPr>
          <w:rFonts w:ascii="Nirmala UI" w:hAnsi="Nirmala UI" w:eastAsia="Nirmala UI" w:cs="Nirmala UI"/>
        </w:rPr>
        <w:t>विनाश</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ओर</w:t>
      </w:r>
      <w:r>
        <w:rPr>
          <w:rFonts w:ascii="Times New Roman" w:hAnsi="Times New Roman" w:eastAsia="Times New Roman" w:cs="Times New Roman"/>
        </w:rPr>
        <w:t xml:space="preserve"> </w:t>
      </w:r>
      <w:r>
        <w:rPr>
          <w:rFonts w:ascii="Nirmala UI" w:hAnsi="Nirmala UI" w:eastAsia="Nirmala UI" w:cs="Nirmala UI"/>
        </w:rPr>
        <w:t>ले</w:t>
      </w:r>
      <w:r>
        <w:rPr>
          <w:rFonts w:ascii="Times New Roman" w:hAnsi="Times New Roman" w:eastAsia="Times New Roman" w:cs="Times New Roman"/>
        </w:rPr>
        <w:t xml:space="preserve"> </w:t>
      </w:r>
      <w:r>
        <w:rPr>
          <w:rFonts w:ascii="Nirmala UI" w:hAnsi="Nirmala UI" w:eastAsia="Nirmala UI" w:cs="Nirmala UI"/>
        </w:rPr>
        <w:t>जाता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तब</w:t>
      </w:r>
      <w:r>
        <w:rPr>
          <w:rFonts w:ascii="Times New Roman" w:hAnsi="Times New Roman" w:eastAsia="Times New Roman" w:cs="Times New Roman"/>
        </w:rPr>
        <w:t xml:space="preserve"> </w:t>
      </w:r>
      <w:r>
        <w:rPr>
          <w:rFonts w:ascii="Nirmala UI" w:hAnsi="Nirmala UI" w:eastAsia="Nirmala UI" w:cs="Nirmala UI"/>
        </w:rPr>
        <w:t>शैतान</w:t>
      </w:r>
      <w:r>
        <w:rPr>
          <w:rFonts w:ascii="Times New Roman" w:hAnsi="Times New Roman" w:eastAsia="Times New Roman" w:cs="Times New Roman"/>
        </w:rPr>
        <w:t xml:space="preserve"> </w:t>
      </w:r>
      <w:r>
        <w:rPr>
          <w:rFonts w:ascii="Nirmala UI" w:hAnsi="Nirmala UI" w:eastAsia="Nirmala UI" w:cs="Nirmala UI"/>
        </w:rPr>
        <w:t>अद्भुत</w:t>
      </w:r>
      <w:r>
        <w:rPr>
          <w:rFonts w:ascii="Times New Roman" w:hAnsi="Times New Roman" w:eastAsia="Times New Roman" w:cs="Times New Roman"/>
        </w:rPr>
        <w:t xml:space="preserve"> </w:t>
      </w:r>
      <w:r>
        <w:rPr>
          <w:rFonts w:ascii="Nirmala UI" w:hAnsi="Nirmala UI" w:eastAsia="Nirmala UI" w:cs="Nirmala UI"/>
        </w:rPr>
        <w:t>कूट</w:t>
      </w:r>
      <w:r>
        <w:rPr>
          <w:rFonts w:ascii="Times New Roman" w:hAnsi="Times New Roman" w:eastAsia="Times New Roman" w:cs="Times New Roman"/>
        </w:rPr>
        <w:t>-</w:t>
      </w:r>
      <w:r>
        <w:rPr>
          <w:rFonts w:ascii="Nirmala UI" w:hAnsi="Nirmala UI" w:eastAsia="Nirmala UI" w:cs="Nirmala UI"/>
        </w:rPr>
        <w:t>अनुकरण</w:t>
      </w:r>
      <w:r>
        <w:rPr>
          <w:rFonts w:ascii="Times New Roman" w:hAnsi="Times New Roman" w:eastAsia="Times New Roman" w:cs="Times New Roman"/>
        </w:rPr>
        <w:t xml:space="preserve"> </w:t>
      </w:r>
      <w:r>
        <w:rPr>
          <w:rFonts w:ascii="Nirmala UI" w:hAnsi="Nirmala UI" w:eastAsia="Nirmala UI" w:cs="Nirmala UI"/>
        </w:rPr>
        <w:t>प्रकट</w:t>
      </w:r>
      <w:r>
        <w:rPr>
          <w:rFonts w:ascii="Times New Roman" w:hAnsi="Times New Roman" w:eastAsia="Times New Roman" w:cs="Times New Roman"/>
        </w:rPr>
        <w:t xml:space="preserve"> </w:t>
      </w:r>
      <w:r>
        <w:rPr>
          <w:rFonts w:ascii="Nirmala UI" w:hAnsi="Nirmala UI" w:eastAsia="Nirmala UI" w:cs="Nirmala UI"/>
        </w:rPr>
        <w:t>करता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अपने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परमेश्वर</w:t>
      </w:r>
      <w:r>
        <w:rPr>
          <w:rFonts w:ascii="Times New Roman" w:hAnsi="Times New Roman" w:eastAsia="Times New Roman" w:cs="Times New Roman"/>
        </w:rPr>
        <w:t xml:space="preserve"> </w:t>
      </w:r>
      <w:r>
        <w:rPr>
          <w:rFonts w:ascii="Nirmala UI" w:hAnsi="Nirmala UI" w:eastAsia="Nirmala UI" w:cs="Nirmala UI"/>
        </w:rPr>
        <w:t>बताकर</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चमत्कारों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साथ</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स्वर्गीय</w:t>
      </w:r>
      <w:r>
        <w:rPr>
          <w:rFonts w:ascii="Times New Roman" w:hAnsi="Times New Roman" w:eastAsia="Times New Roman" w:cs="Times New Roman"/>
        </w:rPr>
        <w:t xml:space="preserve"> </w:t>
      </w:r>
      <w:r>
        <w:rPr>
          <w:rFonts w:ascii="Nirmala UI" w:hAnsi="Nirmala UI" w:eastAsia="Nirmala UI" w:cs="Nirmala UI"/>
        </w:rPr>
        <w:t>महिमा</w:t>
      </w:r>
      <w:r>
        <w:rPr>
          <w:rFonts w:ascii="Times New Roman" w:hAnsi="Times New Roman" w:eastAsia="Times New Roman" w:cs="Times New Roman"/>
        </w:rPr>
        <w:t xml:space="preserve"> </w:t>
      </w:r>
      <w:r>
        <w:rPr>
          <w:rFonts w:ascii="Nirmala UI" w:hAnsi="Nirmala UI" w:eastAsia="Nirmala UI" w:cs="Nirmala UI"/>
        </w:rPr>
        <w:t>अतीत</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बार</w:t>
      </w:r>
      <w:r>
        <w:rPr>
          <w:rFonts w:ascii="Times New Roman" w:hAnsi="Times New Roman" w:eastAsia="Times New Roman" w:cs="Times New Roman"/>
        </w:rPr>
        <w:t>-</w:t>
      </w:r>
      <w:r>
        <w:rPr>
          <w:rFonts w:ascii="Nirmala UI" w:hAnsi="Nirmala UI" w:eastAsia="Nirmala UI" w:cs="Nirmala UI"/>
        </w:rPr>
        <w:t>बार</w:t>
      </w:r>
      <w:r>
        <w:rPr>
          <w:rFonts w:ascii="Times New Roman" w:hAnsi="Times New Roman" w:eastAsia="Times New Roman" w:cs="Times New Roman"/>
        </w:rPr>
        <w:t xml:space="preserve"> </w:t>
      </w:r>
      <w:r>
        <w:rPr>
          <w:rFonts w:ascii="Nirmala UI" w:hAnsi="Nirmala UI" w:eastAsia="Nirmala UI" w:cs="Nirmala UI"/>
        </w:rPr>
        <w:t>हुए</w:t>
      </w:r>
      <w:r>
        <w:rPr>
          <w:rFonts w:ascii="Times New Roman" w:hAnsi="Times New Roman" w:eastAsia="Times New Roman" w:cs="Times New Roman"/>
        </w:rPr>
        <w:t xml:space="preserve"> </w:t>
      </w:r>
      <w:r>
        <w:rPr>
          <w:rFonts w:ascii="Nirmala UI" w:hAnsi="Nirmala UI" w:eastAsia="Nirmala UI" w:cs="Nirmala UI"/>
        </w:rPr>
        <w:t>उत्पीड़नों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साथ</w:t>
      </w:r>
      <w:r>
        <w:rPr>
          <w:rFonts w:ascii="Times New Roman" w:hAnsi="Times New Roman" w:eastAsia="Times New Roman" w:cs="Times New Roman"/>
        </w:rPr>
        <w:t xml:space="preserve"> </w:t>
      </w:r>
      <w:r>
        <w:rPr>
          <w:rFonts w:ascii="Nirmala UI" w:hAnsi="Nirmala UI" w:eastAsia="Nirmala UI" w:cs="Nirmala UI"/>
        </w:rPr>
        <w:t>मिल</w:t>
      </w:r>
      <w:r>
        <w:rPr>
          <w:rFonts w:ascii="Times New Roman" w:hAnsi="Times New Roman" w:eastAsia="Times New Roman" w:cs="Times New Roman"/>
        </w:rPr>
        <w:t xml:space="preserve"> </w:t>
      </w:r>
      <w:r>
        <w:rPr>
          <w:rFonts w:ascii="Nirmala UI" w:hAnsi="Nirmala UI" w:eastAsia="Nirmala UI" w:cs="Nirmala UI"/>
        </w:rPr>
        <w:t>जाती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जिससे</w:t>
      </w:r>
      <w:r>
        <w:rPr>
          <w:rFonts w:ascii="Times New Roman" w:hAnsi="Times New Roman" w:eastAsia="Times New Roman" w:cs="Times New Roman"/>
        </w:rPr>
        <w:t xml:space="preserve"> </w:t>
      </w:r>
      <w:r>
        <w:rPr>
          <w:rFonts w:ascii="Nirmala UI" w:hAnsi="Nirmala UI" w:eastAsia="Nirmala UI" w:cs="Nirmala UI"/>
        </w:rPr>
        <w:t>परमेश्वर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लोग</w:t>
      </w:r>
      <w:r>
        <w:rPr>
          <w:rFonts w:ascii="Times New Roman" w:hAnsi="Times New Roman" w:eastAsia="Times New Roman" w:cs="Times New Roman"/>
        </w:rPr>
        <w:t xml:space="preserve"> </w:t>
      </w:r>
      <w:r>
        <w:rPr>
          <w:rFonts w:ascii="Nirmala UI" w:hAnsi="Nirmala UI" w:eastAsia="Nirmala UI" w:cs="Nirmala UI"/>
        </w:rPr>
        <w:t>परमेश्वर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सिंहासन</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निकलने</w:t>
      </w:r>
      <w:r>
        <w:rPr>
          <w:rFonts w:ascii="Times New Roman" w:hAnsi="Times New Roman" w:eastAsia="Times New Roman" w:cs="Times New Roman"/>
        </w:rPr>
        <w:t xml:space="preserve"> </w:t>
      </w:r>
      <w:r>
        <w:rPr>
          <w:rFonts w:ascii="Nirmala UI" w:hAnsi="Nirmala UI" w:eastAsia="Nirmala UI" w:cs="Nirmala UI"/>
        </w:rPr>
        <w:t>वाले</w:t>
      </w:r>
      <w:r>
        <w:rPr>
          <w:rFonts w:ascii="Times New Roman" w:hAnsi="Times New Roman" w:eastAsia="Times New Roman" w:cs="Times New Roman"/>
        </w:rPr>
        <w:t xml:space="preserve"> </w:t>
      </w:r>
      <w:r>
        <w:rPr>
          <w:rFonts w:ascii="Nirmala UI" w:hAnsi="Nirmala UI" w:eastAsia="Nirmala UI" w:cs="Nirmala UI"/>
        </w:rPr>
        <w:t>प्रकाश</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अचल</w:t>
      </w:r>
      <w:r>
        <w:rPr>
          <w:rFonts w:ascii="Times New Roman" w:hAnsi="Times New Roman" w:eastAsia="Times New Roman" w:cs="Times New Roman"/>
        </w:rPr>
        <w:t xml:space="preserve"> </w:t>
      </w:r>
      <w:r>
        <w:rPr>
          <w:rFonts w:ascii="Nirmala UI" w:hAnsi="Nirmala UI" w:eastAsia="Nirmala UI" w:cs="Nirmala UI"/>
        </w:rPr>
        <w:t>चलते</w:t>
      </w:r>
      <w:r>
        <w:rPr>
          <w:rFonts w:ascii="Times New Roman" w:hAnsi="Times New Roman" w:eastAsia="Times New Roman" w:cs="Times New Roman"/>
        </w:rPr>
        <w:t xml:space="preserve"> </w:t>
      </w:r>
      <w:r>
        <w:rPr>
          <w:rFonts w:ascii="Nirmala UI" w:hAnsi="Nirmala UI" w:eastAsia="Nirmala UI" w:cs="Nirmala UI"/>
        </w:rPr>
        <w:t>रहते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यह</w:t>
      </w:r>
      <w:r>
        <w:rPr>
          <w:rFonts w:ascii="Times New Roman" w:hAnsi="Times New Roman" w:eastAsia="Times New Roman" w:cs="Times New Roman"/>
        </w:rPr>
        <w:t xml:space="preserve"> </w:t>
      </w:r>
      <w:r>
        <w:rPr>
          <w:rFonts w:ascii="Nirmala UI" w:hAnsi="Nirmala UI" w:eastAsia="Nirmala UI" w:cs="Nirmala UI"/>
        </w:rPr>
        <w:t>तैयारी</w:t>
      </w:r>
      <w:r>
        <w:rPr>
          <w:rFonts w:ascii="Times New Roman" w:hAnsi="Times New Roman" w:eastAsia="Times New Roman" w:cs="Times New Roman"/>
        </w:rPr>
        <w:t xml:space="preserve"> </w:t>
      </w:r>
      <w:r>
        <w:rPr>
          <w:rFonts w:ascii="Nirmala UI" w:hAnsi="Nirmala UI" w:eastAsia="Nirmala UI" w:cs="Nirmala UI"/>
        </w:rPr>
        <w:t>यूहन्ना</w:t>
      </w:r>
      <w:r>
        <w:rPr>
          <w:rFonts w:ascii="Times New Roman" w:hAnsi="Times New Roman" w:eastAsia="Times New Roman" w:cs="Times New Roman"/>
        </w:rPr>
        <w:t xml:space="preserve"> 6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मसीह</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युक्ति</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प्रतिबिम्ब</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जैसा</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The Desire of Ages, 394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टिप्पणी</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गई</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जहाँ</w:t>
      </w:r>
      <w:r>
        <w:rPr>
          <w:rFonts w:ascii="Times New Roman" w:hAnsi="Times New Roman" w:eastAsia="Times New Roman" w:cs="Times New Roman"/>
        </w:rPr>
        <w:t xml:space="preserve"> </w:t>
      </w:r>
      <w:r>
        <w:rPr>
          <w:rFonts w:ascii="Nirmala UI" w:hAnsi="Nirmala UI" w:eastAsia="Nirmala UI" w:cs="Nirmala UI"/>
        </w:rPr>
        <w:t>उसने</w:t>
      </w:r>
      <w:r>
        <w:rPr>
          <w:rFonts w:ascii="Times New Roman" w:hAnsi="Times New Roman" w:eastAsia="Times New Roman" w:cs="Times New Roman"/>
        </w:rPr>
        <w:t xml:space="preserve"> </w:t>
      </w:r>
      <w:r>
        <w:rPr>
          <w:rFonts w:ascii="Nirmala UI" w:hAnsi="Nirmala UI" w:eastAsia="Nirmala UI" w:cs="Nirmala UI"/>
        </w:rPr>
        <w:t>एक</w:t>
      </w:r>
      <w:r>
        <w:rPr>
          <w:rFonts w:ascii="Times New Roman" w:hAnsi="Times New Roman" w:eastAsia="Times New Roman" w:cs="Times New Roman"/>
        </w:rPr>
        <w:t xml:space="preserve"> </w:t>
      </w:r>
      <w:r>
        <w:rPr>
          <w:rFonts w:ascii="Nirmala UI" w:hAnsi="Nirmala UI" w:eastAsia="Nirmala UI" w:cs="Nirmala UI"/>
        </w:rPr>
        <w:t>कठोर</w:t>
      </w:r>
      <w:r>
        <w:rPr>
          <w:rFonts w:ascii="Times New Roman" w:hAnsi="Times New Roman" w:eastAsia="Times New Roman" w:cs="Times New Roman"/>
        </w:rPr>
        <w:t xml:space="preserve"> </w:t>
      </w:r>
      <w:r>
        <w:rPr>
          <w:rFonts w:ascii="Nirmala UI" w:hAnsi="Nirmala UI" w:eastAsia="Nirmala UI" w:cs="Nirmala UI"/>
        </w:rPr>
        <w:t>परीक्षा</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इसलिए</w:t>
      </w:r>
      <w:r>
        <w:rPr>
          <w:rFonts w:ascii="Times New Roman" w:hAnsi="Times New Roman" w:eastAsia="Times New Roman" w:cs="Times New Roman"/>
        </w:rPr>
        <w:t xml:space="preserve"> </w:t>
      </w:r>
      <w:r>
        <w:rPr>
          <w:rFonts w:ascii="Nirmala UI" w:hAnsi="Nirmala UI" w:eastAsia="Nirmala UI" w:cs="Nirmala UI"/>
        </w:rPr>
        <w:t>होने</w:t>
      </w:r>
      <w:r>
        <w:rPr>
          <w:rFonts w:ascii="Times New Roman" w:hAnsi="Times New Roman" w:eastAsia="Times New Roman" w:cs="Times New Roman"/>
        </w:rPr>
        <w:t xml:space="preserve"> </w:t>
      </w:r>
      <w:r>
        <w:rPr>
          <w:rFonts w:ascii="Nirmala UI" w:hAnsi="Nirmala UI" w:eastAsia="Nirmala UI" w:cs="Nirmala UI"/>
        </w:rPr>
        <w:t>दिया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आत्म</w:t>
      </w:r>
      <w:r>
        <w:rPr>
          <w:rFonts w:ascii="Times New Roman" w:hAnsi="Times New Roman" w:eastAsia="Times New Roman" w:cs="Times New Roman"/>
        </w:rPr>
        <w:t>-</w:t>
      </w:r>
      <w:r>
        <w:rPr>
          <w:rFonts w:ascii="Nirmala UI" w:hAnsi="Nirmala UI" w:eastAsia="Nirmala UI" w:cs="Nirmala UI"/>
        </w:rPr>
        <w:t>स्वार्थी</w:t>
      </w:r>
      <w:r>
        <w:rPr>
          <w:rFonts w:ascii="Times New Roman" w:hAnsi="Times New Roman" w:eastAsia="Times New Roman" w:cs="Times New Roman"/>
        </w:rPr>
        <w:t xml:space="preserve"> </w:t>
      </w:r>
      <w:r>
        <w:rPr>
          <w:rFonts w:ascii="Nirmala UI" w:hAnsi="Nirmala UI" w:eastAsia="Nirmala UI" w:cs="Nirmala UI"/>
        </w:rPr>
        <w:t>अनुयायी</w:t>
      </w:r>
      <w:r>
        <w:rPr>
          <w:rFonts w:ascii="Times New Roman" w:hAnsi="Times New Roman" w:eastAsia="Times New Roman" w:cs="Times New Roman"/>
        </w:rPr>
        <w:t xml:space="preserve"> </w:t>
      </w:r>
      <w:r>
        <w:rPr>
          <w:rFonts w:ascii="Nirmala UI" w:hAnsi="Nirmala UI" w:eastAsia="Nirmala UI" w:cs="Nirmala UI"/>
        </w:rPr>
        <w:t>प्रारम्भ</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छाँट</w:t>
      </w:r>
      <w:r>
        <w:rPr>
          <w:rFonts w:ascii="Times New Roman" w:hAnsi="Times New Roman" w:eastAsia="Times New Roman" w:cs="Times New Roman"/>
        </w:rPr>
        <w:t xml:space="preserve"> </w:t>
      </w:r>
      <w:r>
        <w:rPr>
          <w:rFonts w:ascii="Nirmala UI" w:hAnsi="Nirmala UI" w:eastAsia="Nirmala UI" w:cs="Nirmala UI"/>
        </w:rPr>
        <w:t>दिए</w:t>
      </w:r>
      <w:r>
        <w:rPr>
          <w:rFonts w:ascii="Times New Roman" w:hAnsi="Times New Roman" w:eastAsia="Times New Roman" w:cs="Times New Roman"/>
        </w:rPr>
        <w:t xml:space="preserve"> </w:t>
      </w:r>
      <w:r>
        <w:rPr>
          <w:rFonts w:ascii="Nirmala UI" w:hAnsi="Nirmala UI" w:eastAsia="Nirmala UI" w:cs="Nirmala UI"/>
        </w:rPr>
        <w:t>जाएँ</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उसकी</w:t>
      </w:r>
      <w:r>
        <w:rPr>
          <w:rFonts w:ascii="Times New Roman" w:hAnsi="Times New Roman" w:eastAsia="Times New Roman" w:cs="Times New Roman"/>
        </w:rPr>
        <w:t xml:space="preserve"> </w:t>
      </w:r>
      <w:r>
        <w:rPr>
          <w:rFonts w:ascii="Nirmala UI" w:hAnsi="Nirmala UI" w:eastAsia="Nirmala UI" w:cs="Nirmala UI"/>
        </w:rPr>
        <w:t>उपस्थिति</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द्वारा</w:t>
      </w:r>
      <w:r>
        <w:rPr>
          <w:rFonts w:ascii="Times New Roman" w:hAnsi="Times New Roman" w:eastAsia="Times New Roman" w:cs="Times New Roman"/>
        </w:rPr>
        <w:t xml:space="preserve"> </w:t>
      </w:r>
      <w:r>
        <w:rPr>
          <w:rFonts w:ascii="Nirmala UI" w:hAnsi="Nirmala UI" w:eastAsia="Nirmala UI" w:cs="Nirmala UI"/>
        </w:rPr>
        <w:t>सच्चे</w:t>
      </w:r>
      <w:r>
        <w:rPr>
          <w:rFonts w:ascii="Times New Roman" w:hAnsi="Times New Roman" w:eastAsia="Times New Roman" w:cs="Times New Roman"/>
        </w:rPr>
        <w:t xml:space="preserve"> </w:t>
      </w:r>
      <w:r>
        <w:rPr>
          <w:rFonts w:ascii="Nirmala UI" w:hAnsi="Nirmala UI" w:eastAsia="Nirmala UI" w:cs="Nirmala UI"/>
        </w:rPr>
        <w:t>चेलों</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उनकी</w:t>
      </w:r>
      <w:r>
        <w:rPr>
          <w:rFonts w:ascii="Times New Roman" w:hAnsi="Times New Roman" w:eastAsia="Times New Roman" w:cs="Times New Roman"/>
        </w:rPr>
        <w:t xml:space="preserve"> </w:t>
      </w:r>
      <w:r>
        <w:rPr>
          <w:rFonts w:ascii="Nirmala UI" w:hAnsi="Nirmala UI" w:eastAsia="Nirmala UI" w:cs="Nirmala UI"/>
        </w:rPr>
        <w:t>अन्तिम</w:t>
      </w:r>
      <w:r>
        <w:rPr>
          <w:rFonts w:ascii="Times New Roman" w:hAnsi="Times New Roman" w:eastAsia="Times New Roman" w:cs="Times New Roman"/>
        </w:rPr>
        <w:t xml:space="preserve"> </w:t>
      </w:r>
      <w:r>
        <w:rPr>
          <w:rFonts w:ascii="Nirmala UI" w:hAnsi="Nirmala UI" w:eastAsia="Nirmala UI" w:cs="Nirmala UI"/>
        </w:rPr>
        <w:t>परीक्षा</w:t>
      </w:r>
      <w:r>
        <w:rPr>
          <w:rFonts w:ascii="Times New Roman" w:hAnsi="Times New Roman" w:eastAsia="Times New Roman" w:cs="Times New Roman"/>
        </w:rPr>
        <w:t xml:space="preserve"> (</w:t>
      </w:r>
      <w:r>
        <w:rPr>
          <w:rFonts w:ascii="Nirmala UI" w:hAnsi="Nirmala UI" w:eastAsia="Nirmala UI" w:cs="Nirmala UI"/>
        </w:rPr>
        <w:t>गतसमनी</w:t>
      </w:r>
      <w:r>
        <w:rPr>
          <w:rFonts w:ascii="Times New Roman" w:hAnsi="Times New Roman" w:eastAsia="Times New Roman" w:cs="Times New Roman"/>
        </w:rPr>
        <w:t xml:space="preserve">, </w:t>
      </w:r>
      <w:r>
        <w:rPr>
          <w:rFonts w:ascii="Nirmala UI" w:hAnsi="Nirmala UI" w:eastAsia="Nirmala UI" w:cs="Nirmala UI"/>
        </w:rPr>
        <w:t>विश्वासघात</w:t>
      </w:r>
      <w:r>
        <w:rPr>
          <w:rFonts w:ascii="Times New Roman" w:hAnsi="Times New Roman" w:eastAsia="Times New Roman" w:cs="Times New Roman"/>
        </w:rPr>
        <w:t xml:space="preserve">, </w:t>
      </w:r>
      <w:r>
        <w:rPr>
          <w:rFonts w:ascii="Nirmala UI" w:hAnsi="Nirmala UI" w:eastAsia="Nirmala UI" w:cs="Nirmala UI"/>
        </w:rPr>
        <w:t>क्रूसारोपण</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लिए</w:t>
      </w:r>
      <w:r>
        <w:rPr>
          <w:rFonts w:ascii="Times New Roman" w:hAnsi="Times New Roman" w:eastAsia="Times New Roman" w:cs="Times New Roman"/>
        </w:rPr>
        <w:t xml:space="preserve"> </w:t>
      </w:r>
      <w:r>
        <w:rPr>
          <w:rFonts w:ascii="Nirmala UI" w:hAnsi="Nirmala UI" w:eastAsia="Nirmala UI" w:cs="Nirmala UI"/>
        </w:rPr>
        <w:t>दृढ़</w:t>
      </w:r>
      <w:r>
        <w:rPr>
          <w:rFonts w:ascii="Times New Roman" w:hAnsi="Times New Roman" w:eastAsia="Times New Roman" w:cs="Times New Roman"/>
        </w:rPr>
        <w:t xml:space="preserve"> </w:t>
      </w:r>
      <w:r>
        <w:rPr>
          <w:rFonts w:ascii="Nirmala UI" w:hAnsi="Nirmala UI" w:eastAsia="Nirmala UI" w:cs="Nirmala UI"/>
        </w:rPr>
        <w:t>किया</w:t>
      </w:r>
      <w:r>
        <w:rPr>
          <w:rFonts w:ascii="Times New Roman" w:hAnsi="Times New Roman" w:eastAsia="Times New Roman" w:cs="Times New Roman"/>
        </w:rPr>
        <w:t xml:space="preserve"> </w:t>
      </w:r>
      <w:r>
        <w:rPr>
          <w:rFonts w:ascii="Nirmala UI" w:hAnsi="Nirmala UI" w:eastAsia="Nirmala UI" w:cs="Nirmala UI"/>
        </w:rPr>
        <w:t>जाए।</w:t>
      </w:r>
      <w:r>
        <w:rPr>
          <w:rFonts w:ascii="Times New Roman" w:hAnsi="Times New Roman" w:eastAsia="Times New Roman" w:cs="Times New Roman"/>
        </w:rPr>
        <w:t xml:space="preserve"> </w:t>
      </w:r>
      <w:r>
        <w:rPr>
          <w:rFonts w:ascii="Nirmala UI" w:hAnsi="Nirmala UI" w:eastAsia="Nirmala UI" w:cs="Nirmala UI"/>
        </w:rPr>
        <w:t>इसी</w:t>
      </w:r>
      <w:r>
        <w:rPr>
          <w:rFonts w:ascii="Times New Roman" w:hAnsi="Times New Roman" w:eastAsia="Times New Roman" w:cs="Times New Roman"/>
        </w:rPr>
        <w:t xml:space="preserve"> </w:t>
      </w:r>
      <w:r>
        <w:rPr>
          <w:rFonts w:ascii="Nirmala UI" w:hAnsi="Nirmala UI" w:eastAsia="Nirmala UI" w:cs="Nirmala UI"/>
        </w:rPr>
        <w:t>प्रकार</w:t>
      </w:r>
      <w:r>
        <w:rPr>
          <w:rFonts w:ascii="Times New Roman" w:hAnsi="Times New Roman" w:eastAsia="Times New Roman" w:cs="Times New Roman"/>
        </w:rPr>
        <w:t xml:space="preserve">, </w:t>
      </w:r>
      <w:r>
        <w:rPr>
          <w:rFonts w:ascii="Nirmala UI" w:hAnsi="Nirmala UI" w:eastAsia="Nirmala UI" w:cs="Nirmala UI"/>
        </w:rPr>
        <w:t>पशु</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मूरत</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परीक्षा</w:t>
      </w:r>
      <w:r>
        <w:rPr>
          <w:rFonts w:ascii="Times New Roman" w:hAnsi="Times New Roman" w:eastAsia="Times New Roman" w:cs="Times New Roman"/>
        </w:rPr>
        <w:t>—</w:t>
      </w:r>
      <w:r>
        <w:rPr>
          <w:rFonts w:ascii="Nirmala UI" w:hAnsi="Nirmala UI" w:eastAsia="Nirmala UI" w:cs="Nirmala UI"/>
        </w:rPr>
        <w:t>जिसमें</w:t>
      </w:r>
      <w:r>
        <w:rPr>
          <w:rFonts w:ascii="Times New Roman" w:hAnsi="Times New Roman" w:eastAsia="Times New Roman" w:cs="Times New Roman"/>
        </w:rPr>
        <w:t xml:space="preserve"> </w:t>
      </w:r>
      <w:r>
        <w:rPr>
          <w:rFonts w:ascii="Nirmala UI" w:hAnsi="Nirmala UI" w:eastAsia="Nirmala UI" w:cs="Nirmala UI"/>
        </w:rPr>
        <w:t>आन्तरिक</w:t>
      </w:r>
      <w:r>
        <w:rPr>
          <w:rFonts w:ascii="Times New Roman" w:hAnsi="Times New Roman" w:eastAsia="Times New Roman" w:cs="Times New Roman"/>
        </w:rPr>
        <w:t xml:space="preserve"> </w:t>
      </w:r>
      <w:r>
        <w:rPr>
          <w:rFonts w:ascii="Nirmala UI" w:hAnsi="Nirmala UI" w:eastAsia="Nirmala UI" w:cs="Nirmala UI"/>
        </w:rPr>
        <w:t>चरित्र</w:t>
      </w:r>
      <w:r>
        <w:rPr>
          <w:rFonts w:ascii="Times New Roman" w:hAnsi="Times New Roman" w:eastAsia="Times New Roman" w:cs="Times New Roman"/>
        </w:rPr>
        <w:t>-</w:t>
      </w:r>
      <w:r>
        <w:rPr>
          <w:rFonts w:ascii="Nirmala UI" w:hAnsi="Nirmala UI" w:eastAsia="Nirmala UI" w:cs="Nirmala UI"/>
        </w:rPr>
        <w:t>गठन</w:t>
      </w:r>
      <w:r>
        <w:rPr>
          <w:rFonts w:ascii="Times New Roman" w:hAnsi="Times New Roman" w:eastAsia="Times New Roman" w:cs="Times New Roman"/>
        </w:rPr>
        <w:t xml:space="preserve"> (</w:t>
      </w:r>
      <w:r>
        <w:rPr>
          <w:rFonts w:ascii="Nirmala UI" w:hAnsi="Nirmala UI" w:eastAsia="Nirmala UI" w:cs="Nirmala UI"/>
        </w:rPr>
        <w:t>मसीह</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मूरत</w:t>
      </w:r>
      <w:r>
        <w:rPr>
          <w:rFonts w:ascii="Times New Roman" w:hAnsi="Times New Roman" w:eastAsia="Times New Roman" w:cs="Times New Roman"/>
        </w:rPr>
        <w:t xml:space="preserve"> </w:t>
      </w:r>
      <w:r>
        <w:rPr>
          <w:rFonts w:ascii="Nirmala UI" w:hAnsi="Nirmala UI" w:eastAsia="Nirmala UI" w:cs="Nirmala UI"/>
        </w:rPr>
        <w:t>बनाम</w:t>
      </w:r>
      <w:r>
        <w:rPr>
          <w:rFonts w:ascii="Times New Roman" w:hAnsi="Times New Roman" w:eastAsia="Times New Roman" w:cs="Times New Roman"/>
        </w:rPr>
        <w:t xml:space="preserve"> </w:t>
      </w:r>
      <w:r>
        <w:rPr>
          <w:rFonts w:ascii="Nirmala UI" w:hAnsi="Nirmala UI" w:eastAsia="Nirmala UI" w:cs="Nirmala UI"/>
        </w:rPr>
        <w:t>शैतान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पशु</w:t>
      </w:r>
      <w:r>
        <w:rPr>
          <w:rFonts w:ascii="Times New Roman" w:hAnsi="Times New Roman" w:eastAsia="Times New Roman" w:cs="Times New Roman"/>
        </w:rPr>
        <w:t>-</w:t>
      </w:r>
      <w:r>
        <w:rPr>
          <w:rFonts w:ascii="Nirmala UI" w:hAnsi="Nirmala UI" w:eastAsia="Nirmala UI" w:cs="Nirmala UI"/>
        </w:rPr>
        <w:t>मूरत</w:t>
      </w:r>
      <w:r>
        <w:rPr>
          <w:rFonts w:ascii="Times New Roman" w:hAnsi="Times New Roman" w:eastAsia="Times New Roman" w:cs="Times New Roman"/>
        </w:rPr>
        <w:t xml:space="preserve">) </w:t>
      </w:r>
      <w:r>
        <w:rPr>
          <w:rFonts w:ascii="Nirmala UI" w:hAnsi="Nirmala UI" w:eastAsia="Nirmala UI" w:cs="Nirmala UI"/>
        </w:rPr>
        <w:t>तथा</w:t>
      </w:r>
      <w:r>
        <w:rPr>
          <w:rFonts w:ascii="Times New Roman" w:hAnsi="Times New Roman" w:eastAsia="Times New Roman" w:cs="Times New Roman"/>
        </w:rPr>
        <w:t xml:space="preserve"> </w:t>
      </w:r>
      <w:r>
        <w:rPr>
          <w:rFonts w:ascii="Nirmala UI" w:hAnsi="Nirmala UI" w:eastAsia="Nirmala UI" w:cs="Nirmala UI"/>
        </w:rPr>
        <w:t>चर्च</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राज्य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पृथक्करण</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उलट</w:t>
      </w:r>
      <w:r>
        <w:rPr>
          <w:rFonts w:ascii="Times New Roman" w:hAnsi="Times New Roman" w:eastAsia="Times New Roman" w:cs="Times New Roman"/>
        </w:rPr>
        <w:t xml:space="preserve"> </w:t>
      </w:r>
      <w:r>
        <w:rPr>
          <w:rFonts w:ascii="Nirmala UI" w:hAnsi="Nirmala UI" w:eastAsia="Nirmala UI" w:cs="Nirmala UI"/>
        </w:rPr>
        <w:t>देने</w:t>
      </w:r>
      <w:r>
        <w:rPr>
          <w:rFonts w:ascii="Times New Roman" w:hAnsi="Times New Roman" w:eastAsia="Times New Roman" w:cs="Times New Roman"/>
        </w:rPr>
        <w:t xml:space="preserve"> </w:t>
      </w:r>
      <w:r>
        <w:rPr>
          <w:rFonts w:ascii="Nirmala UI" w:hAnsi="Nirmala UI" w:eastAsia="Nirmala UI" w:cs="Nirmala UI"/>
        </w:rPr>
        <w:t>वाला</w:t>
      </w:r>
      <w:r>
        <w:rPr>
          <w:rFonts w:ascii="Times New Roman" w:hAnsi="Times New Roman" w:eastAsia="Times New Roman" w:cs="Times New Roman"/>
        </w:rPr>
        <w:t xml:space="preserve"> </w:t>
      </w:r>
      <w:r>
        <w:rPr>
          <w:rFonts w:ascii="Nirmala UI" w:hAnsi="Nirmala UI" w:eastAsia="Nirmala UI" w:cs="Nirmala UI"/>
        </w:rPr>
        <w:t>बाह्य</w:t>
      </w:r>
      <w:r>
        <w:rPr>
          <w:rFonts w:ascii="Times New Roman" w:hAnsi="Times New Roman" w:eastAsia="Times New Roman" w:cs="Times New Roman"/>
        </w:rPr>
        <w:t xml:space="preserve"> </w:t>
      </w:r>
      <w:r>
        <w:rPr>
          <w:rFonts w:ascii="Nirmala UI" w:hAnsi="Nirmala UI" w:eastAsia="Nirmala UI" w:cs="Nirmala UI"/>
        </w:rPr>
        <w:t>कलीसिया</w:t>
      </w:r>
      <w:r>
        <w:rPr>
          <w:rFonts w:ascii="Times New Roman" w:hAnsi="Times New Roman" w:eastAsia="Times New Roman" w:cs="Times New Roman"/>
        </w:rPr>
        <w:t>-</w:t>
      </w:r>
      <w:r>
        <w:rPr>
          <w:rFonts w:ascii="Nirmala UI" w:hAnsi="Nirmala UI" w:eastAsia="Nirmala UI" w:cs="Nirmala UI"/>
        </w:rPr>
        <w:t>राज्य</w:t>
      </w:r>
      <w:r>
        <w:rPr>
          <w:rFonts w:ascii="Times New Roman" w:hAnsi="Times New Roman" w:eastAsia="Times New Roman" w:cs="Times New Roman"/>
        </w:rPr>
        <w:t xml:space="preserve"> </w:t>
      </w:r>
      <w:r>
        <w:rPr>
          <w:rFonts w:ascii="Nirmala UI" w:hAnsi="Nirmala UI" w:eastAsia="Nirmala UI" w:cs="Nirmala UI"/>
        </w:rPr>
        <w:t>संघ</w:t>
      </w:r>
      <w:r>
        <w:rPr>
          <w:rFonts w:ascii="Times New Roman" w:hAnsi="Times New Roman" w:eastAsia="Times New Roman" w:cs="Times New Roman"/>
        </w:rPr>
        <w:t xml:space="preserve">, </w:t>
      </w:r>
      <w:r>
        <w:rPr>
          <w:rFonts w:ascii="Nirmala UI" w:hAnsi="Nirmala UI" w:eastAsia="Nirmala UI" w:cs="Nirmala UI"/>
        </w:rPr>
        <w:t>दोनों</w:t>
      </w:r>
      <w:r>
        <w:rPr>
          <w:rFonts w:ascii="Times New Roman" w:hAnsi="Times New Roman" w:eastAsia="Times New Roman" w:cs="Times New Roman"/>
        </w:rPr>
        <w:t xml:space="preserve"> </w:t>
      </w:r>
      <w:r>
        <w:rPr>
          <w:rFonts w:ascii="Nirmala UI" w:hAnsi="Nirmala UI" w:eastAsia="Nirmala UI" w:cs="Nirmala UI"/>
        </w:rPr>
        <w:t>सम्मिलित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w:t>
      </w:r>
      <w:r>
        <w:rPr>
          <w:rFonts w:ascii="Nirmala UI" w:hAnsi="Nirmala UI" w:eastAsia="Nirmala UI" w:cs="Nirmala UI"/>
        </w:rPr>
        <w:t>लाओदीकियाई</w:t>
      </w:r>
      <w:r>
        <w:rPr>
          <w:rFonts w:ascii="Times New Roman" w:hAnsi="Times New Roman" w:eastAsia="Times New Roman" w:cs="Times New Roman"/>
        </w:rPr>
        <w:t xml:space="preserve"> </w:t>
      </w:r>
      <w:r>
        <w:rPr>
          <w:rFonts w:ascii="Nirmala UI" w:hAnsi="Nirmala UI" w:eastAsia="Nirmala UI" w:cs="Nirmala UI"/>
        </w:rPr>
        <w:t>ऐडवेंटवाद</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छानती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यह</w:t>
      </w:r>
      <w:r>
        <w:rPr>
          <w:rFonts w:ascii="Times New Roman" w:hAnsi="Times New Roman" w:eastAsia="Times New Roman" w:cs="Times New Roman"/>
        </w:rPr>
        <w:t xml:space="preserve"> </w:t>
      </w:r>
      <w:r>
        <w:rPr>
          <w:rFonts w:ascii="Nirmala UI" w:hAnsi="Nirmala UI" w:eastAsia="Nirmala UI" w:cs="Nirmala UI"/>
        </w:rPr>
        <w:t>परीक्षा</w:t>
      </w:r>
      <w:r>
        <w:rPr>
          <w:rFonts w:ascii="Times New Roman" w:hAnsi="Times New Roman" w:eastAsia="Times New Roman" w:cs="Times New Roman"/>
        </w:rPr>
        <w:t xml:space="preserve"> </w:t>
      </w:r>
      <w:r>
        <w:rPr>
          <w:rFonts w:ascii="Nirmala UI" w:hAnsi="Nirmala UI" w:eastAsia="Nirmala UI" w:cs="Nirmala UI"/>
        </w:rPr>
        <w:t>यशायाह</w:t>
      </w:r>
      <w:r>
        <w:rPr>
          <w:rFonts w:ascii="Times New Roman" w:hAnsi="Times New Roman" w:eastAsia="Times New Roman" w:cs="Times New Roman"/>
        </w:rPr>
        <w:t xml:space="preserve"> 28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पंक्ति</w:t>
      </w:r>
      <w:r>
        <w:rPr>
          <w:rFonts w:ascii="Times New Roman" w:hAnsi="Times New Roman" w:eastAsia="Times New Roman" w:cs="Times New Roman"/>
        </w:rPr>
        <w:t xml:space="preserve"> </w:t>
      </w:r>
      <w:r>
        <w:rPr>
          <w:rFonts w:ascii="Nirmala UI" w:hAnsi="Nirmala UI" w:eastAsia="Nirmala UI" w:cs="Nirmala UI"/>
        </w:rPr>
        <w:t>पर</w:t>
      </w:r>
      <w:r>
        <w:rPr>
          <w:rFonts w:ascii="Times New Roman" w:hAnsi="Times New Roman" w:eastAsia="Times New Roman" w:cs="Times New Roman"/>
        </w:rPr>
        <w:t xml:space="preserve"> </w:t>
      </w:r>
      <w:r>
        <w:rPr>
          <w:rFonts w:ascii="Nirmala UI" w:hAnsi="Nirmala UI" w:eastAsia="Nirmala UI" w:cs="Nirmala UI"/>
        </w:rPr>
        <w:t>पंक्ति</w:t>
      </w:r>
      <w:r>
        <w:rPr>
          <w:rFonts w:ascii="Times New Roman" w:hAnsi="Times New Roman" w:eastAsia="Times New Roman" w:cs="Times New Roman"/>
        </w:rPr>
        <w:t xml:space="preserve">” </w:t>
      </w:r>
      <w:r>
        <w:rPr>
          <w:rFonts w:ascii="Nirmala UI" w:hAnsi="Nirmala UI" w:eastAsia="Nirmala UI" w:cs="Nirmala UI"/>
        </w:rPr>
        <w:t>पद्धति</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द्वारा</w:t>
      </w:r>
      <w:r>
        <w:rPr>
          <w:rFonts w:ascii="Times New Roman" w:hAnsi="Times New Roman" w:eastAsia="Times New Roman" w:cs="Times New Roman"/>
        </w:rPr>
        <w:t xml:space="preserve"> </w:t>
      </w:r>
      <w:r>
        <w:rPr>
          <w:rFonts w:ascii="Nirmala UI" w:hAnsi="Nirmala UI" w:eastAsia="Nirmala UI" w:cs="Nirmala UI"/>
        </w:rPr>
        <w:t>मुहरबन्द</w:t>
      </w:r>
      <w:r>
        <w:rPr>
          <w:rFonts w:ascii="Times New Roman" w:hAnsi="Times New Roman" w:eastAsia="Times New Roman" w:cs="Times New Roman"/>
        </w:rPr>
        <w:t xml:space="preserve"> </w:t>
      </w:r>
      <w:r>
        <w:rPr>
          <w:rFonts w:ascii="Nirmala UI" w:hAnsi="Nirmala UI" w:eastAsia="Nirmala UI" w:cs="Nirmala UI"/>
        </w:rPr>
        <w:t>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गई</w:t>
      </w:r>
      <w:r>
        <w:rPr>
          <w:rFonts w:ascii="Times New Roman" w:hAnsi="Times New Roman" w:eastAsia="Times New Roman" w:cs="Times New Roman"/>
        </w:rPr>
        <w:t xml:space="preserve"> </w:t>
      </w:r>
      <w:r>
        <w:rPr>
          <w:rFonts w:ascii="Nirmala UI" w:hAnsi="Nirmala UI" w:eastAsia="Nirmala UI" w:cs="Nirmala UI"/>
        </w:rPr>
        <w:t>सन्देश</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स्वीकृति</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माध्यम</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बुद्धिमानों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शुद्ध</w:t>
      </w:r>
      <w:r>
        <w:rPr>
          <w:rFonts w:ascii="Times New Roman" w:hAnsi="Times New Roman" w:eastAsia="Times New Roman" w:cs="Times New Roman"/>
        </w:rPr>
        <w:t xml:space="preserve"> </w:t>
      </w:r>
      <w:r>
        <w:rPr>
          <w:rFonts w:ascii="Nirmala UI" w:hAnsi="Nirmala UI" w:eastAsia="Nirmala UI" w:cs="Nirmala UI"/>
        </w:rPr>
        <w:t>करती</w:t>
      </w:r>
      <w:r>
        <w:rPr>
          <w:rFonts w:ascii="Times New Roman" w:hAnsi="Times New Roman" w:eastAsia="Times New Roman" w:cs="Times New Roman"/>
        </w:rPr>
        <w:t xml:space="preserve"> </w:t>
      </w:r>
      <w:r>
        <w:rPr>
          <w:rFonts w:ascii="Nirmala UI" w:hAnsi="Nirmala UI" w:eastAsia="Nirmala UI" w:cs="Nirmala UI"/>
        </w:rPr>
        <w:t>है।</w:t>
      </w:r>
    </w:p>
    <w:p>
      <w:pPr>
        <w:pStyle w:val="ArticleBody"/>
        <w:jc w:val="left"/>
      </w:pPr>
      <w:r>
        <w:rPr>
          <w:rFonts w:ascii="Times New Roman" w:hAnsi="Times New Roman" w:eastAsia="Times New Roman" w:cs="Times New Roman"/>
        </w:rPr>
        <w:t>نورِ ناگشوده، نورِ مُهر هفتم است (مکاشفه ۸:۱–۵) که به‌صورت آتشی افکنده‌شده بر زمین در پاسخ به دعاهای مقدّسان ظاهر می‌شود، چنان‌که به‌واسطهٔ زبان‌های آتش در ریزش پنتیکاست به‌گونه‌ای نمادین پیش‌نمایانده شد. نورِ ناگشوده همچنین به‌وسیلهٔ فریادِ نیمه‌شبِ میلری نیز نمایان گردید (که ورود به‌وسیلهٔ ایمان به قدس‌الاقداس را آماده ساخت)، و این امر در فریادِ نیمه‌شبِ معاصر که در ژوئیهٔ ۲۰۲۳، در درون تاریخِ پنهانِ دانیال یازده: چهل‌ها، ناگشوده شد، به انجام خواهد رسید.</w:t>
      </w:r>
    </w:p>
    <w:p>
      <w:pPr>
        <w:pStyle w:val="ArticleBody"/>
        <w:jc w:val="left"/>
      </w:pPr>
      <w:r>
        <w:rPr>
          <w:rFonts w:ascii="Nirmala UI" w:hAnsi="Nirmala UI" w:eastAsia="Nirmala UI" w:cs="Nirmala UI"/>
        </w:rPr>
        <w:t>सन्</w:t>
      </w:r>
      <w:r>
        <w:rPr>
          <w:rFonts w:ascii="Times New Roman" w:hAnsi="Times New Roman" w:eastAsia="Times New Roman" w:cs="Times New Roman"/>
        </w:rPr>
        <w:t xml:space="preserve"> 9/11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पश्चात्</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उत्तरवर्षा</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छिड़काव</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संदेश</w:t>
      </w:r>
      <w:r>
        <w:rPr>
          <w:rFonts w:ascii="Times New Roman" w:hAnsi="Times New Roman" w:eastAsia="Times New Roman" w:cs="Times New Roman"/>
        </w:rPr>
        <w:t xml:space="preserve">, </w:t>
      </w:r>
      <w:r>
        <w:rPr>
          <w:rFonts w:ascii="Nirmala UI" w:hAnsi="Nirmala UI" w:eastAsia="Nirmala UI" w:cs="Nirmala UI"/>
        </w:rPr>
        <w:t>तथा</w:t>
      </w:r>
      <w:r>
        <w:rPr>
          <w:rFonts w:ascii="Times New Roman" w:hAnsi="Times New Roman" w:eastAsia="Times New Roman" w:cs="Times New Roman"/>
        </w:rPr>
        <w:t xml:space="preserve"> </w:t>
      </w:r>
      <w:r>
        <w:rPr>
          <w:rFonts w:ascii="Nirmala UI" w:hAnsi="Nirmala UI" w:eastAsia="Nirmala UI" w:cs="Nirmala UI"/>
        </w:rPr>
        <w:t>पोपसत्ता</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रविवार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व्यवस्था</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विषय</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ज्ञान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वृद्धि</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इसके</w:t>
      </w:r>
      <w:r>
        <w:rPr>
          <w:rFonts w:ascii="Times New Roman" w:hAnsi="Times New Roman" w:eastAsia="Times New Roman" w:cs="Times New Roman"/>
        </w:rPr>
        <w:t xml:space="preserve"> </w:t>
      </w:r>
      <w:r>
        <w:rPr>
          <w:rFonts w:ascii="Nirmala UI" w:hAnsi="Nirmala UI" w:eastAsia="Nirmala UI" w:cs="Nirmala UI"/>
        </w:rPr>
        <w:t>साथ</w:t>
      </w:r>
      <w:r>
        <w:rPr>
          <w:rFonts w:ascii="Times New Roman" w:hAnsi="Times New Roman" w:eastAsia="Times New Roman" w:cs="Times New Roman"/>
        </w:rPr>
        <w:t>-</w:t>
      </w:r>
      <w:r>
        <w:rPr>
          <w:rFonts w:ascii="Nirmala UI" w:hAnsi="Nirmala UI" w:eastAsia="Nirmala UI" w:cs="Nirmala UI"/>
        </w:rPr>
        <w:t>साथ</w:t>
      </w:r>
      <w:r>
        <w:rPr>
          <w:rFonts w:ascii="Times New Roman" w:hAnsi="Times New Roman" w:eastAsia="Times New Roman" w:cs="Times New Roman"/>
        </w:rPr>
        <w:t xml:space="preserve"> </w:t>
      </w:r>
      <w:r>
        <w:rPr>
          <w:rFonts w:ascii="Nirmala UI" w:hAnsi="Nirmala UI" w:eastAsia="Nirmala UI" w:cs="Nirmala UI"/>
        </w:rPr>
        <w:t>सात</w:t>
      </w:r>
      <w:r>
        <w:rPr>
          <w:rFonts w:ascii="Times New Roman" w:hAnsi="Times New Roman" w:eastAsia="Times New Roman" w:cs="Times New Roman"/>
        </w:rPr>
        <w:t xml:space="preserve"> </w:t>
      </w:r>
      <w:r>
        <w:rPr>
          <w:rFonts w:ascii="Nirmala UI" w:hAnsi="Nirmala UI" w:eastAsia="Nirmala UI" w:cs="Nirmala UI"/>
        </w:rPr>
        <w:t>गर्जनों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मुहर</w:t>
      </w:r>
      <w:r>
        <w:rPr>
          <w:rFonts w:ascii="Times New Roman" w:hAnsi="Times New Roman" w:eastAsia="Times New Roman" w:cs="Times New Roman"/>
        </w:rPr>
        <w:t>-</w:t>
      </w:r>
      <w:r>
        <w:rPr>
          <w:rFonts w:ascii="Nirmala UI" w:hAnsi="Nirmala UI" w:eastAsia="Nirmala UI" w:cs="Nirmala UI"/>
        </w:rPr>
        <w:t>खुलने</w:t>
      </w:r>
      <w:r>
        <w:rPr>
          <w:rFonts w:ascii="Times New Roman" w:hAnsi="Times New Roman" w:eastAsia="Times New Roman" w:cs="Times New Roman"/>
        </w:rPr>
        <w:t xml:space="preserve"> </w:t>
      </w:r>
      <w:r>
        <w:rPr>
          <w:rFonts w:ascii="Nirmala UI" w:hAnsi="Nirmala UI" w:eastAsia="Nirmala UI" w:cs="Nirmala UI"/>
        </w:rPr>
        <w:t>तथा</w:t>
      </w:r>
      <w:r>
        <w:rPr>
          <w:rFonts w:ascii="Times New Roman" w:hAnsi="Times New Roman" w:eastAsia="Times New Roman" w:cs="Times New Roman"/>
        </w:rPr>
        <w:t xml:space="preserve"> </w:t>
      </w:r>
      <w:r>
        <w:rPr>
          <w:rFonts w:ascii="Nirmala UI" w:hAnsi="Nirmala UI" w:eastAsia="Nirmala UI" w:cs="Nirmala UI"/>
        </w:rPr>
        <w:t>चालीसवें</w:t>
      </w:r>
      <w:r>
        <w:rPr>
          <w:rFonts w:ascii="Times New Roman" w:hAnsi="Times New Roman" w:eastAsia="Times New Roman" w:cs="Times New Roman"/>
        </w:rPr>
        <w:t xml:space="preserve"> </w:t>
      </w:r>
      <w:r>
        <w:rPr>
          <w:rFonts w:ascii="Nirmala UI" w:hAnsi="Nirmala UI" w:eastAsia="Nirmala UI" w:cs="Nirmala UI"/>
        </w:rPr>
        <w:t>पद</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गुप्त</w:t>
      </w:r>
      <w:r>
        <w:rPr>
          <w:rFonts w:ascii="Times New Roman" w:hAnsi="Times New Roman" w:eastAsia="Times New Roman" w:cs="Times New Roman"/>
        </w:rPr>
        <w:t xml:space="preserve"> </w:t>
      </w:r>
      <w:r>
        <w:rPr>
          <w:rFonts w:ascii="Nirmala UI" w:hAnsi="Nirmala UI" w:eastAsia="Nirmala UI" w:cs="Nirmala UI"/>
        </w:rPr>
        <w:t>इतिहास</w:t>
      </w:r>
      <w:r>
        <w:rPr>
          <w:rFonts w:ascii="Times New Roman" w:hAnsi="Times New Roman" w:eastAsia="Times New Roman" w:cs="Times New Roman"/>
        </w:rPr>
        <w:t>—</w:t>
      </w:r>
      <w:r>
        <w:rPr>
          <w:rFonts w:ascii="Nirmala UI" w:hAnsi="Nirmala UI" w:eastAsia="Nirmala UI" w:cs="Nirmala UI"/>
        </w:rPr>
        <w:t>ये</w:t>
      </w:r>
      <w:r>
        <w:rPr>
          <w:rFonts w:ascii="Times New Roman" w:hAnsi="Times New Roman" w:eastAsia="Times New Roman" w:cs="Times New Roman"/>
        </w:rPr>
        <w:t xml:space="preserve"> </w:t>
      </w:r>
      <w:r>
        <w:rPr>
          <w:rFonts w:ascii="Nirmala UI" w:hAnsi="Nirmala UI" w:eastAsia="Nirmala UI" w:cs="Nirmala UI"/>
        </w:rPr>
        <w:t>सब</w:t>
      </w:r>
      <w:r>
        <w:rPr>
          <w:rFonts w:ascii="Times New Roman" w:hAnsi="Times New Roman" w:eastAsia="Times New Roman" w:cs="Times New Roman"/>
        </w:rPr>
        <w:t xml:space="preserve"> </w:t>
      </w:r>
      <w:r>
        <w:rPr>
          <w:rFonts w:ascii="Nirmala UI" w:hAnsi="Nirmala UI" w:eastAsia="Nirmala UI" w:cs="Nirmala UI"/>
        </w:rPr>
        <w:t>यीशु</w:t>
      </w:r>
      <w:r>
        <w:rPr>
          <w:rFonts w:ascii="Times New Roman" w:hAnsi="Times New Roman" w:eastAsia="Times New Roman" w:cs="Times New Roman"/>
        </w:rPr>
        <w:t xml:space="preserve"> </w:t>
      </w:r>
      <w:r>
        <w:rPr>
          <w:rFonts w:ascii="Nirmala UI" w:hAnsi="Nirmala UI" w:eastAsia="Nirmala UI" w:cs="Nirmala UI"/>
        </w:rPr>
        <w:t>मसीह</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प्रकाशितवाक्य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उद्घाटन</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समाहित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पशु</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मूरत</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गठन</w:t>
      </w:r>
      <w:r>
        <w:rPr>
          <w:rFonts w:ascii="Times New Roman" w:hAnsi="Times New Roman" w:eastAsia="Times New Roman" w:cs="Times New Roman"/>
        </w:rPr>
        <w:t xml:space="preserve"> </w:t>
      </w:r>
      <w:r>
        <w:rPr>
          <w:rFonts w:ascii="Nirmala UI" w:hAnsi="Nirmala UI" w:eastAsia="Nirmala UI" w:cs="Nirmala UI"/>
        </w:rPr>
        <w:t>पर</w:t>
      </w:r>
      <w:r>
        <w:rPr>
          <w:rFonts w:ascii="Times New Roman" w:hAnsi="Times New Roman" w:eastAsia="Times New Roman" w:cs="Times New Roman"/>
        </w:rPr>
        <w:t xml:space="preserve"> </w:t>
      </w:r>
      <w:r>
        <w:rPr>
          <w:rFonts w:ascii="Nirmala UI" w:hAnsi="Nirmala UI" w:eastAsia="Nirmala UI" w:cs="Nirmala UI"/>
        </w:rPr>
        <w:t>विस्तृत</w:t>
      </w:r>
      <w:r>
        <w:rPr>
          <w:rFonts w:ascii="Times New Roman" w:hAnsi="Times New Roman" w:eastAsia="Times New Roman" w:cs="Times New Roman"/>
        </w:rPr>
        <w:t xml:space="preserve"> </w:t>
      </w:r>
      <w:r>
        <w:rPr>
          <w:rFonts w:ascii="Nirmala UI" w:hAnsi="Nirmala UI" w:eastAsia="Nirmala UI" w:cs="Nirmala UI"/>
        </w:rPr>
        <w:t>भविष्यद्वाणीगत</w:t>
      </w:r>
      <w:r>
        <w:rPr>
          <w:rFonts w:ascii="Times New Roman" w:hAnsi="Times New Roman" w:eastAsia="Times New Roman" w:cs="Times New Roman"/>
        </w:rPr>
        <w:t xml:space="preserve"> </w:t>
      </w:r>
      <w:r>
        <w:rPr>
          <w:rFonts w:ascii="Nirmala UI" w:hAnsi="Nirmala UI" w:eastAsia="Nirmala UI" w:cs="Nirmala UI"/>
        </w:rPr>
        <w:t>प्रकाशना</w:t>
      </w:r>
      <w:r>
        <w:rPr>
          <w:rFonts w:ascii="Times New Roman" w:hAnsi="Times New Roman" w:eastAsia="Times New Roman" w:cs="Times New Roman"/>
        </w:rPr>
        <w:t>—</w:t>
      </w:r>
      <w:r>
        <w:rPr>
          <w:rFonts w:ascii="Nirmala UI" w:hAnsi="Nirmala UI" w:eastAsia="Nirmala UI" w:cs="Nirmala UI"/>
        </w:rPr>
        <w:t>जिसमें</w:t>
      </w:r>
      <w:r>
        <w:rPr>
          <w:rFonts w:ascii="Times New Roman" w:hAnsi="Times New Roman" w:eastAsia="Times New Roman" w:cs="Times New Roman"/>
        </w:rPr>
        <w:t xml:space="preserve"> </w:t>
      </w:r>
      <w:r>
        <w:rPr>
          <w:rFonts w:ascii="Nirmala UI" w:hAnsi="Nirmala UI" w:eastAsia="Nirmala UI" w:cs="Nirmala UI"/>
        </w:rPr>
        <w:t>रिपब्लिकन</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प्रोटेस्टेंट</w:t>
      </w:r>
      <w:r>
        <w:rPr>
          <w:rFonts w:ascii="Times New Roman" w:hAnsi="Times New Roman" w:eastAsia="Times New Roman" w:cs="Times New Roman"/>
        </w:rPr>
        <w:t xml:space="preserve"> </w:t>
      </w:r>
      <w:r>
        <w:rPr>
          <w:rFonts w:ascii="Nirmala UI" w:hAnsi="Nirmala UI" w:eastAsia="Nirmala UI" w:cs="Nirmala UI"/>
        </w:rPr>
        <w:t>दोनों</w:t>
      </w:r>
      <w:r>
        <w:rPr>
          <w:rFonts w:ascii="Times New Roman" w:hAnsi="Times New Roman" w:eastAsia="Times New Roman" w:cs="Times New Roman"/>
        </w:rPr>
        <w:t xml:space="preserve"> </w:t>
      </w:r>
      <w:r>
        <w:rPr>
          <w:rFonts w:ascii="Nirmala UI" w:hAnsi="Nirmala UI" w:eastAsia="Nirmala UI" w:cs="Nirmala UI"/>
        </w:rPr>
        <w:t>सींगों</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संघर्ष</w:t>
      </w:r>
      <w:r>
        <w:rPr>
          <w:rFonts w:ascii="Times New Roman" w:hAnsi="Times New Roman" w:eastAsia="Times New Roman" w:cs="Times New Roman"/>
        </w:rPr>
        <w:t xml:space="preserve">, </w:t>
      </w:r>
      <w:r>
        <w:rPr>
          <w:rFonts w:ascii="Nirmala UI" w:hAnsi="Nirmala UI" w:eastAsia="Nirmala UI" w:cs="Nirmala UI"/>
        </w:rPr>
        <w:t>राजनीतिक</w:t>
      </w:r>
      <w:r>
        <w:rPr>
          <w:rFonts w:ascii="Times New Roman" w:hAnsi="Times New Roman" w:eastAsia="Times New Roman" w:cs="Times New Roman"/>
        </w:rPr>
        <w:t xml:space="preserve"> </w:t>
      </w:r>
      <w:r>
        <w:rPr>
          <w:rFonts w:ascii="Nirmala UI" w:hAnsi="Nirmala UI" w:eastAsia="Nirmala UI" w:cs="Nirmala UI"/>
        </w:rPr>
        <w:t>दल</w:t>
      </w:r>
      <w:r>
        <w:rPr>
          <w:rFonts w:ascii="Times New Roman" w:hAnsi="Times New Roman" w:eastAsia="Times New Roman" w:cs="Times New Roman"/>
        </w:rPr>
        <w:t xml:space="preserve">, </w:t>
      </w:r>
      <w:r>
        <w:rPr>
          <w:rFonts w:ascii="Nirmala UI" w:hAnsi="Nirmala UI" w:eastAsia="Nirmala UI" w:cs="Nirmala UI"/>
        </w:rPr>
        <w:t>लौदीकियाई</w:t>
      </w:r>
      <w:r>
        <w:rPr>
          <w:rFonts w:ascii="Times New Roman" w:hAnsi="Times New Roman" w:eastAsia="Times New Roman" w:cs="Times New Roman"/>
        </w:rPr>
        <w:t xml:space="preserve"> </w:t>
      </w:r>
      <w:r>
        <w:rPr>
          <w:rFonts w:ascii="Nirmala UI" w:hAnsi="Nirmala UI" w:eastAsia="Nirmala UI" w:cs="Nirmala UI"/>
        </w:rPr>
        <w:t>ऐडवेंटवाद</w:t>
      </w:r>
      <w:r>
        <w:rPr>
          <w:rFonts w:ascii="Times New Roman" w:hAnsi="Times New Roman" w:eastAsia="Times New Roman" w:cs="Times New Roman"/>
        </w:rPr>
        <w:t xml:space="preserve">, 144,000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उद्भव</w:t>
      </w:r>
      <w:r>
        <w:rPr>
          <w:rFonts w:ascii="Times New Roman" w:hAnsi="Times New Roman" w:eastAsia="Times New Roman" w:cs="Times New Roman"/>
        </w:rPr>
        <w:t xml:space="preserve">, </w:t>
      </w:r>
      <w:r>
        <w:rPr>
          <w:rFonts w:ascii="Nirmala UI" w:hAnsi="Nirmala UI" w:eastAsia="Nirmala UI" w:cs="Nirmala UI"/>
        </w:rPr>
        <w:t>इस्लाम</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तीसरी</w:t>
      </w:r>
      <w:r>
        <w:rPr>
          <w:rFonts w:ascii="Times New Roman" w:hAnsi="Times New Roman" w:eastAsia="Times New Roman" w:cs="Times New Roman"/>
        </w:rPr>
        <w:t xml:space="preserve"> </w:t>
      </w:r>
      <w:r>
        <w:rPr>
          <w:rFonts w:ascii="Nirmala UI" w:hAnsi="Nirmala UI" w:eastAsia="Nirmala UI" w:cs="Nirmala UI"/>
        </w:rPr>
        <w:t>हाय</w:t>
      </w:r>
      <w:r>
        <w:rPr>
          <w:rFonts w:ascii="Times New Roman" w:hAnsi="Times New Roman" w:eastAsia="Times New Roman" w:cs="Times New Roman"/>
        </w:rPr>
        <w:t xml:space="preserve">, </w:t>
      </w:r>
      <w:r>
        <w:rPr>
          <w:rFonts w:ascii="Nirmala UI" w:hAnsi="Nirmala UI" w:eastAsia="Nirmala UI" w:cs="Nirmala UI"/>
        </w:rPr>
        <w:t>रूस</w:t>
      </w:r>
      <w:r>
        <w:rPr>
          <w:rFonts w:ascii="Times New Roman" w:hAnsi="Times New Roman" w:eastAsia="Times New Roman" w:cs="Times New Roman"/>
        </w:rPr>
        <w:t xml:space="preserve">, </w:t>
      </w:r>
      <w:r>
        <w:rPr>
          <w:rFonts w:ascii="Nirmala UI" w:hAnsi="Nirmala UI" w:eastAsia="Nirmala UI" w:cs="Nirmala UI"/>
        </w:rPr>
        <w:t>संयुक्त</w:t>
      </w:r>
      <w:r>
        <w:rPr>
          <w:rFonts w:ascii="Times New Roman" w:hAnsi="Times New Roman" w:eastAsia="Times New Roman" w:cs="Times New Roman"/>
        </w:rPr>
        <w:t xml:space="preserve"> </w:t>
      </w:r>
      <w:r>
        <w:rPr>
          <w:rFonts w:ascii="Nirmala UI" w:hAnsi="Nirmala UI" w:eastAsia="Nirmala UI" w:cs="Nirmala UI"/>
        </w:rPr>
        <w:t>राष्ट्र</w:t>
      </w:r>
      <w:r>
        <w:rPr>
          <w:rFonts w:ascii="Times New Roman" w:hAnsi="Times New Roman" w:eastAsia="Times New Roman" w:cs="Times New Roman"/>
        </w:rPr>
        <w:t xml:space="preserve">, </w:t>
      </w:r>
      <w:r>
        <w:rPr>
          <w:rFonts w:ascii="Nirmala UI" w:hAnsi="Nirmala UI" w:eastAsia="Nirmala UI" w:cs="Nirmala UI"/>
        </w:rPr>
        <w:t>पोपीय</w:t>
      </w:r>
      <w:r>
        <w:rPr>
          <w:rFonts w:ascii="Times New Roman" w:hAnsi="Times New Roman" w:eastAsia="Times New Roman" w:cs="Times New Roman"/>
        </w:rPr>
        <w:t xml:space="preserve"> </w:t>
      </w:r>
      <w:r>
        <w:rPr>
          <w:rFonts w:ascii="Nirmala UI" w:hAnsi="Nirmala UI" w:eastAsia="Nirmala UI" w:cs="Nirmala UI"/>
        </w:rPr>
        <w:t>शक्ति</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हस्मोनी</w:t>
      </w:r>
      <w:r>
        <w:rPr>
          <w:rFonts w:ascii="Times New Roman" w:hAnsi="Times New Roman" w:eastAsia="Times New Roman" w:cs="Times New Roman"/>
        </w:rPr>
        <w:t xml:space="preserve"> </w:t>
      </w:r>
      <w:r>
        <w:rPr>
          <w:rFonts w:ascii="Nirmala UI" w:hAnsi="Nirmala UI" w:eastAsia="Nirmala UI" w:cs="Nirmala UI"/>
        </w:rPr>
        <w:t>समानताएँ</w:t>
      </w:r>
      <w:r>
        <w:rPr>
          <w:rFonts w:ascii="Times New Roman" w:hAnsi="Times New Roman" w:eastAsia="Times New Roman" w:cs="Times New Roman"/>
        </w:rPr>
        <w:t xml:space="preserve"> </w:t>
      </w:r>
      <w:r>
        <w:rPr>
          <w:rFonts w:ascii="Nirmala UI" w:hAnsi="Nirmala UI" w:eastAsia="Nirmala UI" w:cs="Nirmala UI"/>
        </w:rPr>
        <w:t>सम्मिलित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w:t>
      </w:r>
      <w:r>
        <w:rPr>
          <w:rFonts w:ascii="Nirmala UI" w:hAnsi="Nirmala UI" w:eastAsia="Nirmala UI" w:cs="Nirmala UI"/>
        </w:rPr>
        <w:t>बुद्धिमानों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इस</w:t>
      </w:r>
      <w:r>
        <w:rPr>
          <w:rFonts w:ascii="Times New Roman" w:hAnsi="Times New Roman" w:eastAsia="Times New Roman" w:cs="Times New Roman"/>
        </w:rPr>
        <w:t xml:space="preserve"> </w:t>
      </w:r>
      <w:r>
        <w:rPr>
          <w:rFonts w:ascii="Nirmala UI" w:hAnsi="Nirmala UI" w:eastAsia="Nirmala UI" w:cs="Nirmala UI"/>
        </w:rPr>
        <w:t>योग्य</w:t>
      </w:r>
      <w:r>
        <w:rPr>
          <w:rFonts w:ascii="Times New Roman" w:hAnsi="Times New Roman" w:eastAsia="Times New Roman" w:cs="Times New Roman"/>
        </w:rPr>
        <w:t xml:space="preserve"> </w:t>
      </w:r>
      <w:r>
        <w:rPr>
          <w:rFonts w:ascii="Nirmala UI" w:hAnsi="Nirmala UI" w:eastAsia="Nirmala UI" w:cs="Nirmala UI"/>
        </w:rPr>
        <w:t>बनाती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वे</w:t>
      </w:r>
      <w:r>
        <w:rPr>
          <w:rFonts w:ascii="Times New Roman" w:hAnsi="Times New Roman" w:eastAsia="Times New Roman" w:cs="Times New Roman"/>
        </w:rPr>
        <w:t xml:space="preserve"> </w:t>
      </w:r>
      <w:r>
        <w:rPr>
          <w:rFonts w:ascii="Nirmala UI" w:hAnsi="Nirmala UI" w:eastAsia="Nirmala UI" w:cs="Nirmala UI"/>
        </w:rPr>
        <w:t>परमेश्वर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मार्गदर्शन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पहचानें</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उसे</w:t>
      </w:r>
      <w:r>
        <w:rPr>
          <w:rFonts w:ascii="Times New Roman" w:hAnsi="Times New Roman" w:eastAsia="Times New Roman" w:cs="Times New Roman"/>
        </w:rPr>
        <w:t xml:space="preserve"> </w:t>
      </w:r>
      <w:r>
        <w:rPr>
          <w:rFonts w:ascii="Nirmala UI" w:hAnsi="Nirmala UI" w:eastAsia="Nirmala UI" w:cs="Nirmala UI"/>
        </w:rPr>
        <w:t>ग्रहण</w:t>
      </w:r>
      <w:r>
        <w:rPr>
          <w:rFonts w:ascii="Times New Roman" w:hAnsi="Times New Roman" w:eastAsia="Times New Roman" w:cs="Times New Roman"/>
        </w:rPr>
        <w:t xml:space="preserve"> </w:t>
      </w:r>
      <w:r>
        <w:rPr>
          <w:rFonts w:ascii="Nirmala UI" w:hAnsi="Nirmala UI" w:eastAsia="Nirmala UI" w:cs="Nirmala UI"/>
        </w:rPr>
        <w:t>करें</w:t>
      </w:r>
      <w:r>
        <w:rPr>
          <w:rFonts w:ascii="Times New Roman" w:hAnsi="Times New Roman" w:eastAsia="Times New Roman" w:cs="Times New Roman"/>
        </w:rPr>
        <w:t xml:space="preserve">, </w:t>
      </w:r>
      <w:r>
        <w:rPr>
          <w:rFonts w:ascii="Nirmala UI" w:hAnsi="Nirmala UI" w:eastAsia="Nirmala UI" w:cs="Nirmala UI"/>
        </w:rPr>
        <w:t>बिना</w:t>
      </w:r>
      <w:r>
        <w:rPr>
          <w:rFonts w:ascii="Times New Roman" w:hAnsi="Times New Roman" w:eastAsia="Times New Roman" w:cs="Times New Roman"/>
        </w:rPr>
        <w:t xml:space="preserve"> </w:t>
      </w:r>
      <w:r>
        <w:rPr>
          <w:rFonts w:ascii="Nirmala UI" w:hAnsi="Nirmala UI" w:eastAsia="Nirmala UI" w:cs="Nirmala UI"/>
        </w:rPr>
        <w:t>पूर्वकालीन</w:t>
      </w:r>
      <w:r>
        <w:rPr>
          <w:rFonts w:ascii="Times New Roman" w:hAnsi="Times New Roman" w:eastAsia="Times New Roman" w:cs="Times New Roman"/>
        </w:rPr>
        <w:t xml:space="preserve"> </w:t>
      </w:r>
      <w:r>
        <w:rPr>
          <w:rFonts w:ascii="Nirmala UI" w:hAnsi="Nirmala UI" w:eastAsia="Nirmala UI" w:cs="Nirmala UI"/>
        </w:rPr>
        <w:t>अगुवाई</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भूले</w:t>
      </w:r>
      <w:r>
        <w:rPr>
          <w:rFonts w:ascii="Times New Roman" w:hAnsi="Times New Roman" w:eastAsia="Times New Roman" w:cs="Times New Roman"/>
        </w:rPr>
        <w:t xml:space="preserve"> (Testimonies to Ministers, 31).</w:t>
      </w:r>
    </w:p>
    <w:p>
      <w:pPr>
        <w:pStyle w:val="ArticleBody"/>
        <w:jc w:val="left"/>
      </w:pPr>
      <w:r>
        <w:rPr>
          <w:rFonts w:ascii="Times New Roman" w:hAnsi="Times New Roman" w:eastAsia="Times New Roman" w:cs="Times New Roman"/>
        </w:rPr>
        <w:t>Ang “munting aklat” (Pahayag 10) na kanilang kinain, sa pamamagitan ng paglalagom nito sa loob sa pamamagitan ng pag-aaral na gaya ng sa mga taga-Berea sa kasaysayang nakita nang patiuna, ang isang daan at apatnapu’t apat na libo ay nagkakamit ng pagkakilala upang makatayong matatag sa, “Nasusulat,” sa gitna ng mga pandaraya ni Satanas. Ang kanilang paghahanda ay nagbibigay sa kanila ng kakayahang iwasang umurong sa kapahamakan (Hebreo 10:37–39; Habakuk 2:4), at pagkatapos nito ay nahahayag silang mga mananagumpay na subok at napatunayan, na tumutupad sa mga utos ng Diyos (lalo na ang ikaapat) at sa pananampalataya ni Jesus. Sila yaong mga lumalagos sa huling krisis kung saan ang ganap ay mabubuhay sa pamamagitan ng pananampalataya, na iniingatan ng mga anghel, samantalang ang mga mangmang (na tumatanggi sa metodolohiya at mensahe) ay nahaharap sa makapangyarihang pagkalinlang at nawawalan ng pag-asa. Ito ay umaayon sa Testimonies, tomo 9, sa kabanatang For the Coming of the King, (nagsisimula sa pahina 11) taglay ang simbolismo nitong 9/11, kaya’t itinatakda ang yugto mula 9/11 hanggang sa batas ng Linggo bilang panahon ng pagtatatak, kung kailan nauunawaan ng marurunong ang pagkatupad ng Daniel onse at walang kinatatakutan maliban sa paglimot sa pangunguna ng Diyos sa nakaraang mga banal na kasaysayan.</w:t>
      </w:r>
    </w:p>
    <w:p>
      <w:pPr>
        <w:pStyle w:val="ArticleBody"/>
        <w:jc w:val="left"/>
      </w:pPr>
      <w:r>
        <w:rPr>
          <w:rFonts w:ascii="Times New Roman" w:hAnsi="Times New Roman" w:eastAsia="Times New Roman" w:cs="Times New Roman"/>
        </w:rPr>
        <w:t>Maqaaladaha afarta ah, marka la isu geeyo, waxay soo bandhigaan fasiraad nebiyadeed oo ku saabsan Masiixa, sida Libaaxa qabiilka Yahuudah, iyo Alfa iyo Oomega kan waqtiyada muhiimka ah ka fura qaybo ka mid ah Daanyeel cutubka kow iyo tobnaad si uu u hago dhaqdhaqaaqa dib-u-habaynta ugu dambeeya ee boqol iyo afartan iyo afarta kun. Sannadkii 1989, oo ahayd 126 sano ka dib “caasinnimadii” Adventist ee 1863, Libaaxu wuxuu furay Daanyeel 11:40–45, isagoo muujiyey bogsashada nabarkii dhimashada lahaa ee baabbanimada ee 1798 ee ku timid midowga saddex-geesoodka ah (masduulaagga, bahalka, iyo nebigii beenta ahaa) ee aayadda afartan iyo kow, taas oo horseedaysa Armageddoon, “buurta quduuska ah ee ammaanta leh” halkaas oo baabbanimadu ku hesho xukunkeedii ugu dambeeyey ee aayadda afartan iyo shan. Furitaankani wuxuu bilaabaa bilowga dhaqdhaqaaqa, isagoo dhalinaya “korodhka aqoonta” (Selected Messages, book 2) ee ku saabsan “baabbanimada iyo sharciga Axadda”, kuna kicinaya imtixaanka saddex-geesoodka ah ee ah in la “daahiriyo, la caddaysto, oo la tijaabiyo” sida lagu matalay Daanyeel 12:10.</w:t>
      </w:r>
    </w:p>
    <w:p>
      <w:pPr>
        <w:pStyle w:val="ArticleBody"/>
        <w:jc w:val="left"/>
      </w:pPr>
      <w:r>
        <w:rPr>
          <w:rFonts w:ascii="Times New Roman" w:hAnsi="Times New Roman" w:eastAsia="Times New Roman" w:cs="Times New Roman"/>
        </w:rPr>
        <w:t>Nous poursuivrons ces réflexions dans le prochain article.</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 n’ai pas reçu le texte à traduire. Veuillez envoyer le passage complet en anglais.</dc:title>
  <dc:subject>Rafraîchir les quatre premiers articles</dc:subject>
  <dc:creator>Jeff Pippenger</dc:creator>
  <cp:keywords/>
  <dc:description>Generated by ArticleDigger from hidden_history\05_hidden_history.json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