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આઠમો સાતમાંથી છે — નંબર બે</w:t>
      </w:r>
    </w:p>
    <w:p>
      <w:pPr>
        <w:pStyle w:val="ArticleSubtitle"/>
        <w:jc w:val="left"/>
      </w:pPr>
      <w:r>
        <w:rPr>
          <w:rFonts w:ascii="Nirmala UI" w:hAnsi="Nirmala UI" w:eastAsia="Nirmala UI" w:cs="Nirmala UI"/>
        </w:rPr>
        <w:t>બાઇબલની ભવિષ્યવાણીનાં રાજ્યો</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2023-09-15</w:t>
      </w:r>
    </w:p>
    <w:p>
      <w:pPr>
        <w:pStyle w:val="ArticleBody"/>
        <w:jc w:val="left"/>
      </w:pPr>
      <w:r>
        <w:rPr>
          <w:rFonts w:ascii="Nirmala UI" w:hAnsi="Nirmala UI" w:eastAsia="Nirmala UI" w:cs="Nirmala UI"/>
        </w:rPr>
        <w:t>અગાઉના લેખમાં અમે ઓળખ્યું હતું કે મિલરાઇટો રોમને મૂર્તિપૂજક અને પાપસીય રોમથી વધુ રૂપમાં જોઈ શકતા નહોતા, તેમ છતાં તેમણે આ બે સત્તાઓ વચ્ચેના ભેદોને ઉલ્લેખ્યા હતા. મિલરાઇટો માટે મૂર્તિપૂજક અને પાપસીય રોમ વચ્ચેના ભેદોએ તેમને એ ઓળખવા સુધી પહોંચાડ્યા નહોતા કે પાપસીય રોમ એ પાંચમું રાજ્ય હતું, જે મૂર્તિપૂજક રોમ નામના ચોથા રાજ્યને અનુસરી આવ્યું હતું. ઈ.સ. 1844ની નિરાશા પછી, સિસ્ટર વ્હાઇટે પ્રકાશિતવાક્યના બારમા અને તેરમા અધ્યાયની ત્રણ સત્તાઓની ઓળખ કરી—બારમા અધ્યાયમાં અજગર, ત્યારબાદ તેરમા અધ્યાયમાં સમુદ્રમાંથી નીકળેલું પશુરૂપ પાપસી, અને પછી ધરતીમાંથી નીકળેલા પશુરૂપે યુનાઇટેડ સ્ટેટ્સ. પાયો મૂકાઈ ગયા પછી, પ્રભુએ પ્રકાશિતવાક્યના સોળમા અધ્યાયમાં દર્શાવાયેલા અજગર, પશુ અને ખોટા ભવિષ્યવક્તાના ત્રિવિધ સંઘ વિષેનું પ્રકાશ ખુલ્લું કર્યું, જે વિશ્વને આર્માગેડોન તરફ દોરી જાય છે.</w:t>
      </w:r>
    </w:p>
    <w:p>
      <w:pPr>
        <w:pStyle w:val="ArticleScripture"/>
        <w:jc w:val="left"/>
      </w:pPr>
      <w:r>
        <w:rPr>
          <w:rFonts w:ascii="Nirmala UI" w:hAnsi="Nirmala UI" w:eastAsia="Nirmala UI" w:cs="Nirmala UI"/>
        </w:rPr>
        <w:t>જે ભવિષ્યવાણીની શ્રેણીમાં આ પ્રતીકો જોવા મળે છે તે પ્રકટીકરણ 12 થી શરૂ થાય છે, જ્યાં તે અજગર છે જેણે ખ્રિસ્તના જન્મ સમયે તેને નાશ કરવા પ્રયત્ન કર્યો હતો. અજગરને શેતાન કહેવામાં આવ્યો છે (પ્રકટીકરણ 12:9); એ જ હતો જેણે હેરોદને ઉશ્કેર્યો કે તે તારનારને મૃત્યુ પામાડે. પરંતુ ખ્રિસ્તી યુગની પ્રથમ સદીઓ દરમિયાન ખ્રિસ્ત અને તેના લોકોથી યુદ્ધ કરવા માટે શેતાનનો મુખ્ય કાર્યકર્તા રોમન સામ્રાજ્ય હતો, જેમાં મૂર્તિપૂજા પ્રચલિત ધર્મ હતો. આથી, જ્યારે અજગર મુખ્ય અર્થમાં શેતાનનું પ્રતિનિધિત્વ કરે છે, ત્યારે ગૌણ અર્થમાં તે મૂર્તિપૂજક રોમનું પ્રતીક છે.</w:t>
      </w:r>
    </w:p>
    <w:p>
      <w:pPr>
        <w:pStyle w:val="ArticleScripture"/>
        <w:jc w:val="left"/>
      </w:pPr>
      <w:r>
        <w:rPr>
          <w:rFonts w:ascii="Nirmala UI" w:hAnsi="Nirmala UI" w:eastAsia="Nirmala UI" w:cs="Nirmala UI"/>
        </w:rPr>
        <w:t>“અધ્યાય 13 માં (વચનો 1–10) બીજા એક પશુનું વર્ણન કરવામાં આવ્યું છે, જે ‘ચિત્તા જેવો’ હતો, અને જેને અજગરે ‘તેની શક્તિ, અને તેનું આસન, અને મહાન અધિકાર’ આપ્યો. આ પ્રતીક, જેમ મોટાભાગના પ્રોટેસ્ટન્ટોએ માન્યું છે, પોપશાહીનું પ્રતિનિધિત્વ કરે છે, જેણે પ્રાચીન રોમન સામ્રાજ્ય પાસે કદી રહેલી શક્તિ, આસન અને અધિકારનું ઉત્તરાધિકાર મેળવ્યું. તે ચિત્તા જેવા પશુ વિષે જાહેર કરવામાં આવ્યું છે: ‘તેને એક એવું મુખ આપવામાં આવ્યું, જે મોટી મોટી વાતો અને નિંદાવચનો બોલતું હતું…. અને તેણે ઈશ્વર વિરુદ્ધ નિંદા કરવા, તેના નામની, અને તેના તંબુની, અને સ્વર્ગમાં વસનારાઓની નિંદા કરવા પોતાનું મુખ ખોલ્યું. અને તેને પવિત્રજનો સાથે યુદ્ધ કરવા અને તેમને જીતવા માટે આપવામાં આવ્યું: અને તેને સર્વ કુળો, અને ભાષાઓ, અને જાતિઓ પર અધિકાર આપવામાં આવ્યો.’ આ ભવિષ્યવાણી, જે લગભગ દાનિયેલ 7 ના નાનાં શિંગડાના વર્ણન સાથે સમાન છે, નિઃસંદેહ પોપશાહી તરફ સંકેત કરે છે.”</w:t>
      </w:r>
    </w:p>
    <w:p>
      <w:pPr>
        <w:pStyle w:val="ArticleScripture"/>
        <w:jc w:val="left"/>
      </w:pPr>
      <w:r>
        <w:rPr>
          <w:rFonts w:ascii="Nirmala UI" w:hAnsi="Nirmala UI" w:eastAsia="Nirmala UI" w:cs="Nirmala UI"/>
        </w:rPr>
        <w:t>“‘તેને બેતાલીસ મહિના સુધી કાર્ય ચાલુ રાખવાની શક્તિ આપવામાં આવી.’ અને ભવિષ્યવક્તા કહે છે, ‘મેં તેના મસ્તકોમાંથી એકને જાણે મરણપ્રાય રીતે ઘવાયેલું જોયું.’ અને ફરી: ‘જે કેદમાં લઈ જાય છે તે પોતે કેદમાં જશે; જે તલવારથી મારે છે તેને તલવારથી મારવામાં આવવું જોઈએ.’ આ બેતાલીસ મહિના ‘એક સમય, સમયમાં અને અડધા સમય’ સમાન છે—દાનિયેલ 7 ના સાડા ત્રણ વર્ષ, અથવા 1260 દિવસ—એ સમયગાળો જેના દરમિયાન પાપસીય સત્તાને દેવના લોકોએ પર અત્યાચાર કરવો હતો. અગાઉના અધ્યાયોમાં દર્શાવ્યા મુજબ, આ સમયગાળો ઈ.સ. 538 માં પાપસીની સર્વોચ્ચતા સાથે શરૂ થયો અને 1798માં સમાપ્ત થયો. તે સમયે પોપને ફ્રેન્ચ સૈન્ય દ્વારા કેદ કરવામાં આવ્યો, પાપસીય સત્તાને તેનું મરણપ્રાય ઘા મળ્યું, અને આ આગાહી પૂર્ણ થઈ, ‘જે કેદમાં લઈ જાય છે તે પોતે કેદમાં જશે.’”</w:t>
      </w:r>
    </w:p>
    <w:p>
      <w:pPr>
        <w:pStyle w:val="ArticleScripture"/>
        <w:jc w:val="left"/>
      </w:pPr>
      <w:r>
        <w:rPr>
          <w:rFonts w:ascii="Nirmala UI" w:hAnsi="Nirmala UI" w:eastAsia="Nirmala UI" w:cs="Nirmala UI"/>
        </w:rPr>
        <w:t>“આ બિંદુએ બીજું એક પ્રતીક રજૂ થાય છે. પ્રભુવક્તા કહે છે: ‘મેં ધરતીમાંથી ઊભરતું બીજું એક પશુ જોયું; અને તેને મેથીના બાળ જેવી બે શિંગડાં હતાં.’ પદ 11. આ પશુનું દેખાવ અને તેના ઉદયની રીત—બન્ને સૂચવે છે કે જે રાષ્ટ્રનું તે પ્રતિનિધિત્વ કરે છે, તે અગાઉનાં પ્રતીકો હેઠળ દર્શાવવામાં આવેલા રાષ્ટ્રોથી ભિન્ન છે. જગત પર રાજ્ય કરનારાં મહાન સામ્રાજ્યો પ્રભુવક્તા દાનિયેલને હિંસ્ર પશુઓરૂપે દર્શાવવામાં આવ્યાં હતાં, અને તેઓ ત્યારે ઊભા થયા હતા જ્યારે ‘આકાશના ચાર પવનો મહાસાગર પર મથામણ કરતા હતા.’ દાનિયેલ 7:2. પ્રકાશિતવાક્ય 17 માં એક દૂતે સમજાવ્યું કે જળ ‘લોકો, અને ભીડો, અને જાતિઓ, અને ભાષાઓ’નું પ્રતિનિધિત્વ કરે છે. પ્રકાશિતવાક્ય 17:15. પવનો કલહનું પ્રતીક છે. મહાસાગર પર મથામણ કરતા આકાશના ચાર પવનો વિજય અને ક્રાંતિનાં તે ભયાનક દૃશ્યોનું પ્રતિનિધિત્વ કરે છે, જેઓ દ્વારા રાજ્યો સત્તા સુધી પહોંચ્યાં છે.”</w:t>
      </w:r>
    </w:p>
    <w:p>
      <w:pPr>
        <w:pStyle w:val="ArticleScripture"/>
        <w:jc w:val="left"/>
      </w:pPr>
      <w:r>
        <w:rPr>
          <w:rFonts w:ascii="Nirmala UI" w:hAnsi="Nirmala UI" w:eastAsia="Nirmala UI" w:cs="Nirmala UI"/>
        </w:rPr>
        <w:t>“પરંતુ કરડાના જેવા શિંગડા ધરાવતું પશુ ‘પૃથ્વીમાંથી ઉપર આવતું’ દેખાયું. પોતાના અસ્તિત્વની સ્થાપના કરવા માટે અન્ય સત્તાઓને ઉખાડી પાડવાના બદલે, આ રીતે દર્શાવવામાં આવેલું રાષ્ટ્ર અગાઉ અનાધિષ્ઠિત રહેલા પ્રદેશમાં ઊભરવું અને ધીમે ધીમે તથા શાંતિપૂર્વક વિકસવું જોઈએ. તેથી, તે જૂના વિશ્વની ભીડભરી અને સંઘર્ષશીલ રાષ્ટ્રીયતાઓની વચ્ચે—‘લોકો, અને ટોળાં, અને જાતિઓ, અને ભાષાઓ’ એવા ઉથલપાથલભર્યા સમુદ્રમાં—ઉદ્ભવી શકતું નહોતું. તેને પશ્ચિમ ખંડમાં શોધવું જોઈએ.”</w:t>
      </w:r>
    </w:p>
    <w:p>
      <w:pPr>
        <w:pStyle w:val="ArticleScripture"/>
        <w:jc w:val="left"/>
      </w:pPr>
      <w:r>
        <w:rPr>
          <w:rFonts w:ascii="Nirmala UI" w:hAnsi="Nirmala UI" w:eastAsia="Nirmala UI" w:cs="Nirmala UI"/>
        </w:rPr>
        <w:t>“નવા વિશ્વનું કયું રાષ્ટ્ર 1798માં સત્તામાં ઉદય પામી રહ્યું હતું, શક્તિ અને મહાનતાનું વચન આપતું હતું, અને વિશ્વનું ધ્યાન આકર્ષતું હતું? આ પ્રતીકનો લાગુ પડતો અર્થ કોઈ પ્રશ્નને અવકાશ આપતો નથી. એક રાષ્ટ્ર, અને માત્ર એક જ, આ ભવિષ્યવાણીની વિશિષ્ટતાઓને પૂર્ણ કરે છે; તે નિઃસંદેહ રીતે યુનાઇટેડ સ્ટેટ્સ ઑફ અમેરિકા તરફ સૂચવે છે. વારંવાર પવિત્ર લેખકનો ભાવ, અને લગભગ તેના જ સચોટ શબ્દો, આ રાષ્ટ્રના ઉદય અને વિકાસનું વર્ણન કરતી વખતે વક્તા અને ઇતિહાસકાર દ્વારા અજાણતાં જ ઉપયોગમાં લેવાયા છે. તે પશુ ‘પૃથ્વીમાંથી ઊભરતું’ જોવામાં આવ્યું હતું; અને અનુવાદકોના મત મુજબ, અહીં ‘ઊભરતું’ તરીકે અનુવાદિત થયેલો શબ્દનો શાબ્દિક અર્થ ‘વનસ્પતિની જેમ ઉગવું અથવા ફૂટી નીકળવું’ એવો થાય છે. અને, જેમ આપણે જોઈ ચૂક્યા છીએ, તે રાષ્ટ્ર અગાઉથી નિર્વસિત પ્રદેશમાં ઉદ્ભવવું જોઈએ. એક પ્રખ્યાત લેખક, યુનાઇટેડ સ્ટેટ્સના ઉદયનું વર્ણન કરતાં, ‘શૂન્યતામાંથી તેના પ્રગટ થવાના રહસ્ય’ વિશે કહે છે, અને કહે છે: ‘શાંત બીજની જેમ અમે સામ્રાજ્યમાં વિકસ્યાં.’—G. A. Townsend, The New World Compared With the Old, page 462. 1850માં એક યુરોપિયન સામયિકે યુનાઇટેડ સ્ટેટ્સને અદ્ભુત સામ્રાજ્ય તરીકે ઉલ્લેખ્યું, જે ‘પ્રગટ થઈ રહ્યું હતું,’ અને ‘પૃથ્વીની નિશ્ચલતા વચ્ચે પ્રતિદિન પોતાની શક્તિ અને ગૌરવમાં વધારો કરી રહ્યું હતું.’—The Dublin Nation. આ રાષ્ટ્રના પિલગ્રીમ સ્થાપકો વિશેના એક ભાષણમાં એડવર્ડ એવરેટે કહ્યું: ‘શું તેઓ એકાંત સ્થાનની શોધમાં હતા, જે તેની અજાણ્યતાને લીધે નિર્દોષ હોય, અને તેની દૂરવર્તિતાને લીધે સુરક્ષિત હોય, જ્યાં લેઇડનની નાની ચર્ચ અંતઃકરણની સ્વતંત્રતાનો આનંદ માણી શકે? જુઓ, તે વિશાળ પ્રદેશો, જેઓ પર શાંતિપૂર્ણ વિજયમાં, … તેમણે ક્રોસના ધ્વજો વહન કર્યા છે!’—Speech delivered at Plymouth, Massachusetts, Dec. 22, 1824, page 11.”</w:t>
      </w:r>
    </w:p>
    <w:p>
      <w:pPr>
        <w:pStyle w:val="ArticleScripture"/>
        <w:jc w:val="left"/>
      </w:pPr>
      <w:r>
        <w:rPr>
          <w:rFonts w:ascii="Nirmala UI" w:hAnsi="Nirmala UI" w:eastAsia="Nirmala UI" w:cs="Nirmala UI"/>
        </w:rPr>
        <w:t>“‘અને તેને મેષ જેવા બે શિંગડા હતાં.’ મેષ જેવા શિંગડા યુવાની, નિર્દોષતા અને સૌમ્યતા દર્શાવે છે, અને 1798માં ‘ઉપર આવતું’ તરીકે પ્રભુદ્રષ્ટાને રજૂ થયેલાં યુનાઇટેડ સ્ટેટ્સના સ્વભાવનું યોગ્ય પ્રતિનિધિત્વ કરે છે. જે ખ્રિસ્તી નિર્વાસિતો સૌપ્રથમ અમેરિકા ભાગી આવ્યા અને રાજકીય જુલમ તથા યાજકીય અસહિષ્ણુતાથી આશ્રય શોધ્યો, તેમની વચ્ચે ઘણા એવા હતા જેઓ નાગરિક અને ધાર્મિક સ્વાતંત્ર્યના વિશાળ પાયા ઉપર સરકાર સ્થાપિત કરવાનો નિશ્ચય કર્યો હતો. તેમના વિચારોને સ્વાતંત્ર્યની ઘોષણામાં સ્થાન મળ્યું, જે આ મહાસત્ય પ્રગટ કરે છે કે ‘બધા મનુષ્યો સમાન બનાવવામાં આવ્યા છે’ અને તેમને ‘જીવન, સ્વાતંત્ર્ય અને સુખની શોધ’નો અહરણિય અધિકાર આપવામાં આવ્યો છે. અને સંવિધાન પ્રજાને સ્વશાસનનો અધિકાર સુનિશ્ચિત કરે છે, એવું પ્રાવધાન કરીને કે લોકમતથી ચૂંટાયેલા પ્રતિનિધિઓ કાયદાઓ ઘડે અને તેમનું સંચાલન કરે. ધાર્મિક વિશ્વાસની સ્વતંત્રતા પણ આપવામાં આવી, અને દરેક મનુષ્યને પોતાના અંતરાત્માના હુકમ અનુસાર ઈશ્વરની ઉપાસના કરવાની મંજૂરી આપવામાં આવી. પ્રજાસત્તાકવાદ અને પ્રોટેસ્ટન્ટવાદ રાષ્ટ્રના મૂળભૂત સિદ્ધાંતો બની ગયા. આ સિદ્ધાંતો તેની શક્તિ અને સમૃદ્ધિનું રહસ્ય છે. સમગ્ર ખ્રિસ્તી જગતમાં પીડિત અને પામર બનાવાયેલા લોકોએ આ દેશમાં રસ અને આશા સાથે નજર કરી છે. લાખોએ તેના કિનારાઓનો આશરો લીધો છે, અને યુનાઇટેડ સ્ટેટ્સ પૃથ્વીના સર્વાધિક શક્તિશાળી રાષ્ટ્રોમાં સ્થાન પર પહોંચ્યું છે.”</w:t>
      </w:r>
    </w:p>
    <w:p>
      <w:pPr>
        <w:pStyle w:val="ArticleScripture"/>
        <w:jc w:val="left"/>
      </w:pPr>
      <w:r>
        <w:rPr>
          <w:rFonts w:ascii="Nirmala UI" w:hAnsi="Nirmala UI" w:eastAsia="Nirmala UI" w:cs="Nirmala UI"/>
        </w:rPr>
        <w:t>“પરંતુ મેમણા જેવા શિંગડા ધરાવતું તે પશુ ‘અજગરની જેમ બોલ્યું. અને તે તેની આગળના પ્રથમ પશુનો સર્વ અધિકાર ચલાવે છે, અને પૃથ્વી તથા તેમાં નિવાસ કરનારાઓને તે પ્રથમ પશુની ઉપાસના કરાવે છે, જેના ઘાતક ઘાવ સાજા થયા હતા; … અને પૃથ્વી પર નિવાસ કરનારાઓને એમ કહે છે કે તેઓ તે પશુની પ્રતિમા બનાવે, જેને તલવારથી ઘાવ થયો હતો અને છતાં તે જીવિત રહ્યું હતું.’ પ્રકાશન 13:11–14.” ધ ગ્રેટ કોન્ટ્રોવર્સી, 438–441.</w:t>
      </w:r>
    </w:p>
    <w:p>
      <w:pPr>
        <w:pStyle w:val="ArticleBody"/>
        <w:jc w:val="left"/>
      </w:pPr>
      <w:r>
        <w:rPr>
          <w:rFonts w:ascii="Nirmala UI" w:hAnsi="Nirmala UI" w:eastAsia="Nirmala UI" w:cs="Nirmala UI"/>
        </w:rPr>
        <w:t>આ અવતરણ સ્પષ્ટ કરે છે કે બારમો અને તેરમો અધ્યાય ડ્રેગન, પશુ અને ખોટા પ્રભુવક્તાને ઓળખાવે છે—એ જ તે ત્રણ શક્તિઓ છે, જેઓ પ્રકાશન સોળમાં જગતને આરમાગેડોન તરફ દોરી જાય છે. આ ત્રણેય શક્તિઓમાંની દરેક માટે તેના પોતાના વિશિષ્ટ અધ્યાયો છે, જે સમાન ભવિષ્યવાણીય ઇતિહાસને આવરી લે છે. દાનિયેલ અગિયારના છેલ્લાં છ વચનો આ શબ્દોથી આરંભે છે: “અને અંતના સમય પર,” જે 1798 હતું. ત્યારબાદ આ છ વચનો પોપસત્તાની અંતિમ ગતિઓની ઓળખ આપે છે, ત્યાં સુધી કે દાનિયેલ બારના પ્રથમ વચનમાં મીખાએલ ઊભા થાય છે, અને માનવીય પરીક્ષાકાળ સમાપ્ત થાય છે તથા સાત છેલ્લી આફતોનો પ્રારંભ કરાવે છે. અગિયારમા અધ્યાયના ચુમ્માલીસમા વચનમાં તે સમયનો સંદેશ, જે પોપસત્તાને ક્રોધિત કરે છે અને જે રક્તપાતની શરૂઆત કરાવે છે, જે પરીક્ષાકાળ સમાપ્ત થવાના અતિ પહેલાં થાય છે, તે “પૂર્વ તરફથી અને ઉત્તર તરફથી આવેલા સમાચાર” તરીકે દર્શાવવામાં આવ્યો છે.</w:t>
      </w:r>
    </w:p>
    <w:p>
      <w:pPr>
        <w:pStyle w:val="ArticleBody"/>
        <w:jc w:val="left"/>
      </w:pPr>
      <w:r>
        <w:rPr>
          <w:rFonts w:ascii="Nirmala UI" w:hAnsi="Nirmala UI" w:eastAsia="Nirmala UI" w:cs="Nirmala UI"/>
        </w:rPr>
        <w:t>પૂર્વ અને ઉત્તર તરફથી આવતો સંદેશ અંતિમ ચેતવણીનો સંદેશ દર્શાવે છે, કારણ કે તે માઈકલ ઊભા થાય તેનાં અતિસમીપે જાહેર કરવામાં આવે છે. તે ત્રીજા દૂતનો સંદેશ છે, જે પવિત્ર આત્માના ઉંડેલવામાં આવવાના સમય દરમ્યાન જાહેર થાય છે. દાનિયેલે આ સંદેશને દ્વિગુણ તરીકે રજૂ કર્યો હતો. “ઉત્તર”નો સંદેશ, જે પાપસત્તાને ક્રોધિત કરે છે, તે એવો સંદેશ છે જે “ઉત્તરના રાજા”ને પાપલ સત્તા તરીકે ઓળખાવે છે; અને “પૂર્વ”નો સંદેશ પૂર્વના સંતાનોનો સંદેશ છે, જે ઇસ્લામ છે. નિશ્ચિતરૂપે, તેના અન્ય મહત્વપૂર્ણ અર્થો પણ છે, પરંતુ પૂર્વ ઇસ્લામનું પ્રતિક છે અને ખ્રિસ્તવિરોધી સાચા ઉત્તરનાં રાજાનું કૂટરૂપ છે. ત્રીજા દૂતનો સંદેશ, જે ઉત્તરનાં રાજાની મુદ્રા (પશુની મુદ્રા) સ્વીકારવા વિરુદ્ધ ચેતવણી આપે છે, તે આ ચેતવણી પણ આપે છે કે જ્યારે યુનાઇટેડ સ્ટેટ્સ માટે અધર્મનો પ્યાલો પરિપૂર્ણ થશે ત્યારે ઇસ્લામ પ્રહાર કરશે, અને યુનાઇટેડ સ્ટેટ્સ રવિવારના કાયદા સમયે પોતાના અધર્મના પ્યાલાને પરિપૂર્ણ કરે છે.</w:t>
      </w:r>
    </w:p>
    <w:p>
      <w:pPr>
        <w:pStyle w:val="ArticleBody"/>
        <w:jc w:val="left"/>
      </w:pPr>
      <w:r>
        <w:rPr>
          <w:rFonts w:ascii="Nirmala UI" w:hAnsi="Nirmala UI" w:eastAsia="Nirmala UI" w:cs="Nirmala UI"/>
        </w:rPr>
        <w:t>પ્રકાશિત વાક્યનું તેરમું અધ્યાય, અગિયારમી કલમથી આગળ, એ જ ભવિષ્યવાણીય ઇતિહાસને ઓળખાવે છે, અને તે પણ 1798માં અંતકાળના સમયે જ શરૂ થાય છે.</w:t>
      </w:r>
    </w:p>
    <w:p>
      <w:pPr>
        <w:pStyle w:val="ArticleScripture"/>
        <w:jc w:val="left"/>
      </w:pPr>
      <w:r>
        <w:rPr>
          <w:rFonts w:ascii="Nirmala UI" w:hAnsi="Nirmala UI" w:eastAsia="Nirmala UI" w:cs="Nirmala UI"/>
        </w:rPr>
        <w:t>“નવા વિશ્વનું કયું રાષ્ટ્ર 1798માં સત્તામાં ઉદ્ભવી રહ્યું હતું, શક્તિ અને મહાનતાનું વચન આપતું હતું, અને વિશ્વનું ધ્યાન આકર્ષતું હતું? આ પ્રતીકનો પ્રયોગ કોઈ પ્રશ્નને સ્થાન આપતો નથી. એક રાષ્ટ્ર, અને માત્ર એક જ, આ ભવિષ્યવાણીના નિર્દેશોને પૂર્ણ કરે છે; તે નિઃસંદેહ રીતે યુનાઇટેડ સ્ટેટ્સ ઑફ અમેરિકા તરફ સંકેત કરે છે.” The Great Controversy, 440.</w:t>
      </w:r>
    </w:p>
    <w:p>
      <w:pPr>
        <w:pStyle w:val="ArticleBody"/>
        <w:jc w:val="left"/>
      </w:pPr>
      <w:r>
        <w:rPr>
          <w:rFonts w:ascii="Nirmala UI" w:hAnsi="Nirmala UI" w:eastAsia="Nirmala UI" w:cs="Nirmala UI"/>
        </w:rPr>
        <w:t>એ જ ભવિષ્યવાણીય ઇતિહાસ પ્રકાશન ૧૩:૧૧–૧૮માં આવરી લેવાયો છે, જે દાનિએલ ૧૧:૪૦–૪૫માં આવરી લેવાયો છે. દાનિએલના આ વચનોની જેમ જ, સંયુક્ત રાજ્ય અમેરિકાની ભૂમિકાની વાર્તા ત્યારે સમાપ્ત થાય છે જ્યારે કૃપાકાળનો અંત આવે છે, કારણ કે સંયુક્ત રાજ્ય અમેરિકા જગતને પશુનું ચિહ્ન સ્વીકારવા માટે બળપૂર્વક મજબૂર કરે છે. પછી, દાનિએલ ૧૧ની જેમ જ, સમયની સંદેશા અધ્યાય ૧૪માં રજૂ થાય છે. બંને અવતરણોમાં એકસરખી રચના છે; ફક્ત એટલો જ ફરક છે કે દાનિએલના આ વચનો પાપાસત્તાની પ્રવૃત્તિઓનું વર્ણન કરે છે, જ્યારે પ્રકાશન ૧૩ સંયુક્ત રાજ્ય અમેરિકાની ભૂમિકા દર્શાવે છે. આ બે રેખાઓ સાથે આપણે જાણીએ છીએ કે પ્રકાશનનો અધ્યાય ૧૭ એ જ ઇતિહાસને આવરે છે, પરંતુ દસ રાજાઓ રૂપે પ્રતિનિધિત્વ પામેલા અજગરની ભૂમિકાને ભારપૂર્વક દર્શાવે છે, જે સંયુક્ત રાષ્ટ્રો છે. પંક્તિ પર પંક્તિ તરીકે વિચારેલાં આ ત્રણ અધ્યાયો અજગર, પશુ અને ખોટા ભવિષ્યવક્તાની ભૂમિકાને ઓળખાવે છે, જે અધ્યાય ૧૬માં જગતને આર્માગેડોન તરફ દોરી જાય છે; તેથી આ વાત મહત્વપૂર્ણ છે કે જ્યારે પ્રકાશનનો અધ્યાય ૧૭ આરંભે છે, ત્યારે સાત છેલ્લી આફતો ઢોળી ચૂકેલા દેવદૂતોમાંથી એક યોહાનને રોમની વ્યભિચારિણીના ન્યાય વિષે જણાવવા આવે છે.</w:t>
      </w:r>
    </w:p>
    <w:p>
      <w:pPr>
        <w:pStyle w:val="ArticleScripture"/>
        <w:jc w:val="left"/>
      </w:pPr>
      <w:r>
        <w:rPr>
          <w:rFonts w:ascii="Nirmala UI" w:hAnsi="Nirmala UI" w:eastAsia="Nirmala UI" w:cs="Nirmala UI"/>
        </w:rPr>
        <w:t>પછી સાત કટોરાઓ ધરાવતા તે સાત દૂતોમાંથી એક આવ્યો અને તેણે મારી સાથે વાત કરી, મને કહ્યું, અહીં આવ; હું તને તે મહાન વ્યભિચારિણીનો ન્યાય બતાવીશ, જે ઘણા જળો ઉપર બેઠી છે; જેના સાથે પૃથ્વીના રાજાઓએ વ્યભિચાર કર્યો છે, અને પૃથ્વીના નિવાસીઓ તેના વ્યભિચારના દ્રાક્ષારસથી મતવાલા બનાવાયા છે. પ્રકાશિતવાક્ય 17:1, 2.</w:t>
      </w:r>
    </w:p>
    <w:p>
      <w:pPr>
        <w:pStyle w:val="ArticleBody"/>
        <w:jc w:val="left"/>
      </w:pPr>
      <w:r>
        <w:rPr>
          <w:rFonts w:ascii="Nirmala UI" w:hAnsi="Nirmala UI" w:eastAsia="Nirmala UI" w:cs="Nirmala UI"/>
        </w:rPr>
        <w:t>મિલેરાઇટ્સ માટે મુદ્દો મૂર્તિપૂજક રોમ અને પાપલ રોમ વિષે હતો, પરંતુ અંતે મુદ્દો ત્રિ-એક સંઘ વિષે છે. જેમ તેણે અધ્યાય બાર અને તેરામાં તે ત્રણ સત્તાઓની ઓળખ સ્પષ્ટ રીતે કરી છે, તેમ તે અધ્યાય સત્તરની સ્ત્રીને પણ સ્પષ્ટ રીતે પાપાશાહી તરીકે ઓળખાવે છે.</w:t>
      </w:r>
    </w:p>
    <w:p>
      <w:pPr>
        <w:pStyle w:val="ArticleScripture"/>
        <w:jc w:val="left"/>
      </w:pPr>
      <w:r>
        <w:rPr>
          <w:rFonts w:ascii="Nirmala UI" w:hAnsi="Nirmala UI" w:eastAsia="Nirmala UI" w:cs="Nirmala UI"/>
        </w:rPr>
        <w:t>પ્રકટીકરણ 17 ની “સ્ત્રી [બાબિલોન]”નું વર્ણન આ રીતે કરવામાં આવ્યું છે: “તે જાંબલી અને કિરમિઝી રંગના વસ્ત્રોથી સજ્જ હતી, અને સોના, મૂલ્યવાન રત્નો અને મોતીોથી અલંકૃત હતી; તેના હાથે સોનાનો એક પ્યાલો હતો, જે ઘૃણાસ્પદ વસ્તુઓ અને અશુદ્ધિથી ભરેલો હતો: … અને તેના કપાળ પર એક નામ લખેલું હતું, ‘રહસ્ય, મહાન બાબિલોન, વ્યભિચારિણીઓની માતા.’” ભવિષ્યવક્તા કહે છે: “મેં તે સ્ત્રીને પવિત્રજનોના લોહીથી અને ઈસુના શહીદોના લોહીથી મતવાલી થયેલી જોઈ.” વધુમાં બાબિલોનને “તે મહાન નગર, જે પૃથ્વીના રાજાઓ પર રાજ્ય કરે છે,” એમ જાહેર કરવામાં આવ્યું છે. પ્રકટીકરણ 17:4–6, 18. જે શક્તિએ અનેક સદીઓ સુધી ખ્રિસ્તીજગતના રાજાઓ ઉપર નિરંકુશ પ્રભુત્વ જાળવી રાખ્યું, તે રોમ છે.” ધ ગ્રેટ કોન્ટ્રોવર્સી, 382.</w:t>
      </w:r>
    </w:p>
    <w:p>
      <w:pPr>
        <w:pStyle w:val="ArticleBody"/>
        <w:jc w:val="left"/>
      </w:pPr>
      <w:r>
        <w:rPr>
          <w:rFonts w:ascii="Nirmala UI" w:hAnsi="Nirmala UI" w:eastAsia="Nirmala UI" w:cs="Nirmala UI"/>
        </w:rPr>
        <w:t>તો, સત્તરમા અધ્યાયમાં દર્શાવવામાં આવેલ ભવિષ્યવાણીય ઇતિહાસ ક્યારે શરૂ થાય છે?</w:t>
      </w:r>
    </w:p>
    <w:p>
      <w:pPr>
        <w:pStyle w:val="ArticleScripture"/>
        <w:jc w:val="left"/>
      </w:pPr>
      <w:r>
        <w:rPr>
          <w:rFonts w:ascii="Nirmala UI" w:hAnsi="Nirmala UI" w:eastAsia="Nirmala UI" w:cs="Nirmala UI"/>
        </w:rPr>
        <w:t>અને તેણે મને આત્મામાં અરણ્યમાં લઈ ગયો; અને મેં એક સ્ત્રીને લાલ રંગના પશુ પર બેઠેલી જોઈ, જે નિંદાનાં નામોથી ભરેલો હતો, અને તેને સાત મસ્તકો અને દસ શિંગડા હતાં. અને તે સ્ત્રી જાંબલી અને લાલ રંગનાં વસ્ત્રોથી સજ્જ હતી, અને સોનું, કિંમતી રત્નો અને મોતીથી અલંકૃત હતી; તેના હાથમાં એક સોનેરી પ્યાલો હતો, જે તેની વ્યભિચારની ઘૃણાસ્પદ વસ્તુઓ અને અશુદ્ધિથી ભરેલો હતો. અને તેના કપાળ પર એક નામ લખેલું હતું, રહસ્ય, મહાન બાબેલ, વ્યભિચારિણીઓ અને પૃથ્વીની ઘૃણાસ્પદ વસ્તુઓની માતા. અને મેં તે સ્ત્રીને સંતોના લોહીથી અને ઈસુના શહીદોના લોહીથી મત્ત જોઈ; અને જ્યારે મેં તેને જોઈ, ત્યારે હું અતિ આશ્ચર્યથી ચકિત થયો. પ્રકાશન 17:3–6.</w:t>
      </w:r>
    </w:p>
    <w:p>
      <w:pPr>
        <w:pStyle w:val="ArticleBody"/>
        <w:jc w:val="left"/>
      </w:pPr>
      <w:r>
        <w:rPr>
          <w:rFonts w:ascii="Nirmala UI" w:hAnsi="Nirmala UI" w:eastAsia="Nirmala UI" w:cs="Nirmala UI"/>
        </w:rPr>
        <w:t>યોહાને સ્ત્રીને જોવા માટે તેને ભવિષ્યવાણીરૂપે અરણ્યમાં લઈ જવામાં આવે છે, જેને યોહાને પોતે જ અગાઉ બારમા અધ્યાયમાં બે સાક્ષીઓ સાથે સંબંધિત કરીને પાપાશાહી શાસનના એક હજાર બે સો સાઠ વર્ષ તરીકે ઓળખાવ્યું છે.</w:t>
      </w:r>
    </w:p>
    <w:p>
      <w:pPr>
        <w:pStyle w:val="ArticleScripture"/>
        <w:jc w:val="left"/>
      </w:pPr>
      <w:r>
        <w:rPr>
          <w:rFonts w:ascii="Nirmala UI" w:hAnsi="Nirmala UI" w:eastAsia="Nirmala UI" w:cs="Nirmala UI"/>
        </w:rPr>
        <w:t>અને તે સ્ત્રી અરણ્યમાં ભાગી ગઈ, જ્યાં તેના માટે ઈશ્વરે એક સ્થાન તૈયાર કર્યું હતું, જેથી તેઓ તેને ત્યાં એક હજાર બે સો સાઠ દિવસ સુધી પોષણ આપે.... અને તે સ્ત્રીને એક મહાન ગરુડની બે પાંખો આપવામાં આવી, જેથી તે સર્પના સમક્ષથી અરણ્યમાં, પોતાના સ્થાનમાં, ઉડી જાય, જ્યાં તેનું એક સમય, અને સમયોએ, અને અડધા સમય સુધી પોષણ થાય છે. પ્રકટીકરણ 12:6, 14.</w:t>
      </w:r>
    </w:p>
    <w:p>
      <w:pPr>
        <w:pStyle w:val="ArticleBody"/>
        <w:jc w:val="left"/>
      </w:pPr>
      <w:r>
        <w:rPr>
          <w:rFonts w:ascii="Nirmala UI" w:hAnsi="Nirmala UI" w:eastAsia="Nirmala UI" w:cs="Nirmala UI"/>
        </w:rPr>
        <w:t>યોહાનને ભવિષ્યવાણીરૂપે અરણ્યકાળના સમયગાળામાં લઈ જવાયો હતો, પરંતુ ત્રીજી કલમ અને ત્યારપછી સ્પષ્ટ રીતે નિર્દિષ્ટ કરે છે કે બારસો સાઠ વર્ષોમાં યોહાનને ચોક્કસ કયા બિંદુએ લઈ જવાયો હતો; કારણ કે તે સ્ત્રી પહેલેથી જ સતામણીના લોહીથી મતવાલી થઈ ગઈ હતી, અને તે પહેલેથી જ “વેશ્યાઓની માતા” હતી. યોહાનને અરણ્યકાળના અંત તરફ લઈ જવાયો હતો, કારણ કે તે સ્ત્રીએ પહેલેથી જ સતામણીના લોહીનું પાન કર્યું હતું અને પ્રોટેસ્ટન્ટ મંડળીઓ પહેલેથી જ તેની ગોદમાં પાછી ફરી રહી હતી અને તેની પુત્રીઓ બની રહી હતી; કારણ કે તે સમયગાળામાં તેની ઓળખ “વેશ્યાઓની માતા” તરીકે કરવામાં આવી હતી. તેની પહેલેથી જ પુત્રીઓ હતી. સત્તરમા અધ્યાયમાં યોહાનની સાક્ષી 1798માં શરૂ થાય છે, જેમ તે જ ભવિષ્યવાણીય ઇતિહાસ પણ શરૂ થયો હતો, જેણે દાનિયેલ અગિયારમાંના પશુ અને પ્રકાશિતવાક્ય તેરમાંના ખોટા પ્રભુવક્તાનું પ્રતિનિધિત્વ કર્યું હતું.</w:t>
      </w:r>
    </w:p>
    <w:p>
      <w:pPr>
        <w:pStyle w:val="ArticleBody"/>
        <w:jc w:val="left"/>
      </w:pPr>
      <w:r>
        <w:rPr>
          <w:rFonts w:ascii="Nirmala UI" w:hAnsi="Nirmala UI" w:eastAsia="Nirmala UI" w:cs="Nirmala UI"/>
        </w:rPr>
        <w:t>જેમ અન્ય બે રેખાઓમાં છે, તેમ જ જ્યારે સત્તરમો અધ્યાય સમાપ્ત થાય છે, ત્યારે અઢારમો અધ્યાય પછી તે ઘડીએનો સંદેશ ઓળખાવે છે. ત્રણ પ્રભુવાણીય રેખાઓ—ત્રિગુણ સંઘના ત્રણેય ઘટકો માટે એક-એક. તે સર્વે 1798થી શરૂ થતી અને કૃપાકાળના સમાપ્તિ સુધી ચાલુ રહેતી એ જ ઐતિહાસિક રચનામાં દર્શાવવામાં આવી છે, અને ત્રણે અંતિમ ચેતવણીના સંદેશ પર ભાર મૂકે છે.</w:t>
      </w:r>
    </w:p>
    <w:p>
      <w:pPr>
        <w:pStyle w:val="ArticleBody"/>
        <w:jc w:val="left"/>
      </w:pPr>
      <w:r>
        <w:rPr>
          <w:rFonts w:ascii="Nirmala UI" w:hAnsi="Nirmala UI" w:eastAsia="Nirmala UI" w:cs="Nirmala UI"/>
        </w:rPr>
        <w:t>હબક્કૂકની કોષ્ટકો પ્રકાશનના સત્તરમા અધ્યાયના વિષયને ઘણાં વધુ વિસ્તૃત રૂપે સંબોધે છે, તેથી હવે હું તે ગૂઢ પ્રશ્ન પર જાઉં છું, જે બાઇબલની ભવિષ્યવાણીના આઠ રાજ્યો રજૂ કરતાં અધ્યાયમાં પ્રતિનિધિત્વ પામે છે.</w:t>
      </w:r>
    </w:p>
    <w:p>
      <w:pPr>
        <w:pStyle w:val="ArticleScripture"/>
        <w:jc w:val="left"/>
      </w:pPr>
      <w:r>
        <w:rPr>
          <w:rFonts w:ascii="Nirmala UI" w:hAnsi="Nirmala UI" w:eastAsia="Nirmala UI" w:cs="Nirmala UI"/>
        </w:rPr>
        <w:t>અને અહીં તે મન છે જેને જ્ઞાન છે. તે સાત મસ્તકો સાત પર્વતો છે, જેઓ પર તે સ્ત્રી બેસે છે. અને સાત રાજાઓ છે: પાંચ પડી ગયા છે, અને એક છે, અને બીજો હજી આવ્યો નથી; અને જ્યારે તે આવે, ત્યારે તેને થોડોક સમય ટકવું જ પડે. અને તે પશુ, જે હતો, અને હવે નથી, તે પોતે જ આઠમો છે, અને સાતમાંનો જ છે, અને વિનાશમાં જાય છે. પ્રકાશિત વાક્ય 17:9–11.</w:t>
      </w:r>
    </w:p>
    <w:p>
      <w:pPr>
        <w:pStyle w:val="ArticleBody"/>
        <w:jc w:val="left"/>
      </w:pPr>
      <w:r>
        <w:rPr>
          <w:rFonts w:ascii="Nirmala UI" w:hAnsi="Nirmala UI" w:eastAsia="Nirmala UI" w:cs="Nirmala UI"/>
        </w:rPr>
        <w:t>દાન્યેળે નેબૂખાદનેસ્સરને કહ્યું, “તું જ સોનાનું આ મસ્તક છે.”</w:t>
      </w:r>
    </w:p>
    <w:p>
      <w:pPr>
        <w:pStyle w:val="ArticleScripture"/>
        <w:jc w:val="left"/>
      </w:pPr>
      <w:r>
        <w:rPr>
          <w:rFonts w:ascii="Nirmala UI" w:hAnsi="Nirmala UI" w:eastAsia="Nirmala UI" w:cs="Nirmala UI"/>
        </w:rPr>
        <w:t>અને જ્યાં ક્યાં મનુષ્યપુત્રો વસે છે, ત્યાંના મેદાનના પશુઓ અને આકાશના પક્ષીઓ તેણે તારા હાથમાં સોંપ્યા છે, અને તને તેઓ સર્વ ઉપર શાસક બનાવ્યો છે. તું જ આ સોનાનું મસ્તક છે. દાનિયેલ 2:38.</w:t>
      </w:r>
    </w:p>
    <w:p>
      <w:pPr>
        <w:pStyle w:val="ArticleBody"/>
        <w:jc w:val="left"/>
      </w:pPr>
      <w:r>
        <w:rPr>
          <w:rFonts w:ascii="Nirmala UI" w:hAnsi="Nirmala UI" w:eastAsia="Nirmala UI" w:cs="Nirmala UI"/>
        </w:rPr>
        <w:t>દાનિયેલે નેબૂખાદનેઝરને પણ કહ્યું: “હે રાજા, તું રાજાઓનો રાજા છે.”</w:t>
      </w:r>
    </w:p>
    <w:p>
      <w:pPr>
        <w:pStyle w:val="ArticleScripture"/>
        <w:jc w:val="left"/>
      </w:pPr>
      <w:r>
        <w:rPr>
          <w:rFonts w:ascii="Nirmala UI" w:hAnsi="Nirmala UI" w:eastAsia="Nirmala UI" w:cs="Nirmala UI"/>
        </w:rPr>
        <w:t>હે રાજા, તું રાજાઓનો રાજા છે; કેમ કે સ્વર્ગના દેવે તને રાજ્ય, સામર્થ્ય, શક્તિ અને મહિમા આપ્યા છે. દાનિયલ 2:37.</w:t>
      </w:r>
    </w:p>
    <w:p>
      <w:pPr>
        <w:pStyle w:val="ArticleBody"/>
        <w:jc w:val="left"/>
      </w:pPr>
      <w:r>
        <w:rPr>
          <w:rFonts w:ascii="Nirmala UI" w:hAnsi="Nirmala UI" w:eastAsia="Nirmala UI" w:cs="Nirmala UI"/>
        </w:rPr>
        <w:t>નેબૂખદનેઝ્ઝર “માથું” હતો અને તે એક રાજા હતો, અને તે રાજાઓનો રાજા હતો, કારણ કે તે મૂર્તિમાં દર્શાવાયેલાં રાજ્યોમાંના પ્રથમ રાજ્યનું પ્રતિનિધિત્વ કરતો હતો. સોનાથી દર્શાવાયેલો રાજા નેબૂખદનેઝ્ઝર હતો, અને મૂર્તિમાંના અન્ય ધાતુઓ દ્વારા બીજા રાજ્યો અને રાજાઓ દર્શાવાનાં હતાં; પરંતુ નેબૂખદનેઝ્ઝર પ્રથમ હતો અને તેથી રાજાઓનો રાજા હતો. એક બીજી સ્તર પણ છે, જેના વિષે આપણે અત્યારે ચર્ચા નહીં કરીએ, તે એ છે કે બાબેલનું રાજ્ય તે રાજ્યનું પ્રતિનિધિત્વ કરે છે જે ખ્રિસ્તની નકલ કરવાનો પ્રયત્ન કરે છે, જે સત્ય રાજાઓનો રાજા છે.</w:t>
      </w:r>
    </w:p>
    <w:p>
      <w:pPr>
        <w:pStyle w:val="ArticleBody"/>
        <w:jc w:val="left"/>
      </w:pPr>
      <w:r>
        <w:rPr>
          <w:rFonts w:ascii="Nirmala UI" w:hAnsi="Nirmala UI" w:eastAsia="Nirmala UI" w:cs="Nirmala UI"/>
        </w:rPr>
        <w:t>ઈશાયાહની બે હજાર પાંચસો વીસ વર્ષની ભવિષ્યવાણીઓ (લેવિયવ્યવસ્થા છવ્વીસના સાત સમય) અંગેની સાક્ષીની શરૂઆતમાં, ઈશાયાહ રાજાઓને મસ્તકો તરીકે ઓળખાવે છે.</w:t>
      </w:r>
    </w:p>
    <w:p>
      <w:pPr>
        <w:pStyle w:val="ArticleScripture"/>
        <w:jc w:val="left"/>
      </w:pPr>
      <w:r>
        <w:rPr>
          <w:rFonts w:ascii="Nirmala UI" w:hAnsi="Nirmala UI" w:eastAsia="Nirmala UI" w:cs="Nirmala UI"/>
        </w:rPr>
        <w:t>કેમ કે સીરિયાનો મથક દમાસ્કસ છે, અને દમાસ્કસનો મથક રેઝીન છે; અને પાસઠ વર્ષોની અંદર એફ્રાઇમ એવો ભંગાશે કે તે પ્રજા તરીકે રહેશે નહીં. અને એફ્રાઇમનો મથક સમારિયા છે, અને સમારિયાનો મથક રમલ્યાહનો પુત્ર છે. જો તમે વિશ્વાસ નહીં કરો, તો નિશ્ચિતપણે સ્થિર નહીં રહો. યશાયા 7:7, 8.</w:t>
      </w:r>
    </w:p>
    <w:p>
      <w:pPr>
        <w:pStyle w:val="ArticleBody"/>
        <w:jc w:val="left"/>
      </w:pPr>
      <w:r>
        <w:rPr>
          <w:rFonts w:ascii="Nirmala UI" w:hAnsi="Nirmala UI" w:eastAsia="Nirmala UI" w:cs="Nirmala UI"/>
        </w:rPr>
        <w:t>યશાયા માત્ર સમારિયાના ઉત્તર રાજ્ય અને યહૂદાના દક્ષિણ રાજ્ય વિરુદ્ધના બે ૨,૫૨૦ વર્ષના સમયગાળાઓ માટે પ્રારંભબિંદુ રજૂ કરી રહ્યો છે, અને એવું કરતાં તે બે સાક્ષીઓનો સમાવેશ કરે છે કે કોઈ રાષ્ટ્રની રાજધાની તેનું શિર છે, અને રાજા રાજધાની શહેરનું શિર છે. “શિર” એટલે રાજા અને રાજ્ય. પ્રકાશિત વાક્યમાં દાનિયેલમાં જેવી ભવિષ્યવાણીની એ જ રેખા ફરી ગ્રહણ કરવામાં આવે છે.</w:t>
      </w:r>
    </w:p>
    <w:p>
      <w:pPr>
        <w:pStyle w:val="ArticleBody"/>
        <w:jc w:val="left"/>
      </w:pPr>
      <w:r>
        <w:rPr>
          <w:rFonts w:ascii="Nirmala UI" w:hAnsi="Nirmala UI" w:eastAsia="Nirmala UI" w:cs="Nirmala UI"/>
        </w:rPr>
        <w:t>આથી, જ્યારે યોહાનને 1798 સુધી લઈ જવામાં આવે છે અને તેને એ કોયડો રજૂ કરવામાં આવે છે જે દર્શાવે છે કે સાત “માથાં” છે, ત્યારે તે એ ઓળખે છે કે સાત રાજ્યો છે. ત્યારબાદ તેને કહેવામાં આવે છે કે માથાંમાંથી, અથવા રાજ્યોમાંથી, પાંચ પડી ગયા છે. 1798માં, બાઇબલની ભવિષ્યવાણીનું પાંચમું રાજ્ય હમણાં જ પડી ગયું હતું, કારણ કે તેને એક ઘાતક ઘા લાગ્યો હતો, જે અંતે સાજો થવાનો હતો.</w:t>
      </w:r>
    </w:p>
    <w:p>
      <w:pPr>
        <w:pStyle w:val="ArticleBody"/>
        <w:jc w:val="left"/>
      </w:pPr>
      <w:r>
        <w:rPr>
          <w:rFonts w:ascii="Nirmala UI" w:hAnsi="Nirmala UI" w:eastAsia="Nirmala UI" w:cs="Nirmala UI"/>
        </w:rPr>
        <w:t>અંતકાળના ઇતિહાસમાં 1798માં ઊભેલા યોહાનને એ પણ જણાવવામાં આવે છે કે મસ્તકોમાંથી એક “છે.” બાઇબલની ભવિષ્યવાણીનું છઠ્ઠું રાજ્ય 1798માં શરૂ થયું; તેથી જ્યારે યોહાનને ભવિષ્યવાણીરૂપે 1798 સુધી લઈ જવામાં આવ્યો, ત્યારે જે રાજ્ય તે સમયે હતું, તે સંયુક્ત રાજ્ય અમેરિકા હતું, અને તેને વધુમાં જાણ કરવામાં આવી કે સાતમું રાજ્ય હજી 1798ની દૃષ્ટિએ ભવિષ્યનું હતું, કારણ કે તે હજી આવ્યું નહોતું. જે સાતમું રાજ્ય 1798ની દૃષ્ટિએ હજી ભવિષ્યમાં હતું, તે સંયુક્ત રાષ્ટ્રો છે, જેઓ દસ રાજાઓ દ્વારા પ્રતિનિધિત્વ પામે છે, અને પ્રકટીકરણ સત્તરનો વિષય છે. પરંતુ એક આઠમું પણ છે, જે સાતમાંથી છે. રોમ હંમેશા આઠમું રૂપે પ્રગટ થાય છે અને સાતમાંથી જ છે.</w:t>
      </w:r>
    </w:p>
    <w:p>
      <w:pPr>
        <w:pStyle w:val="ArticleBody"/>
        <w:jc w:val="left"/>
      </w:pPr>
      <w:r>
        <w:rPr>
          <w:rFonts w:ascii="Nirmala UI" w:hAnsi="Nirmala UI" w:eastAsia="Nirmala UI" w:cs="Nirmala UI"/>
        </w:rPr>
        <w:t>સત્તરમા અધ્યાયની સામગ્રી વિષે ઘણું કહેવાનું છે, પરંતુ અહીં અમે માત્ર સત્તરમા અધ્યાયમાં પ્રતિનિધિત થયેલ બાઈબલની ભવિષ્યવાણીના આઠ રાજ્યોની ઓળખ કરી રહ્યા છીએ, જેથી જોઈ શકીએ કે ચાર રાજ્યો અંગેની મિલરાઇટ સમજ પ્રકાશિતવાક્ય સત્તરનાં આઠ રાજ્યો સાથે કેવી રીતે મેળ ખાય છે.</w:t>
      </w:r>
    </w:p>
    <w:p>
      <w:pPr>
        <w:pStyle w:val="ArticleBody"/>
        <w:jc w:val="left"/>
      </w:pPr>
      <w:r>
        <w:rPr>
          <w:rFonts w:ascii="Nirmala UI" w:hAnsi="Nirmala UI" w:eastAsia="Nirmala UI" w:cs="Nirmala UI"/>
        </w:rPr>
        <w:t>આ વિષયને અમે આગામી લેખમાં ચર્ચીશું.</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આઠમો સાતમાંથી છે — નંબર બે</dc:title>
  <dc:subject>બાઇબલની ભવિષ્યવાણીનાં રાજ્યો</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