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सात का है - नंबर दो</w:t>
      </w:r>
    </w:p>
    <w:p>
      <w:pPr>
        <w:pStyle w:val="ArticleSubtitle"/>
        <w:jc w:val="left"/>
      </w:pPr>
      <w:r>
        <w:rPr>
          <w:rFonts w:ascii="Nirmala UI" w:hAnsi="Nirmala UI" w:eastAsia="Nirmala UI" w:cs="Nirmala UI"/>
        </w:rPr>
        <w:t>बाइबिल की भविष्यवाणियों के राज्य</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पिछले लेख में हमने पहचाना कि मिलरवादी रोम को मूर्तिपूजक और पापसी रोम से बढ़कर नहीं देख पाए, हालाँकि उन्होंने उन दोनों शक्तियों के बीच के भेदों पर चर्चा की थी। मिलरवादियों के लिए मूर्तिपूजक और पापसी रोम के बीच के भेद उन्हें इस पहचान तक नहीं ले गए कि पापसी रोम, मूर्तिपूजक रोम के चौथे राज्य के बाद आने वाला पाँचवाँ राज्य था। 1844 की निराशा के बाद, बहन व्हाइट ने प्रकाशितवाक्य के बारहवें और तेरहवें अध्याय की तीन शक्तियों की पहचान इस प्रकार की: बारहवें अध्याय में अजगर; फिर तेरहवें अध्याय में समुद्र से निकलने वाले पशु के रूप में पापसी; और उसके बाद पृथ्वी से निकलने वाले पशु के रूप में संयुक्त राज्य अमेरिका। जब नींव रख दी गई, तो प्रभु ने अजगर, पशु और झूठे नबी के तीन-गुना गठबंधन पर प्रकाश दिया, जो प्रकाशितवाक्य के सोलहवें अध्याय में संसार को हरमगिदोन तक ले जाता है।</w:t>
      </w:r>
    </w:p>
    <w:p>
      <w:pPr>
        <w:pStyle w:val="ArticleScripture"/>
        <w:jc w:val="left"/>
      </w:pPr>
      <w:r>
        <w:rPr>
          <w:rFonts w:ascii="Nirmala UI" w:hAnsi="Nirmala UI" w:eastAsia="Nirmala UI" w:cs="Nirmala UI"/>
        </w:rPr>
        <w:t>जिस भविष्यवाणी की श्रृंखला में ये प्रतीक मिलते हैं, वह प्रकाशितवाक्य 12 से आरंभ होती है, उस अजगर के साथ जो उनके जन्म के समय मसीह का नाश करना चाहता था। अजगर को शैतान कहा गया है (प्रकाशितवाक्य 12:9); उसी ने हेरोदेस को उकसाया कि वह उद्धारकर्ता को मार डाले। परंतु मसीही युग की प्रारंभिक शताब्दियों में मसीह और उनके लोगों के विरुद्ध युद्ध करने में शैतान का मुख्य साधन रोमी साम्राज्य था, जिसमें मूर्तिपूजा प्रधान धर्म थी। इस प्रकार, यद्यपि अजगर प्राथमिक रूप से शैतान का प्रतिनिधित्व करता है, द्वितीयक अर्थ में वह मूर्तिपूजक रोम का भी प्रतीक है।</w:t>
      </w:r>
    </w:p>
    <w:p>
      <w:pPr>
        <w:pStyle w:val="ArticleScripture"/>
        <w:jc w:val="left"/>
      </w:pPr>
      <w:r>
        <w:rPr>
          <w:rFonts w:ascii="Nirmala UI" w:hAnsi="Nirmala UI" w:eastAsia="Nirmala UI" w:cs="Nirmala UI"/>
        </w:rPr>
        <w:t>अध्याय 13 (पद 1-10) में एक और पशु का वर्णन है, ‘चित्ते के समान,’ जिसे अजगर ने ‘अपनी शक्ति, अपना सिंहासन और बड़ा अधिकार’ दिया। यह प्रतीक, जैसा कि अधिकांश प्रोटेस्टेंट मानते आए हैं, पापाई सत्ता का प्रतिनिधित्व करता है, जो प्राचीन रोमी साम्राज्य द्वारा धारण की गई शक्ति, सिंहासन और अधिकार का उत्तराधिकारी बना। उस चित्ते के समान पशु के विषय में कहा गया है: ‘उसे एक ऐसा मुख दिया गया जो बड़ी-बड़ी बातें और निन्दाएं बोलता था.... और उसने परमेश्वर के विरुद्ध निन्दा करने के लिए अपना मुख खोला—उसके नाम की, उसके मण्डप की, और स्वर्ग में निवास करने वालों की निन्दा करने के लिए। और उसे पवित्र जनों से युद्ध करने और उन्हें पराजित करने का अधिकार दिया गया; और उसे सब कुलों, भाषाओं और जातियों पर अधिकार दिया गया।’ यह भविष्यवाणी, जो दानिय्येल 7 के छोटे सींग के वर्णन से लगभग समान है, निःसंदेह पापाई सत्ता की ओर संकेत करती है।</w:t>
      </w:r>
    </w:p>
    <w:p>
      <w:pPr>
        <w:pStyle w:val="ArticleScripture"/>
        <w:jc w:val="left"/>
      </w:pPr>
      <w:r>
        <w:rPr>
          <w:rFonts w:ascii="Nirmala UI" w:hAnsi="Nirmala UI" w:eastAsia="Nirmala UI" w:cs="Nirmala UI"/>
        </w:rPr>
        <w:t>'उसे बयालिस महीनों तक बने रहने का अधिकार दिया गया।' और, भविष्यद्वक्ता कहता है, 'मैंने उसके सिरों में से एक को मानो मृत्यु का घाव लगा देखा।' और फिर: 'जो किसी को बंधुआई में ले जाता है, वह बंधुआई में जाएगा; जो तलवार से मारता है, उसे तलवार से ही मारा जाएगा।' ये बयालिस महीने वही हैं जिन्हें दानिय्येल 7 में 'एक समय, और दो समय, और आधा समय' कहा गया है—साढ़े तीन वर्ष, या 1260 दिन—वह अवधि जिसके दौरान पापाई शक्ति को परमेश्वर की प्रजा पर अत्याचार करना था। यह काल, जैसा कि पूर्ववर्ती अध्यायों में कहा गया है, पापाई सत्ता की सर्वोच्चता के साथ ईस्वी सन् 538 में आरंभ हुआ और 1798 में समाप्त हुआ। उसी समय फ्रांसीसी सेना ने पोप को बंदी बना लिया, पापाई शक्ति को घातक घाव लगा, और यह भविष्यवाणी पूरी हुई, 'जो बंधुआई में ले जाता है, वह बंधुआई में जाएगा।'</w:t>
      </w:r>
    </w:p>
    <w:p>
      <w:pPr>
        <w:pStyle w:val="ArticleScripture"/>
        <w:jc w:val="left"/>
      </w:pPr>
      <w:r>
        <w:rPr>
          <w:rFonts w:ascii="Nirmala UI" w:hAnsi="Nirmala UI" w:eastAsia="Nirmala UI" w:cs="Nirmala UI"/>
        </w:rPr>
        <w:t>इस बिंदु पर एक और प्रतीक प्रस्तुत किया जाता है। भविष्यद्वक्ता कहता है: ‘मैं ने पृथ्वी से ऊपर आते हुए एक और पशु को देखा; और उसके दो सींग मेम्ने के समान थे।’ पद 11। इस पशु का स्वरूप और उसके उदय का ढंग, दोनों ही यह इंगित करते हैं कि जिस राष्ट्र का यह प्रतिनिधित्व करता है, वह पूर्ववर्ती प्रतीकों के अधीन प्रस्तुत राष्ट्रों से भिन्न है। जिन महान राज्यों ने संसार पर शासन किया, उन्हें भविष्यद्वक्ता दानिय्येल के सामने शिकारी पशुओं के रूप में दिखाया गया—जो उस समय उठ खड़े होते हैं जब ‘आकाश की चारों पवनें महान समुद्र पर भिड़ीं।’ दानिय्येल 7:2। प्रकाशितवाक्य 17 में एक स्वर्गदूत ने समझाया कि जल ‘लोगों, जनसमूहों, जातियों और भाषाओं’ का प्रतिनिधित्व करता है। प्रकाशितवाक्य 17:15। पवनें संघर्ष का प्रतीक हैं। महान समुद्र पर संघर्ष करती हुई आकाश की चारों पवनें उन भयानक विजय और क्रांति के दृश्यों का प्रतिनिधित्व करती हैं जिनके द्वारा राज्यों ने सत्ता प्राप्त की है।</w:t>
      </w:r>
    </w:p>
    <w:p>
      <w:pPr>
        <w:pStyle w:val="ArticleScripture"/>
        <w:jc w:val="left"/>
      </w:pPr>
      <w:r>
        <w:rPr>
          <w:rFonts w:ascii="Nirmala UI" w:hAnsi="Nirmala UI" w:eastAsia="Nirmala UI" w:cs="Nirmala UI"/>
        </w:rPr>
        <w:t>परन्तु मेमने जैसे सींगों वाला वह पशु 'पृथ्वी से ऊपर उठता हुआ' देखा गया। स्वयं को स्थापित करने के लिए अन्य शक्तियों को उखाड़ फेंकने के बजाय, इस प्रकार निरूपित राष्ट्र को ऐसे प्रदेश में उदय होना था जो पहले से किसी के कब्ज़े में न रहा हो, और धीरे-धीरे तथा शांतिपूर्वक बढ़ना था। वह तब पुराने संसार की भीड़भाड़ वाली और संघर्षरत राष्ट्रीयताओं के बीच—उस उथल-पुथल भरे समुद्र में, जो 'लोगों, भीड़ों, जातियों और भाषाओं' से भरा है—उदय नहीं हो सकता था। उसे पश्चिमी महाद्वीप में खोजा जाना चाहिए।</w:t>
      </w:r>
    </w:p>
    <w:p>
      <w:pPr>
        <w:pStyle w:val="ArticleScripture"/>
        <w:jc w:val="left"/>
      </w:pPr>
      <w:r>
        <w:rPr>
          <w:rFonts w:ascii="Nirmala UI" w:hAnsi="Nirmala UI" w:eastAsia="Nirmala UI" w:cs="Nirmala UI"/>
        </w:rPr>
        <w:t>नए विश्व का कौन-सा राष्ट्र 1798 में सत्ता में उभर रहा था, सामर्थ्य और महानता का आश्वासन दे रहा था, और संसार का ध्यान आकर्षित कर रहा था? इस प्रतीक का अनुप्रयोग किसी प्रश्न की गुंजाइश नहीं छोड़ता. इस भविष्यवाणी की शर्तों पर केवल एक ही राष्ट्र खरा उतरता है; यह स्पष्ट रूप से संयुक्त राज्य अमेरिका की ओर संकेत करता है. बार-बार, इस राष्ट्र के उदय और विकास का वर्णन करते समय, वक्ताओं और इतिहासकारों ने अनजाने में ही पवित्र लेखक के विचार, लगभग उन्हीं शब्दों में, अपनाए हैं. उस पशु को 'पृथ्वी में से ऊपर आता हुआ' देखा गया; और अनुवादकों के अनुसार, यहां 'ऊपर आना' के रूप में अनूदित शब्द का शाब्दिक अर्थ है 'किसी पौधे की भांति उगना या अंकुरित होना.' और, जैसा कि हम देख चुके हैं, राष्ट्र का उदय पहले से निर्जन भूभाग में होना चाहिए. संयुक्त राज्य के उदय का वर्णन करते हुए एक प्रमुख लेखक 'रिक्तता से उसके प्रकट होने के रहस्य' का उल्लेख करता है, और कहता है: 'एक मौन बीज की तरह हम एक साम्राज्य बनकर बढ़े.'-जी. ए. टाउनसेंड, 'द न्यू वर्ल्ड कम्पेयरड विद द ओल्ड', पृष्ठ 462. 1850 में एक यूरोपीय पत्रिका ने संयुक्त राज्य को एक अद्भुत साम्राज्य कहा, जो 'उभर रहा था,' और जो 'पृथ्वी की नीरवता के बीच प्रतिदिन अपनी शक्ति और गौरव में वृद्धि कर रहा था.'-द डबलिन नेशन. एडवर्ड एवरिट ने इस राष्ट्र के तीर्थयात्री संस्थापकों पर एक भाषण में कहा: 'क्या वे एक एकांत स्थान की तलाश में थे, जो अपनी गुमनामी के कारण अहानिकर हो और अपनी दूरस्थता में सुरक्षित हो, जहाँ लेयडेन का छोटा चर्च अंतरात्मा की स्वतंत्रता का आनंद ले सके? देखो वे विशाल प्रदेश, जिन पर शांतिपूर्ण विजय में, ... उन्होंने क्रूस के ध्वज फहराए हैं!'-प्लायमाउथ, मैसाचुसेट्स में दिया गया भाषण, 22 दिसम्बर, 1824, पृष्ठ 11.</w:t>
      </w:r>
    </w:p>
    <w:p>
      <w:pPr>
        <w:pStyle w:val="ArticleScripture"/>
        <w:jc w:val="left"/>
      </w:pPr>
      <w:r>
        <w:rPr>
          <w:rFonts w:ascii="Nirmala UI" w:hAnsi="Nirmala UI" w:eastAsia="Nirmala UI" w:cs="Nirmala UI"/>
        </w:rPr>
        <w:t>‘और उसके दो सींग मेम्ने के समान थे।’ मेम्ने जैसे सींग युवावस्था, निष्कलंकता और कोमलता का संकेत करते हैं, और ये 1798 में भविष्यवक्ता के समक्ष ‘उभरते हुए’ रूप में प्रस्तुत संयुक्त राज्य अमेरिका के चरित्र का उपयुक्त प्रतिनिधित्व करते हैं। वे ईसाई निर्वासित जो सबसे पहले अमेरिका भागे और राजकीय अत्याचार तथा पादरी असहिष्णुता से आश्रय माँगने आए, उनमें बहुत-से ऐसे थे जिन्होंने नागरिक और धार्मिक स्वतंत्रता की व्यापक नींव पर एक शासन स्थापित करने का निश्चय किया। उनके विचारों को स्वतंत्रता की घोषणा में स्थान मिला, जो यह महान सत्य प्रतिपादित करती है कि ‘सभी मनुष्य समान पैदा किए गए हैं’ और उन्हें ‘जीवन, स्वतंत्रता और सुख की खोज’ के अहस्तांतरणीय अधिकारों से संपन्न किया गया है। और संविधान जनता को स्व-शासन का अधिकार सुनिश्चित करता है, यह प्रावधान करते हुए कि लोक-मत द्वारा निर्वाचित प्रतिनिधि कानून बनाएँ और उनका प्रशासन करें। धार्मिक विश्वास की स्वतंत्रता भी प्रदान की गई, प्रत्येक व्यक्ति को अपनी अंतरात्मा के निर्देशों के अनुसार परमेश्वर की उपासना करने की अनुमति दी गई। गणतंत्रवाद और प्रोटेस्टेंटवाद राष्ट्र के मौलिक सिद्धांत बन गए। यही सिद्धांत उसकी शक्ति और समृद्धि का रहस्य हैं। सम्पूर्ण ईसाई संसार के पीड़ित और पददलित लोगों ने रुचि और आशा के साथ इस देश की ओर रुख किया है। लाखों ने इसके तटों की शरण ली है, और संयुक्त राज्य अमेरिका पृथ्वी के सर्वाधिक शक्तिशाली राष्ट्रों में अपना स्थान बना चुका है।</w:t>
      </w:r>
    </w:p>
    <w:p>
      <w:pPr>
        <w:pStyle w:val="ArticleScripture"/>
        <w:jc w:val="left"/>
      </w:pPr>
      <w:r>
        <w:rPr>
          <w:rFonts w:ascii="Nirmala UI" w:hAnsi="Nirmala UI" w:eastAsia="Nirmala UI" w:cs="Nirmala UI"/>
        </w:rPr>
        <w:t>परन्तु मेमने जैसे सींगों वाला वह पशु 'अजगर की भांति बोलता था। और वह उसके सामने पहले पशु की सारी शक्ति का प्रयोग करता है, और पृथ्वी और उसमें रहने वालों को उस पहले पशु की उपासना करने के लिए बाध्य करता है, जिसका घातक घाव चंगा हो गया था; ... पृथ्वी पर रहने वालों से यह कहते हुए कि वे उस पशु की एक प्रतिमा बनाएँ, जिसे तलवार से घाव लगा था, और जो तो भी जीवित रहा।' प्रकाशितवाक्य 13:11-14। महान संघर्ष, 438-441.</w:t>
      </w:r>
    </w:p>
    <w:p>
      <w:pPr>
        <w:pStyle w:val="ArticleBody"/>
        <w:jc w:val="left"/>
      </w:pPr>
      <w:r>
        <w:rPr>
          <w:rFonts w:ascii="Nirmala UI" w:hAnsi="Nirmala UI" w:eastAsia="Nirmala UI" w:cs="Nirmala UI"/>
        </w:rPr>
        <w:t>यह खंड बताता है कि अध्याय बारह और तेरह अजगर, पशु और झूठे भविष्यद्वक्ता की पहचान कराते हैं—वे तीन शक्तियाँ जो प्रकाशितवाक्य सोलह में संसार को हरमगिदोन की ओर ले जाती हैं। इन तीनों शक्तियों के अपने-अपने विशेष अध्याय हैं जो एक ही भविष्यद्वाणी-संबंधी इतिहास को प्रस्तुत करते हैं। दानिय्येल ग्यारह की अंतिम छह आयतें “और अंत के समय,” शब्दों से आरंभ होती हैं, जो 1798 में था। तब वे छह आयतें पापसी की अंतिम गतिविधियों का वर्णन करती हैं; और दानिय्येल बारह की पहली आयत में मीकाएल खड़ा होता है, जिससे मनुष्यों के लिए अनुग्रह का समय समाप्त हो जाता है और सात अंतिम विपत्तियाँ आरंभ होती हैं। अध्याय ग्यारह की आयत चवालीस में वह समय का संदेश, जो पापसी को क्रोधित करता है और अनुग्रह का समय समाप्त होने से ठीक पहले होने वाले रक्तपात की शुरुआत करता है, “पूरब से और उत्तर से समाचार” के रूप में प्रस्तुत किया गया है।</w:t>
      </w:r>
    </w:p>
    <w:p>
      <w:pPr>
        <w:pStyle w:val="ArticleBody"/>
        <w:jc w:val="left"/>
      </w:pPr>
      <w:r>
        <w:rPr>
          <w:rFonts w:ascii="Nirmala UI" w:hAnsi="Nirmala UI" w:eastAsia="Nirmala UI" w:cs="Nirmala UI"/>
        </w:rPr>
        <w:t>‘पूर्व और उत्तर’ का संदेश अंतिम चेतावनी संदेश का प्रतिनिधित्व करता है, क्योंकि इसका उद्घोष ठीक उस समय से पहले किया जाता है जब मिखाएल उठ खड़ा होता है। यह तीसरे स्वर्गदूत का संदेश है, जिसका उद्घोष पवित्र आत्मा के उंडेले जाने के दौरान किया जाता है। दानिय्येल ने इस संदेश को दो भागों में दर्शाया। ‘उत्तर’ का वह संदेश जो पापसी को क्रोधित करता है, ‘उत्तर के राजा’ की पहचान पापसी सत्ता के रूप में करता है, और ‘पूर्व’ का संदेश ‘पूर्व के पुत्रों’ का संदेश है, जो इस्लाम है। निश्चय ही इसके अन्य महत्वपूर्ण अर्थ भी हैं, परंतु ‘पूर्व’ इस्लाम का प्रतीक है और मसीह-विरोधी सच्चे ‘उत्तर के राजा’ का नकली प्रतिरूप है। तीसरे स्वर्गदूत का वह संदेश जो ‘उत्तर के राजा’ का चिन्ह (पशु का चिन्ह) लेने के विरुद्ध चेतावनी देता है, यह भी चेतावनी देता है कि जिस क्षण संयुक्त राज्य के लिए अधर्म का प्याला भर जाता है, उसी क्षण इस्लाम प्रहार करेगा; और संयुक्त राज्य अपना अधर्म का प्याला रविवार के कानून पर भर देता है।</w:t>
      </w:r>
    </w:p>
    <w:p>
      <w:pPr>
        <w:pStyle w:val="ArticleBody"/>
        <w:jc w:val="left"/>
      </w:pPr>
      <w:r>
        <w:rPr>
          <w:rFonts w:ascii="Nirmala UI" w:hAnsi="Nirmala UI" w:eastAsia="Nirmala UI" w:cs="Nirmala UI"/>
        </w:rPr>
        <w:t>प्रकाशित वाक्य अध्याय 13, आयत 11 से आगे, उसी भविष्यसूचक इतिहास की पहचान करता है, और यह भी 1798 में अंत के समय से ही आरंभ होता है।</w:t>
      </w:r>
    </w:p>
    <w:p>
      <w:pPr>
        <w:pStyle w:val="ArticleScripture"/>
        <w:jc w:val="left"/>
      </w:pPr>
      <w:r>
        <w:rPr>
          <w:rFonts w:ascii="Nirmala UI" w:hAnsi="Nirmala UI" w:eastAsia="Nirmala UI" w:cs="Nirmala UI"/>
        </w:rPr>
        <w:t>"नए विश्व का कौन-सा राष्ट्र 1798 में शक्ति में उभर रहा था, शक्ति और महानता के संकेत दे रहा था, और संसार का ध्यान आकर्षित कर रहा था? उस प्रतीक का अनुप्रयोग किसी प्रश्न की गुंजाइश नहीं छोड़ता। एक राष्ट्र, और केवल एक, इस भविष्यवाणी के मानदंडों को पूरा करता है; यह निर्विवाद रूप से संयुक्त राज्य अमेरिका की ओर संकेत करता है।" The Great Controversy, 440.</w:t>
      </w:r>
    </w:p>
    <w:p>
      <w:pPr>
        <w:pStyle w:val="ArticleBody"/>
        <w:jc w:val="left"/>
      </w:pPr>
      <w:r>
        <w:rPr>
          <w:rFonts w:ascii="Nirmala UI" w:hAnsi="Nirmala UI" w:eastAsia="Nirmala UI" w:cs="Nirmala UI"/>
        </w:rPr>
        <w:t>जैसा इतिहास दानिय्येल अध्याय ग्यारह, पद 40 से 45 में शामिल है, वही भविष्यद्वाणीय इतिहास प्रकाशितवाक्य अध्याय तेरह, पद 11 से 18 में भी सम्मिलित है। दानिय्येल के पदों की भाँति, संयुक्त राज्य अमेरिका की भूमिका की कथा अनुग्रहकाल के समापन पर समाप्त होती है, जब संयुक्त राज्य अमेरिका संसार को पशु का चिन्ह स्वीकार करने के लिए बाध्य करता है। फिर, दानिय्येल ग्यारह की तरह, अध्याय चौदह में उस समय का संदेश प्रस्तुत किया जाता है। दोनों खंडों में संरचना समान है; बस इतना अंतर है कि दानिय्येल के पद पापसी की गतिविधियों का वर्णन करते हैं, जबकि प्रकाशितवाक्य तेरह संयुक्त राज्य अमेरिका की भूमिका की पहचान करता है। इन दो रेखाओं के साथ हम पाते हैं कि प्रकाशितवाक्य का अध्याय सत्रह भी वही इतिहास समेटता है, पर वह अजगर की भूमिका पर बल देता है, जिसे दस राजाओं के रूप में दर्शाया गया है, जो संयुक्त राष्ट्र हैं। विचारित इन तीन अध्यायों को पंक्ति दर पंक्ति रखने पर अजगर, पशु और झूठे भविष्यद्वक्ता की भूमिकाएँ पहचानी जाती हैं, जो अध्याय सोलह में संसार को हरमगिदोन तक ले जाते हैं, इसलिए यह महत्वपूर्ण है कि यूहन्ना हमें बताता है कि जब अध्याय सत्रह आरंभ होता है, तो उन्हीं स्वर्गदूतों में से एक, जिन्होंने सात अंतिम विपत्तियाँ उंडेली थीं, यूहन्ना को रोम की वेश्या के न्याय के विषय में बताने आता है।</w:t>
      </w:r>
    </w:p>
    <w:p>
      <w:pPr>
        <w:pStyle w:val="ArticleScripture"/>
        <w:jc w:val="left"/>
      </w:pPr>
      <w:r>
        <w:rPr>
          <w:rFonts w:ascii="Nirmala UI" w:hAnsi="Nirmala UI" w:eastAsia="Nirmala UI" w:cs="Nirmala UI"/>
        </w:rPr>
        <w:t>तब उन सात स्वर्गदूतों में से एक, जिनके पास सात कटोरे थे, आया और मेरे साथ बातें की, और मुझ से कहा, “इधर आ; मैं तुझे उस बड़ी व्यभिचारिणी का न्याय दिखाऊँगा, जो बहुत-से जलों पर बैठी है; जिसके साथ पृथ्वी के राजाओं ने व्यभिचार किया है, और पृथ्वी के रहने वाले उसके व्यभिचार की दाखमधु से मतवाले हो गए हैं।” प्रकाशितवाक्य 17:1, 2.</w:t>
      </w:r>
    </w:p>
    <w:p>
      <w:pPr>
        <w:pStyle w:val="ArticleBody"/>
        <w:jc w:val="left"/>
      </w:pPr>
      <w:r>
        <w:rPr>
          <w:rFonts w:ascii="Nirmala UI" w:hAnsi="Nirmala UI" w:eastAsia="Nirmala UI" w:cs="Nirmala UI"/>
        </w:rPr>
        <w:t>मिलराइट्स के लिए मुद्दा मूर्तिपूजक रोम और पोप-शासित रोम था, लेकिन अंत में बात त्रिपक्षीय गठबंधन की है। जैसे उसने अध्याय बारह और तेरह में उन तीन शक्तियों की पहचान की है, वैसे ही वह अध्याय सत्रह की स्त्री को स्पष्ट रूप से पापत्व के रूप में पहचानती है।</w:t>
      </w:r>
    </w:p>
    <w:p>
      <w:pPr>
        <w:pStyle w:val="ArticleScripture"/>
        <w:jc w:val="left"/>
      </w:pPr>
      <w:r>
        <w:rPr>
          <w:rFonts w:ascii="Nirmala UI" w:hAnsi="Nirmala UI" w:eastAsia="Nirmala UI" w:cs="Nirmala UI"/>
        </w:rPr>
        <w:t>प्रकाशितवाक्य 17 की स्त्री [बाबुल] का वर्णन इस प्रकार किया गया है: 'बैंगनी और किरमिज़ी रंग के वस्त्र पहने हुए, और सोने, बहुमूल्य रत्नों और मोतियों से सुसज्जित, और उसके हाथ में एक सुनहरा प्याला था जो घृणित वस्तुओं और अशुद्धताओं से भरा था:... और उसके माथे पर एक नाम लिखा था, 'रहस्य, बाबुल महान, वेश्याओं की माता'।' भविष्यवक्ता कहता है: 'मैंने उस स्त्री को पवित्र जनों के लहू और यीशु के शहीदों के लहू से मतवाली देखा।' बाबुल के विषय में आगे यह घोषित किया गया है कि वह 'वह महान नगर है, जो पृथ्वी के राजाओं पर राज्य करता है।' प्रकाशितवाक्य 17:4-6, 18। वह शक्ति जिसने इतने सदियों तक मसीही जगत के राजाओं पर निरंकुश प्रभुत्व बनाए रखा, रोम है।" महान संघर्ष, 382.</w:t>
      </w:r>
    </w:p>
    <w:p>
      <w:pPr>
        <w:pStyle w:val="ArticleBody"/>
        <w:jc w:val="left"/>
      </w:pPr>
      <w:r>
        <w:rPr>
          <w:rFonts w:ascii="Nirmala UI" w:hAnsi="Nirmala UI" w:eastAsia="Nirmala UI" w:cs="Nirmala UI"/>
        </w:rPr>
        <w:t>तो, अध्याय सत्रह में वर्णित भविष्यसूचक इतिहास कब आरंभ होता है?</w:t>
      </w:r>
    </w:p>
    <w:p>
      <w:pPr>
        <w:pStyle w:val="ArticleScripture"/>
        <w:jc w:val="left"/>
      </w:pPr>
      <w:r>
        <w:rPr>
          <w:rFonts w:ascii="Nirmala UI" w:hAnsi="Nirmala UI" w:eastAsia="Nirmala UI" w:cs="Nirmala UI"/>
        </w:rPr>
        <w:t>तब वह मुझे आत्मा में जंगल में ले गया; और मैंने एक स्त्री को एक सुर्ख रंग के पशु पर बैठी हुई देखा, जो धर्मनिन्दा के नामों से भरा था, जिसके सात सिर और दस सींग थे। और वह स्त्री बैंगनी और सुर्ख रंग के वस्त्र पहने थी, और सोने, बहुमूल्य पत्थरों और मोतियों से सुसज्जित थी; उसके हाथ में एक सोने का कटोरा था, जो उसके व्यभिचार की घृणित वस्तुओं और अशुद्धता से भरा था। और उसके माथे पर एक नाम लिखा था: भेद, महान बाबेल, वेश्याओं और पृथ्वी की घृणित वस्तुओं की माता। और मैंने उस स्त्री को पवित्र जनों के लहू और यीशु के शहीदों के लहू से मतवाला देखा; और जब मैंने उसे देखा तो बड़े आश्चर्य से अचम्भित हुआ। प्रकाशितवाक्य 17:3-6.</w:t>
      </w:r>
    </w:p>
    <w:p>
      <w:pPr>
        <w:pStyle w:val="ArticleBody"/>
        <w:jc w:val="left"/>
      </w:pPr>
      <w:r>
        <w:rPr>
          <w:rFonts w:ascii="Nirmala UI" w:hAnsi="Nirmala UI" w:eastAsia="Nirmala UI" w:cs="Nirmala UI"/>
        </w:rPr>
        <w:t>उस स्त्री को देखने के लिए जॉन को भविष्यवाणी में जंगल में ले जाया जाता है, जिसे जॉन स्वयं, दो गवाहों के साथ, अध्याय बारह में पोप के शासन के बारह सौ साठ वर्षों के रूप में पहले ही पहचान चुका है.</w:t>
      </w:r>
    </w:p>
    <w:p>
      <w:pPr>
        <w:pStyle w:val="ArticleScripture"/>
        <w:jc w:val="left"/>
      </w:pPr>
      <w:r>
        <w:rPr>
          <w:rFonts w:ascii="Nirmala UI" w:hAnsi="Nirmala UI" w:eastAsia="Nirmala UI" w:cs="Nirmala UI"/>
        </w:rPr>
        <w:t>और वह स्त्री जंगल में भाग गई, जहां उसके लिए परमेश्वर की ओर से तैयार किया हुआ एक स्थान था, ताकि वहां उसका एक हज़ार दो सौ साठ दिनों तक पालन-पोषण किया जाए। ... और उस स्त्री को एक बड़े उकाब के दो पंख दिए गए, ताकि वह उड़कर जंगल में अपने स्थान पर पहुंच जाए, जहां वह सर्प के सामने से एक समय, दो समय और आधा समय तक पोषित की जाती है। प्रकाशितवाक्य 12:6, 14.</w:t>
      </w:r>
    </w:p>
    <w:p>
      <w:pPr>
        <w:pStyle w:val="ArticleBody"/>
        <w:jc w:val="left"/>
      </w:pPr>
      <w:r>
        <w:rPr>
          <w:rFonts w:ascii="Nirmala UI" w:hAnsi="Nirmala UI" w:eastAsia="Nirmala UI" w:cs="Nirmala UI"/>
        </w:rPr>
        <w:t>यूहन्ना को भविष्यसूचक रीति से बियाबान के काल में ले जाया गया था, परन्तु तीसरी आयत से आगे यह स्पष्ट किया गया है कि बारह सौ साठ वर्षों में से यूहन्ना को ठीक किस बिंदु पर ले जाया गया था, क्योंकि वह स्त्री उत्पीड़न के लहू से पहले ही मतवाली हो चुकी थी, और वह पहले से ही 'वेश्याओं की माता' थी। यूहन्ना को बियाबान के उस काल के अंत में ले जाया गया, क्योंकि वह स्त्री उत्पीड़न का लहू पहले ही पी चुकी थी और प्रोटेस्टेंट कलीसियाएँ उसके पाले में लौटकर उसकी बेटियाँ बन रही थीं, क्योंकि उस समय वह 'वेश्याओं की माता' के रूप में पहचानी जाती थी। उसकी पहले से ही बेटियाँ थीं। अध्याय सत्रह में यूहन्ना की गवाही 1798 में आरंभ होती है, जैसे वही भविष्यसूचक इतिहास भी 1798 में आरंभ हुआ था, जो दानिय्येल 11 में 'पशु' और प्रकाशितवाक्य 13 में 'झूठे भविष्यद्वक्ता' का प्रतिनिधित्व करता है।</w:t>
      </w:r>
    </w:p>
    <w:p>
      <w:pPr>
        <w:pStyle w:val="ArticleBody"/>
        <w:jc w:val="left"/>
      </w:pPr>
      <w:r>
        <w:rPr>
          <w:rFonts w:ascii="Nirmala UI" w:hAnsi="Nirmala UI" w:eastAsia="Nirmala UI" w:cs="Nirmala UI"/>
        </w:rPr>
        <w:t>अन्य दो रेखाओं की तरह ही, जब अध्याय सत्रह समाप्त होता है, तब अध्याय अठारह समय के संदेश की पहचान करता है। तीन भविष्यसूचक रेखाएँ—त्रि-गठबंधन के तीनों पक्षों के लिए एक-एक। वे सभी 1798 से आरंभ होकर अनुग्रह-काल के समापन तक चलने वाली उसी ऐतिहासिक संरचना पर निरूपित हैं, और तीनों अंतिम चेतावनी संदेश पर जोर देती हैं।</w:t>
      </w:r>
    </w:p>
    <w:p>
      <w:pPr>
        <w:pStyle w:val="ArticleBody"/>
        <w:jc w:val="left"/>
      </w:pPr>
      <w:r>
        <w:rPr>
          <w:rFonts w:ascii="Nirmala UI" w:hAnsi="Nirmala UI" w:eastAsia="Nirmala UI" w:cs="Nirmala UI"/>
        </w:rPr>
        <w:t>हबक्कूक की तालिकाएँ प्रकाशितवाक्य अध्याय सत्रह के विषय पर कहीं अधिक विस्तार से चर्चा करती हैं, इसलिए अब मैं उस पहेली पर आता हूँ जो उस अध्याय में प्रस्तुत है, जिसमें बाइबल की भविष्यवाणी के आठ राज्यों का निरूपण किया गया है।</w:t>
      </w:r>
    </w:p>
    <w:p>
      <w:pPr>
        <w:pStyle w:val="ArticleScripture"/>
        <w:jc w:val="left"/>
      </w:pPr>
      <w:r>
        <w:rPr>
          <w:rFonts w:ascii="Nirmala UI" w:hAnsi="Nirmala UI" w:eastAsia="Nirmala UI" w:cs="Nirmala UI"/>
        </w:rPr>
        <w:t>और यहाँ वह मन है जिसमें बुद्धि है। वे सात सिर सात पर्वत हैं, जिन पर वह स्त्री बैठी है। और सात राजा हैं: पाँच गिर चुके हैं, एक है, और दूसरा अभी तक आया नहीं है; और जब वह आएगा, तो थोड़े समय तक ठहरेगा। और वह पशु जो था और अब नहीं है, वही आठवाँ है, और सात में से है, और विनाश में जाता है। प्रकाशितवाक्य 17:9-11.</w:t>
      </w:r>
    </w:p>
    <w:p>
      <w:pPr>
        <w:pStyle w:val="ArticleBody"/>
        <w:jc w:val="left"/>
      </w:pPr>
      <w:r>
        <w:rPr>
          <w:rFonts w:ascii="Nirmala UI" w:hAnsi="Nirmala UI" w:eastAsia="Nirmala UI" w:cs="Nirmala UI"/>
        </w:rPr>
        <w:t>दानियेल ने नबूकदनेस्सर से कहा, "तू ही इस सोने का सिर है।"</w:t>
      </w:r>
    </w:p>
    <w:p>
      <w:pPr>
        <w:pStyle w:val="ArticleScripture"/>
        <w:jc w:val="left"/>
      </w:pPr>
      <w:r>
        <w:rPr>
          <w:rFonts w:ascii="Nirmala UI" w:hAnsi="Nirmala UI" w:eastAsia="Nirmala UI" w:cs="Nirmala UI"/>
        </w:rPr>
        <w:t>और जहाँ कहीं मनुष्यों के पुत्र बसते हैं, मैदान के पशु और आकाश के पक्षी उसने तेरे हाथ में सौंप दिए हैं, और उन सब पर तुझे शासक ठहराया है। तू ही वह सोने का सिर है। दानिय्येल 2:38.</w:t>
      </w:r>
    </w:p>
    <w:p>
      <w:pPr>
        <w:pStyle w:val="ArticleBody"/>
        <w:jc w:val="left"/>
      </w:pPr>
      <w:r>
        <w:rPr>
          <w:rFonts w:ascii="Nirmala UI" w:hAnsi="Nirmala UI" w:eastAsia="Nirmala UI" w:cs="Nirmala UI"/>
        </w:rPr>
        <w:t>दानिय्येल ने नबूकदनेस्सर से यह भी कहा, "हे राजा, तू राजाओं का राजा है।"</w:t>
      </w:r>
    </w:p>
    <w:p>
      <w:pPr>
        <w:pStyle w:val="ArticleScripture"/>
        <w:jc w:val="left"/>
      </w:pPr>
      <w:r>
        <w:rPr>
          <w:rFonts w:ascii="Nirmala UI" w:hAnsi="Nirmala UI" w:eastAsia="Nirmala UI" w:cs="Nirmala UI"/>
        </w:rPr>
        <w:t>हे राजा, आप राजाओं का राजा हैं; क्योंकि स्वर्ग के परमेश्वर ने आपको राज्य, पराक्रम, सामर्थ्य और महिमा दी है। दानिय्येल 2:37.</w:t>
      </w:r>
    </w:p>
    <w:p>
      <w:pPr>
        <w:pStyle w:val="ArticleBody"/>
        <w:jc w:val="left"/>
      </w:pPr>
      <w:r>
        <w:rPr>
          <w:rFonts w:ascii="Nirmala UI" w:hAnsi="Nirmala UI" w:eastAsia="Nirmala UI" w:cs="Nirmala UI"/>
        </w:rPr>
        <w:t>नबूकदनेस्सर ‘शीर्ष’ था और वह एक राजा था, और वह राजाओं का राजा था क्योंकि वह प्रतिमा में दर्शाए गए राज्यों में प्रथम राज्य का प्रतिनिधित्व करता था। नबूकदनेस्सर सोने द्वारा दर्शाया गया राजा था, और प्रतिमा में अन्य धातुओं द्वारा अन्य राज्य और राजा दर्शाए जाते थे, परंतु नबूकदनेस्सर प्रथम था और इसलिए राजाओं का राजा था। एक और स्तर, जिस पर हम अभी चर्चा नहीं करेंगे, यह है कि बाबुल का राज्य उस राज्य का प्रतिनिधित्व करता है जो मसीह का नकली प्रतिरूप तैयार करने का प्रयत्न करता है, जो कि सच्चे अर्थों में राजाओं के राजा हैं।</w:t>
      </w:r>
    </w:p>
    <w:p>
      <w:pPr>
        <w:pStyle w:val="ArticleBody"/>
        <w:jc w:val="left"/>
      </w:pPr>
      <w:r>
        <w:rPr>
          <w:rFonts w:ascii="Nirmala UI" w:hAnsi="Nirmala UI" w:eastAsia="Nirmala UI" w:cs="Nirmala UI"/>
        </w:rPr>
        <w:t>यशायाह की दो हजार पाँच सौ बीस वर्ष की भविष्यवाणियों की गवाही की शुरुआत में (लैव्यव्यवस्था छब्बीस का 'सात गुना') यशायाह राजाओं को 'सिर' ठहराता है।</w:t>
      </w:r>
    </w:p>
    <w:p>
      <w:pPr>
        <w:pStyle w:val="ArticleScripture"/>
        <w:jc w:val="left"/>
      </w:pPr>
      <w:r>
        <w:rPr>
          <w:rFonts w:ascii="Nirmala UI" w:hAnsi="Nirmala UI" w:eastAsia="Nirmala UI" w:cs="Nirmala UI"/>
        </w:rPr>
        <w:t>क्योंकि सीरिया का सिर दमिश्क है, और दमिश्क का सिर रेसिन है; और पैंसठ वर्ष के भीतर इफ्राईम चूर-चूर कर दिया जाएगा ताकि वह अब कोई जाति न रहे। और इफ्राईम का सिर सामरिया है, और सामरिया का सिर रेमल्याह का पुत्र है। यदि तुम विश्वास न करोगे, तो तुम स्थिर न रहोगे। यशायाह 7:7, 8.</w:t>
      </w:r>
    </w:p>
    <w:p>
      <w:pPr>
        <w:pStyle w:val="ArticleBody"/>
        <w:jc w:val="left"/>
      </w:pPr>
      <w:r>
        <w:rPr>
          <w:rFonts w:ascii="Nirmala UI" w:hAnsi="Nirmala UI" w:eastAsia="Nirmala UI" w:cs="Nirmala UI"/>
        </w:rPr>
        <w:t>यशायाह बस दो 2520-वर्षीय कालखंडों का प्रारंभिक बिंदु प्रस्तुत कर रहा है, जो सामरिया के उत्तरी राज्य और यहूदा के दक्षिणी राज्य के विरुद्ध हैं; और ऐसा करते हुए वह दो साक्ष्य शामिल करता है कि किसी राष्ट्र की राजधानी नगर उसका शीर्ष होती है, और राजा राजधानी का शीर्ष होता है। ‘शीर्ष’ का तात्पर्य राजा और राज्य दोनों से है। प्रकाशितवाक्य में भी वही भविष्यवाणी की रेखा उठाई गई है जो दानिय्येल में है।</w:t>
      </w:r>
    </w:p>
    <w:p>
      <w:pPr>
        <w:pStyle w:val="ArticleBody"/>
        <w:jc w:val="left"/>
      </w:pPr>
      <w:r>
        <w:rPr>
          <w:rFonts w:ascii="Nirmala UI" w:hAnsi="Nirmala UI" w:eastAsia="Nirmala UI" w:cs="Nirmala UI"/>
        </w:rPr>
        <w:t>इसलिए, जब जॉन को 1798 में ले जाया जाता है और उसे ऐसी पहेली प्रस्तुत की जाती है जो यह इंगित करती है कि वहाँ सात "सिर" हैं, तो वह यह पहचानता है कि वे सात राज्य हैं। फिर उसे बताया जाता है कि सिरों या राज्यों में से पाँच गिर चुके हैं। 1798 में बाइबिलीय भविष्यवाणी का पाँचवाँ राज्य अभी-अभी गिरा था, क्योंकि उसे एक घातक घाव लगा था जो अंततः भर जाएगा।</w:t>
      </w:r>
    </w:p>
    <w:p>
      <w:pPr>
        <w:pStyle w:val="ArticleBody"/>
        <w:jc w:val="left"/>
      </w:pPr>
      <w:r>
        <w:rPr>
          <w:rFonts w:ascii="Nirmala UI" w:hAnsi="Nirmala UI" w:eastAsia="Nirmala UI" w:cs="Nirmala UI"/>
        </w:rPr>
        <w:t>योहन, जो 1798 में अंतकाल के समय के इतिहास में खड़ा है, को यह भी बताया गया कि सिरों में से एक "है"। बाइबिल की भविष्यवाणी का छठा राज्य 1798 में आरंभ हुआ, इसलिए जब योहन को भविष्यसूचक रीति से 1798 में पहुँचाया गया, तब जो राज्य विद्यमान था, वह संयुक्त राज्य अमेरिका है; और उसे आगे यह भी बताया गया कि सातवाँ राज्य 1798 के संदर्भ में अभी भी भविष्य था, क्योंकि वह अभी तक आया नहीं था। वह सातवाँ राज्य, जो 1798 के लिए अभी भी भविष्य था, संयुक्त राष्ट्र है, जिसका प्रतिनिधित्व दस राजाओं द्वारा किया गया है, और जो प्रकाशितवाक्य सत्रह का विषय है। परंतु एक आठवाँ भी है, जो उन सात में से है। रोम हमेशा आठवाँ आता है और उन्हीं सात में से है।</w:t>
      </w:r>
    </w:p>
    <w:p>
      <w:pPr>
        <w:pStyle w:val="ArticleBody"/>
        <w:jc w:val="left"/>
      </w:pPr>
      <w:r>
        <w:rPr>
          <w:rFonts w:ascii="Nirmala UI" w:hAnsi="Nirmala UI" w:eastAsia="Nirmala UI" w:cs="Nirmala UI"/>
        </w:rPr>
        <w:t>अध्याय सत्रह की विषयवस्तु के बारे में कहने को बहुत कुछ है, पर हम यहाँ केवल अध्याय सत्रह में दर्शाए गए बाइबल की भविष्यवाणी के आठ राज्यों की पहचान कर रहे हैं, ताकि देख सकें कि चार राज्यों के संबंध में मिलराइटों की समझ प्रकाशितवाक्य सत्रह के आठ राज्यों से कैसे मेल खाती है।</w:t>
      </w:r>
    </w:p>
    <w:p>
      <w:pPr>
        <w:pStyle w:val="ArticleBody"/>
        <w:jc w:val="left"/>
      </w:pPr>
      <w:r>
        <w:rPr>
          <w:rFonts w:ascii="Nirmala UI" w:hAnsi="Nirmala UI" w:eastAsia="Nirmala UI" w:cs="Nirmala UI"/>
        </w:rPr>
        <w:t>हम इस पर अगले लेख में चर्चा करेंगे।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सात का है - नंबर दो</dc:title>
  <dc:subject>बाइबिल की भविष्यवाणियों के राज्य</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