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ಎಂಟನೆಯವನು ಆ ಏಳರಲ್ಲಿ ಒಬ್ಬನು - ಸಂಖ್ಯೆ ಒಂದು</w:t>
      </w:r>
    </w:p>
    <w:p>
      <w:pPr>
        <w:pStyle w:val="ArticleSubtitle"/>
        <w:jc w:val="left"/>
      </w:pPr>
      <w:r>
        <w:rPr>
          <w:rFonts w:ascii="Nirmala UI" w:hAnsi="Nirmala UI" w:eastAsia="Nirmala UI" w:cs="Nirmala UI"/>
        </w:rPr>
        <w:t>ಮಿಲ್ಲರ್‌ನ ಎರಡು ರೋಮ್‌ಗಳು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ವಿಲಿಯಂ ಮಿಲ್ಲರ್ ತನ್ನ ಪ್ರವಾದನಾತ್ಮಕ ಸಂದೇಶವನ್ನು ಎರಡು ಹಾಳುಮಾಡುವ ಶಕ್ತಿಗಳ ರೂಪರೇಷೆಯ ಮೇಲೆ ಆಧಾರಪಡಿಸಿದರು; ಅವನ್ನು ಅವರು ಸರಿಯಾಗಿ ಪೇಗನ್ ರೋಮ್ ಮತ್ತು ಪಾಪಲ್ ರೋಮ್ ಎಂದು ಗುರುತಿಸಿದರು.</w:t>
      </w:r>
    </w:p>
    <w:p>
      <w:pPr>
        <w:pStyle w:val="ArticleScripture"/>
        <w:jc w:val="left"/>
      </w:pPr>
      <w:r>
        <w:rPr>
          <w:rFonts w:ascii="Nirmala UI" w:hAnsi="Nirmala UI" w:eastAsia="Nirmala UI" w:cs="Nirmala UI"/>
        </w:rPr>
        <w:t>“ವಿಲಿಯಂ ಮಿಲ್ಲರ್ ತನ್ನ ವ್ಯಾಖ್ಯಾನಶಾಸ್ತ್ರೀಯ ವಿಧಾನವನ್ನು ಅನ್ವಯಿಸುವಾಗ, ವಿವಿಧ ಅಪೋಕಾಲಿಪ್ಟಿಕ್ ಭಾಗಗಳಲ್ಲಿ ದೇವರ ಜನರ ಮತ್ತು ಅವರ ಶತ್ರುಗಳ ಮಧ್ಯೆ ಇರುವ ವಿವಾದದ ಪುನರಾವರ್ತಿತ ವಿಷಯವನ್ನು ಗಮನಿಸಿದರು. ಯುಗಯುಗಾಂತರಗಳಾದ್ಯಂತ ದೇವರ ಜನರನ್ನು ಹಿಂಸಿಸಿದ ಅಧಿಕಾರಗಳ ಕುರಿತು ತಮ್ಮ ವಿಶ್ಲೇಷಣೆಯಲ್ಲಿ, ಅವರು ಎರಡು ಅಸಹ್ಯಗಳ ಪರಿಕಲ್ಪನೆಯನ್ನು ಅಭಿವೃದ್ಧಿಪಡಿಸಿದರು; ಅದರಲ್ಲಿ ಪೇಗನಿಸಂ (ಮೊದಲ ಅಸಹ್ಯ) ಸಭೆಯ ಹೊರಗಿನ ಹಿಂಸಕ ಶಕ್ತಿಯನ್ನು ಸಂಕೇತಿಸುವುದಾಗಿ, ಮತ್ತು ಪಾಪಾಸ್ತ್ವ (ಎರಡನೆಯ ಅಸಹ್ಯ) ಸಭೆಯೊಳಗಿನ ಹಿಂಸಕ ಅಧಿಕಾರವನ್ನು ಪ್ರತಿನಿಧಿಸುವುದಾಗಿ ವ್ಯಾಖ್ಯಾನಿಸಲಾಯಿತು. ಅವರ ನಂತರದ ಬಹುತೇಕ ಪ್ರವಾದನಾತ್ಮಕ ವ್ಯಾಖ್ಯಾನಗಳಿಗೆ ಲಕ್ಷಣವಾಗಿದ್ದದ್ದು ಈ ಎರಡು ಅಸಹ್ಯಗಳೇ ಎನ್ನುವ ಪ್ರೇರಕವಿಷಯವಾಗಿತ್ತು.” P. Gerard Damsteegt, Foundations of the Seventh-day Adventist Message and Mission, 22.</w:t>
      </w:r>
    </w:p>
    <w:p>
      <w:pPr>
        <w:pStyle w:val="ArticleBody"/>
        <w:jc w:val="left"/>
      </w:pPr>
      <w:r>
        <w:rPr>
          <w:rFonts w:ascii="Nirmala UI" w:hAnsi="Nirmala UI" w:eastAsia="Nirmala UI" w:cs="Nirmala UI"/>
        </w:rPr>
        <w:t>ಅಡ್ವೆಂಟಿಸಂನ ಧರ್ಮಶಾಸ್ತ್ರಜ್ಞರು ಮಿಲ್ಲರ್ ಅವರ ಪ್ರವಾದನಾತ್ಮಕ ಅನ್ವಯದ ರೂಪರೇಖೆ ಪೇಗನ್ ಧರ್ಮವೂ ಪಾಪಸತ್ವವೂ ಎಂಬ ಎರಡು ಹಾಳುಮಾಡುವ ಶಕ್ತಿಗಳಾಗಿತ್ತು ಎಂಬ ಸತ್ಯವನ್ನು ಅಂಗೀಕರಿಸುತ್ತಾರೆ; ಆದಾಗ್ಯೂ, ಅದನ್ನು ದೇವರು ಅವರಿಗೆ ನೀಡಿದ ಸತ್ಯವೆಂದು ಅಲ್ಲದೆ, ಕೇವಲ ಮಿಲ್ಲರೈಟ್ ಇತಿಹಾಸದ ವಿಶ್ಲೇಷಣೆಯೆಂದು ಮಾತ್ರ ಅವರು ಪರಿಗಣಿಸುತ್ತಾರೆ.</w:t>
      </w:r>
    </w:p>
    <w:p>
      <w:pPr>
        <w:pStyle w:val="ArticleScripture"/>
        <w:jc w:val="left"/>
      </w:pPr>
      <w:r>
        <w:rPr>
          <w:rFonts w:ascii="Nirmala UI" w:hAnsi="Nirmala UI" w:eastAsia="Nirmala UI" w:cs="Nirmala UI"/>
        </w:rPr>
        <w:t>“ದೇವರು ತನ್ನ ದೂತನನ್ನು ಕಳುಹಿಸಿ, ಬೈಬಲನ್ನು ನಂಬಿರದ ಒಬ್ಬ ರೈತನ ಹೃದಯದ ಮೇಲೆ ಪ್ರಭಾವ ಬೀರುವಂತೆ ಮಾಡಿ, ಅವನನ್ನು ಪ್ರವಾದನೆಗಳನ್ನು ಪರಿಶೋಧಿಸಲು ನಡೆಸಿದನು. ದೇವರ ದೂತರು ಆ ಆರಿಸಲ್ಪಟ್ಟವನನ್ನು ಮರುಮರುವಾಗಿ ಭೇಟಿಯಾಗಿ, ಅವನ ಮನಸ್ಸಿಗೆ ಮಾರ್ಗದರ್ಶನ ನೀಡುವುದಕ್ಕೂ, ದೇವಜನರಿಗೆ ಯಾವಾಗಲೂ ಗೂಢವಾಗಿದ್ದ ಪ್ರವಾದನೆಗಳನ್ನು ಅವನ ಗ್ರಹಿಕೆಗೆ ತೆರೆಯುವುದಕ್ಕೂ ಬಂದರು. ಸತ್ಯದ ಸರಪಳಿಯ ಆರಂಭ ಅವನಿಗೆ ನೀಡಲ್ಪಟ್ಟಿತು; ಮತ್ತು ಅವನು ಕೊಂಡಿಯ ಹಿಂದೆ ಕೊಂಡಿಯನ್ನು ಹುಡುಕುತ್ತಾ ಮುಂದುವರಿಯುವಂತೆ ನಡೆಸಲ್ಪಟ್ಟನು, ಅಂತಿಮವಾಗಿ ದೇವರ ವಾಕ್ಯವನ್ನು ಆತ ಆಶ್ಚರ್ಯವೂ ಪ್ರಶಂಸೆಯೂ ತುಂಬಿ ನೋಡುವವನಾದನು. ಅಲ್ಲಿ ಅವನು ಸತ್ಯದ ಒಂದು ಪರಿಪೂರ್ಣ ಸರಪಳಿಯನ್ನು ಕಂಡನು. ಪ್ರೇರಣೆಯಿಲ್ಲದ್ದು ಎಂದು ಅವನು ಎಣಿಸಿದ್ದ ಆ ವಾಕ್ಯವು ಈಗ ಅದರ ಸೌಂದರ್ಯದಲ್ಲಿಯೂ ಮಹಿಮೆಯಲ್ಲಿಯೂ ಅವನ ದೃಷ್ಟಿಗೆ ತೆರೆದುಕೊಂಡಿತು. ಪರಿಶುದ್ಧವಚನದ ಒಂದು ಭಾಗವು ಮತ್ತೊಂದು ಭಾಗವನ್ನು ವಿವರಿಸುತ್ತದೆ ಎಂಬುದನ್ನು ಅವನು ಕಂಡನು; ಮತ್ತು ಒಂದು ವಚನಭಾಗವು ಅವನ ಗ್ರಹಿಕೆಗೆ ಮುಚ್ಚಲ್ಪಟ್ಟಾಗ, ವಾಕ್ಯದ ಮತ್ತೊಂದು ಭಾಗದಲ್ಲಿ ಅದನ್ನು ವಿವರಿಸುವದನ್ನು ಅವನು ಕಂಡನು. ದೇವರ ಪರಿಶುದ್ಧ ವಾಕ್ಯವನ್ನು ಅವನು ಸಂತೋಷದಿಂದಲೂ, ಅತ್ಯಂತ ಗೌರವ ಮತ್ತು ಭಯಭಕ್ತಿಯಿಂದಲೂ ಪರಿಗಣಿಸಿದನು.” Early Writings, 230.</w:t>
      </w:r>
    </w:p>
    <w:p>
      <w:pPr>
        <w:pStyle w:val="ArticleBody"/>
        <w:jc w:val="left"/>
      </w:pPr>
      <w:r>
        <w:rPr>
          <w:rFonts w:ascii="Nirmala UI" w:hAnsi="Nirmala UI" w:eastAsia="Nirmala UI" w:cs="Nirmala UI"/>
        </w:rPr>
        <w:t>“ಆತನ ದೂತನು” ಎಂಬುದು ಸಿಸ್ಟರ್ ವೈಟ್ ಅವರಿಂದ ನೇರವಾಗಿ ಗಬ್ರಿಯೇಲನು ಎಂದು ಗುರುತಿಸಲಾಗಿದೆ.</w:t>
      </w:r>
    </w:p>
    <w:p>
      <w:pPr>
        <w:pStyle w:val="ArticleScripture"/>
        <w:jc w:val="left"/>
      </w:pPr>
      <w:r>
        <w:rPr>
          <w:rFonts w:ascii="Nirmala UI" w:hAnsi="Nirmala UI" w:eastAsia="Nirmala UI" w:cs="Nirmala UI"/>
        </w:rPr>
        <w:t>ದೂತನಾದ ಅವನ ಮಾತುಗಳು—“ನಾನು ದೇವರ ಸನ್ನಿಧಿಯಲ್ಲಿ ನಿಲ್ಲುವ ಗಬ್ರಿಯೇಲನು”—ಅವನು ಸ್ವರ್ಗೀಯ ಸಭಾಮಂಡಪಗಳಲ್ಲಿ ಅತ್ಯುನ್ನತ ಗೌರವದ ಸ್ಥಾನವನ್ನು ಹೊಂದಿದ್ದಾನೆಂಬುದನ್ನು ತೋರಿಸುತ್ತವೆ. ಅವನು ದಾನಿಯೇಲನ ಬಳಿಗೆ ಒಂದು ಸಂದೇಶದೊಂದಿಗೆ ಬಂದಾಗ, “ಈ ವಿಷಯಗಳಲ್ಲಿ ನನ್ನೊಂದಿಗೆ ನಿಲ್ಲುವವನು ನಿಮ್ಮ ಪ್ರಧಾನನಾದ ಮೀಕಾಯೇಲ [ಕ್ರಿಸ್ತ] ಹೊರತು ಮತ್ತಾರೂ ಇಲ್ಲ” ಎಂದು ಹೇಳಿದನು. ದಾನಿಯೇಲ 10:21. ಗಬ್ರಿಯೇಲನ ಕುರಿತು ರಕ್ಷಕನು ಪ್ರಕಟಣೆಯಲ್ಲಿ ಹೀಗೆ ಹೇಳುತ್ತಾನೆ: “ಅವನು ತನ್ನ ದೂತನ ಮೂಲಕ ತನ್ನ ದಾಸನಾದ ಯೋಹಾನನಿಗೆ ಅದನ್ನು ಕಳುಹಿಸಿ ಸೂಚಿಸಿದನು.” ಪ್ರಕಟಣೆ 1:1. ಮತ್ತು ಯೋಹಾನನಿಗೆ ಆ ದೂತನು, “ನಾನು ನಿನ್ನ ಸಂಗಡವೂ ನಿನ್ನ ಸಹೋದರರಾದ ಪ್ರವಾದಿಗಳ ಸಂಗಡವೂ ಸಹದಾಸನಾಗಿದ್ದೇನೆ” ಎಂದು ಪ್ರಕಟಿಸಿದನು. ಪ್ರಕಟಣೆ 22:9, R.V. ಎಂತಹ ಅದ್ಭುತವಾದ ಚಿಂತನೆ!—ದೇವರ ಕುಮಾರನ ನಂತರ ಗೌರವದಲ್ಲಿ ಅತಿ ಸಮೀಪವಾಗಿ ನಿಲ್ಲುವ ಆ ದೂತನೇ, ದೇವರ ಉದ್ದೇಶಗಳನ್ನು ಪಾಪಿಗಳಾದ ಮನುಷ್ಯರಿಗೆ ಬಿಚ್ಚಿಡುವದಕ್ಕಾಗಿ ಆಯ್ಕೆಯಾದವನಾಗಿದ್ದಾನೆ. ದ ಡಿಸೈರ್ ಆಫ್ ಏಜಸ್, 99.</w:t>
      </w:r>
    </w:p>
    <w:p>
      <w:pPr>
        <w:pStyle w:val="ArticleBody"/>
        <w:jc w:val="left"/>
      </w:pPr>
      <w:r>
        <w:rPr>
          <w:rFonts w:ascii="Nirmala UI" w:hAnsi="Nirmala UI" w:eastAsia="Nirmala UI" w:cs="Nirmala UI"/>
        </w:rPr>
        <w:t>“ದೇವರ ಪುತ್ರನಿಗಿಂತ ನಂತರ ಗೌರವದಲ್ಲಿ ನಿಂತಿರುವ ದೂತನೇ ದೇವರ ಉದ್ದೇಶಗಳನ್ನು ತೆರೆಯುವದಕ್ಕೆ ಆಯ್ಕೆಯಾದನು” ಎಂಬುದು ವಿಲಿಯಂ ಮಿಲ್ಲರ್ ಅವರ ಮನಸ್ಸಿಗೆ ಬಂದ ಅದ್ಭುತವಾದ ಚಿಂತನೆಯಾಗಿತ್ತು. ದೇವಜನರಿಗೆ “ಯಾವಾಗಲೂ ಅಸ್ಪಷ್ಟವಾಗಿದ್ದ” ಪ್ರವಾದನೆಗಳ ಅರಿವಿನಲ್ಲಿ ಗಬ್ರಿಯೇಲನು ಮಾತ್ರವಲ್ಲ, ಬಹುವಚನದಲ್ಲಿರುವ ದೂತರೂ ಅವರ ಗ್ರಹಿಕೆಯನ್ನು ಮಾರ್ಗದರ್ಶಿಸಿದರು. ಗಬ್ರಿಯೇಲನು ಮತ್ತು ಇತರ ದೂತರು ಆದಿಕಾಂಡದಿಂದ ಮುಂದುವರಿದು ಸತತವಾಗಿ ಮಿಲ್ಲರ್ ಅವರನ್ನು ಬೈಬಲಿನ ಮೂಲಕ ನಡೆಸಿದರು. ಆದಕಾರಣ, ದಾನಿಯೇಲ ಅಧ್ಯಾಯ ಎಂಟು ಮತ್ತು ವಚನ ಹದಿನಾಲ್ಕರ ಎರಡು ಸಾವಿರ ಮೂರು ನೂರು ದಿನಗಳ ಪ್ರವಾದನೆಗೆ ಮುನ್ನವೇ, ಅವರು ಬೈಬಲಿನಲ್ಲಿರುವ ಅತ್ಯಂತ ದೀರ್ಘವಾದ ಕಾಲಪ್ರವಾದನೆಯಾದ ಲೇವ್ಯಕಾಂಡ ಇಪ್ಪತ್ತಾರು ಅಧ್ಯಾಯದಲ್ಲಿನ “ಏಳು ಕಾಲಗಳು” (ಎರಡು ಸಾವಿರ ಐನೂರು ಇಪ್ಪತ್ತು ವರ್ಷಗಳು) ಎಂಬುದಕ್ಕೆ ನಡೆಸಲ್ಪಟ್ಟರು.</w:t>
      </w:r>
    </w:p>
    <w:p>
      <w:pPr>
        <w:pStyle w:val="ArticleScripture"/>
        <w:jc w:val="left"/>
      </w:pPr>
      <w:r>
        <w:rPr>
          <w:rFonts w:ascii="Nirmala UI" w:hAnsi="Nirmala UI" w:eastAsia="Nirmala UI" w:cs="Nirmala UI"/>
        </w:rPr>
        <w:t>“ಆ ಬಳಿಕ ನಾನು ನನ್ನನ್ನು ಪ್ರಾರ್ಥನೆಗೂ ವಾಕ್ಯದ ವಾಚನಕ್ಕೂ ಸಮರ್ಪಿಸಿಕೊಂಡೆನು. ನನ್ನ ಪೂರ್ವಗ್ರಹಗಳನ್ನೆಲ್ಲ ಬದಿಗಿಟ್ಟು, ಶಾಸ್ತ್ರವನ್ನು ಶಾಸ್ತ್ರದೊಡನೆ ಸಂಪೂರ್ಣವಾಗಿ ಹೋಲಿಸಿ, ಅದರ ಅಧ್ಯಯನವನ್ನು ಕ್ರಮಬದ್ಧವಾಗಿಯೂ ವಿಧಾನಪೂರ್ವಕವಾಗಿಯೂ ಮುಂದುವರಿಸಬೇಕೆಂದು ದೃಢನಿಶ್ಚಯ ಮಾಡಿದೆನು. ನಾನು ಆದಿಕಾಂಡದಿಂದ ಆರಂಭಿಸಿ, ವಚನದಿಂದ ವಚನವಾಗಿ ಓದುತ್ತಾ, ಪ್ರತಿ ಭಾಗದ ಅರ್ಥವು ಅಂಥ ರೀತಿಯಲ್ಲಿ ಸ್ಪಷ್ಟವಾಗುತ್ತಾ ಹೋಗುವ ತನಕ, ಯಾವ ವಿಧದ ಗೂಢಾರ್ಥಗಳಿಗಾಗಲಿ ವಿರೋಧಾಭಾಸಗಳಿಗಾಗಲಿ ಸಂಬಂಧಿಸಿ ನನಗೆ ಸಂಕೋಚವು ಉಳಿಯದಂತೆ, ಅದಕ್ಕಿಂತ ವೇಗವಾಗಿ ಮುಂದೆ ಸಾಗದೆ ಮುಂದುವರಿದೆನು. ಯಾವಾಗಲಾದರೂ ನನಗೆ ಏನಾದರೂ ಅಸ್ಪಷ್ಟವಾಗಿ ಕಂಡಾಗ, ಅದನ್ನು ಸಂಬಂಧಿತ ಎಲ್ಲ ಭಾಗಗಳೊಡನೆ ಹೋಲಿಸುವುದೇ ನನ್ನ ಅಭ್ಯಾಸವಾಗಿತ್ತು; ಮತ್ತು CRUDENನ ಸಹಾಯದಿಂದ, ಯಾವ ಅಸ್ಪಷ್ಟ ಭಾಗದಲ್ಲಾದರೂ ಕಾಣಿಸಿಕೊಂಡ ಪ್ರಮುಖ ಪದಗಳಲ್ಲಿ ಯಾವುದಾದರೂ ಪದ ಕಂಡುಬರುವ ಶಾಸ್ತ್ರದ ಎಲ್ಲ ವಚನಗಳನ್ನು ನಾನು ಪರಿಶೀಲಿಸಿದೆನು. ನಂತರ ಪಾಠಭಾಗದ ವಿಷಯಕ್ಕೆ ಪ್ರತಿಯೊಂದು ಪದವೂ ತನ್ನ ಸಮುಚಿತ ಪ್ರಭಾವವನ್ನು ಹೊಂದಲು ಬಿಡುವ ಮೂಲಕ, ಅದರ ಕುರಿತು ನನ್ನ ಗ್ರಹಿಕೆ ಬೈಬಲಿನ ಪ್ರತಿಯೊಂದು ಸಂಬಂಧಿತ ಭಾಗದೊಡನೆ ಹೊಂದಿಕೆಯಾಗುತ್ತಿದ್ದರೆ, ಅದು ಇನ್ನು ಕಷ್ಟಕರ ವಿಷಯವಾಗಿರಲಿಲ್ಲ. ಈ ರೀತಿಯಾಗಿ, ನಾನು ಬೈಬಲಿನ ನನ್ನ ಮೊದಲ ಸಂಪೂರ್ಣ ವಾಚನದಲ್ಲಿ, ಸುಮಾರು ಎರಡು ವರ್ಷಗಳ ಕಾಲ ಅದರ ಅಧ್ಯಯನವನ್ನು ಮುಂದುವರಿಸಿದೆನು; ಮತ್ತು ಅದು ತಾನೇ ತನ್ನ ಸ್ವಂತ ವಿವರಣಾಕಾರಿಯಾಗಿದೆ ಎಂಬ ವಿಷಯದಲ್ಲಿ ಸಂಪೂರ್ಣ ತೃಪ್ತನಾದೆನು. ಶಾಸ್ತ್ರವನ್ನು ಇತಿಹಾಸದೊಡನೆ ಹೋಲಿಸುವುದರಿಂದ, ಈವರೆಗೂ ನೆರವೇರಿರುವ ಮಟ್ಟಿಗೆ ಎಲ್ಲ ಪ್ರವಾದನೆಗಳೂ ಅಕ್ಷರಶಃ ನೆರವೇರಿವೆ ಎಂಬುದನ್ನೂ; ಬೈಬಲಿನಲ್ಲಿರುವ ವಿವಿಧ ರೂಪಕಗಳು, ಲಕ್ಷಣಪ್ರಯೋಗಗಳು, ಉಪಮೆಗಳು, ಸಾದೃಶ್ಯಗಳು ಇತ್ಯಾದಿಗಳೆಲ್ಲವೂ ತಮ್ಮ ತಕ್ಷಣದ ಸಂಬಂಧದಲ್ಲಿಯೇ ವಿವರಣೆಗೊಂಡಿವೆ, ಇಲ್ಲವೆ ಅವು ವ್ಯಕ್ತವಾದ ಪದಗಳು ವಾಕ್ಯದ ಇತರ ಭಾಗಗಳಲ್ಲಿ ನಿರ್ವಚಿಸಲ್ಪಟ್ಟಿವೆ ಎಂಬುದನ್ನೂ; ಹೀಗೆ ವಿವರಣೆಗೊಂಡ ಮೇಲೆ, ಆ ವಿವರಣೆಗೆ ಅನುಗುಣವಾಗಿ ಅವನ್ನು ಅಕ್ಷರಶಃ ಗ್ರಹಿಸಬೇಕೆಂಬುದನ್ನೂ ನಾನು ಕಂಡುಕೊಂಡೆನು. ಹೀಗೆ, ಬೈಬಲು ಪ್ರಕಟಿತ ಸತ್ಯಗಳ ಒಂದು ವ್ಯವಸ್ಥೆಯಾಗಿದ್ದು, ಅದು ಅಷ್ಟು ಸ್ಪಷ್ಟವಾಗಿಯೂ ಸರಳವಾಗಿಯೂ ನೀಡಲ್ಪಟ್ಟಿದೆ ಯೆಂದರೆ, ‘ಮಾರ್ಗದಲ್ಲಿ ನಡೆಯುವವನು ಮೂಢನಾದರೂ ಅದರಲ್ಲಿ ತಪ್ಪಿಹೋಗುವ ಅವಶ್ಯಕತೆಯಿಲ್ಲ.’ …”</w:t>
      </w:r>
    </w:p>
    <w:p>
      <w:pPr>
        <w:pStyle w:val="ArticleScripture"/>
        <w:jc w:val="left"/>
      </w:pPr>
      <w:r>
        <w:rPr>
          <w:rFonts w:ascii="Nirmala UI" w:hAnsi="Nirmala UI" w:eastAsia="Nirmala UI" w:cs="Nirmala UI"/>
        </w:rPr>
        <w:t>“ಶಾಸ್ತ್ರಗಳ ಇನ್ನಷ್ಟು ಆಳವಾದ ಅಧ್ಯಯನದ ಮೂಲಕ, ಅನ್ಯಜನರ ಪ್ರಭುತ್ವದ ಏಳು ಕಾಲಗಳು ಯೆಹೂದ್ಯರು ಮನಶ್ಶೆಯ ಸೆರೆಯ ಸಮಯದಲ್ಲಿ ಸ್ವತಂತ್ರ ಜನಾಂಗವಾಗಿರುವುದನ್ನು ನಿಲ್ಲಿಸಿದಾಗ ಆರಂಭವಾಗಬೇಕು ಎಂದು ನಾನು ನಿರ್ಣಯಕ್ಕೆ ಬಂದೆ; ಅತ್ಯುತ್ತಮ ಕಾಲಗಣಕರ ಪ್ರಕಾರ ಅದು ಕ್ರಿ.ಪೂ. 677ಕ್ಕೆ ಸೇರಿತ್ತು; 2300 ದಿನಗಳು ಎಪ್ಪತ್ತು ವಾರಗಳೊಂದಿಗೆ ಆರಂಭವಾದವು, ಮತ್ತು ಅತ್ಯುತ್ತಮ ಕಾಲಗಣಕರು ಅವನ್ನು ಕ್ರಿ.ಪೂ. 457ರಿಂದ ದಿನಾಂಕೀಕರಿಸಿದರು; ಹಾಗೆಯೇ ನಿತ್ಯಬಲಿಯ ನಿವೃತ್ತಿಯೊಂದಿಗೆ ಮತ್ತು ಹಾಳುಮಾಡುವ ಅಸಹ್ಯವಸ್ತುವಿನ ಸ್ಥಾಪನೆಯೊಂದಿಗೆ ಆರಂಭವಾಗುವ 1335 ದಿನಗಳು, ದಾನಿಯೇಲನ ಏಳನೇ ಅಧ್ಯಾಯದ ಹನ್ನೊಂದನೇ ವಚನದ ಪ್ರಕಾರ, ಪೈಗಣ ಅಸಹ್ಯವಸ್ತುಗಳನ್ನು ತೆಗೆದುಹಾಕಿದ ನಂತರ ಪಾಪಾಧಿಪತ್ಯದ ಪ್ರಭುತ್ವ ಸ್ಥಾಪನೆಯಿಂದ ದಿನಾಂಕೀಕರಿಸಬೇಕಾಗಿತ್ತು; ಮತ್ತು ನಾನು ವಿಚಾರಿಸಬಹುದಾದ ಅತ್ಯುತ್ತಮ ಇತಿಹಾಸಕಾರರ ಪ್ರಕಾರ, ಅದನ್ನು ಸುಮಾರು ಕ್ರಿ.ಶ. 508ರಿಂದ ದಿನಾಂಕೀಕರಿಸಬೇಕು. ಈ ಎಲ್ಲ ಪ್ರವಾದನಾತ್ಮಕ ಅವಧಿಗಳನ್ನು, ಅವುಗಳನ್ನು ಸ್ಪಷ್ಟವಾಗಿ ಯಾವ ಘಟನೆಗಳಿಂದ ಲೆಕ್ಕಿಸಬೇಕೋ ಆ ಘಟನೆಗಳಿಗೆ ಅತ್ಯುತ್ತಮ ಕಾಲಗಣಕರು ನಿಗದಿಪಡಿಸಿದ ವಿವಿಧ ದಿನಾಂಕಗಳಿಂದ ಲೆಕ್ಕ ಹಾಕಿದಾಗ, ಅವೆಲ್ಲವೂ ಒಟ್ಟಿಗೆ, ಸುಮಾರು ಕ್ರಿ.ಶ. 1843ರಲ್ಲಿ ಅಂತ್ಯಗೊಳ್ಳುತ್ತವೆ. ಹೀಗೆ 1818ರಲ್ಲಿ, ನನ್ನ ಎರಡು ವರ್ಷದ ಶಾಸ್ತ್ರಾಧ್ಯಯನದ ಅಂತ್ಯದಲ್ಲಿ, ಆ ಸಮಯದಿಂದ ಸುಮಾರು ಇಪ್ಪತ್ತೈದು ವರ್ಷಗಳಲ್ಲಿ ನಮ್ಮ ಇಂದಿನ ಸ್ಥಿತಿಯ ಎಲ್ಲಾ ಕಾರ್ಯಗಳು ಮುಗಿಸಲ್ಪಡುವವು ಎಂಬ ಗಂಭೀರ ತೀರ್ಮಾನಕ್ಕೆ ನಾನು ಬಂದೆ…” William Miller’s Apology and Defense, 6, 12.</w:t>
      </w:r>
    </w:p>
    <w:p>
      <w:pPr>
        <w:pStyle w:val="ArticleBody"/>
        <w:jc w:val="left"/>
      </w:pPr>
      <w:r>
        <w:rPr>
          <w:rFonts w:ascii="Nirmala UI" w:hAnsi="Nirmala UI" w:eastAsia="Nirmala UI" w:cs="Nirmala UI"/>
        </w:rPr>
        <w:t>ಮೊದಲ ಉಲ್ಲೇಖದ ನಿಯಮವು, ಮೊದಲಾಗಿ ಉಲ್ಲೇಖಿಸಲ್ಪಡುವ ವಿಷಯವೇ ಅತ್ಯಂತ ಮಹತ್ವದ್ದೆಂದು ಸ್ಥಾಪಿಸುತ್ತದೆ; ಪ್ರಕಟನೆಯ ಮೊದಲ ಅಧ್ಯಾಯದ ಮೊದಲ ವಚನದಲ್ಲಿ ಮೊದಲಾಗಿ ಉಲ್ಲೇಖಿಸಲ್ಪಡುವುದು ಸಂವಹನ ಪ್ರಕ್ರಿಯೆಯೇ ಆಗಿದೆ—ಅಂದರೆ, ತಂದೆಯು ಯೇಸುವಿಗೆ ಒಂದು ಸಂದೇಶವನ್ನು ನೀಡುತ್ತಾನೆ; ಯೇಸು ಅದನ್ನು ತನ್ನ ದೂತನಿಗೆ ನೀಡುತ್ತಾನೆ; ಆ ದೂತನು ಅದನ್ನು ಒಬ್ಬ ಪ್ರವಾದಿಗೆ ನೀಡುತ್ತಾನೆ; ನಂತರ ಆ ಪ್ರವಾದಿಯು ಅದನ್ನು ಬರೆಯಿಸಿ ಸಭೆಗಳಿಗೆ ಕಳುಹಿಸುತ್ತಾನೆ. ಅಡ್ವೆಂಟಿಸಂ ವಿಲಿಯಂ ಮಿಲ್ಲರ್ ಅವರ ಕಾರ್ಯವನ್ನೂ ಸಂಶೋಧನೆಗಳನ್ನೂ ತಿರಸ್ಕರಿಸಿದಾಗ, ಅವರು ತಮ್ಮ ಅಸ್ತಿವಾರಗಳನ್ನು ಮಾತ್ರ ತಿರಸ್ಕರಿಸಲಿಲ್ಲ, ಮಿಲ್ಲರ್ ತಮ್ಮ ತಿಳುವಳಿಕೆಗೆ ತಲುಪುವಂತೆ ನಡೆಸಿದ ಅದೇ ಸಂವಹನ ಪ್ರಕ್ರಿಯೆಯನ್ನೂ ತಿರಸ್ಕರಿಸಿದರು; ಮತ್ತು ಪರೀಕ್ಷಾಕಾಲ ಮುಕ್ತಾಯಗೊಳ್ಳುವ ಸ್ವಲ್ಪ ಮುನ್ನ ತೆರೆಯಲ್ಪಡುವ ಯೇಸು ಕ್ರಿಸ್ತನ ಪ್ರಕಟಣೆಯನ್ನು ಮನುಷ್ಯರು ಅರ್ಥಮಾಡಿಕೊಳ್ಳಲು ಇರುವ ಏಕೈಕ ಮಾರ್ಗವಾಗಿರುವ ಆ ಪ್ರಕ್ರಿಯೆಯನ್ನೂ ಅವರು ತಿರಸ್ಕರಿಸಿದರು.</w:t>
      </w:r>
    </w:p>
    <w:p>
      <w:pPr>
        <w:pStyle w:val="ArticleBody"/>
        <w:jc w:val="left"/>
      </w:pPr>
      <w:r>
        <w:rPr>
          <w:rFonts w:ascii="Nirmala UI" w:hAnsi="Nirmala UI" w:eastAsia="Nirmala UI" w:cs="Nirmala UI"/>
        </w:rPr>
        <w:t>ಲೆವ್ಯಕಾಂಡದ ಏಳು ಕಾಲಗಳು ಕ್ರಿ.ಪೂ. 677ರಲ್ಲಿ ಆರಂಭವಾದವು ಎಂಬುದನ್ನು ಮಿಲ್ಲರ್ ಗ್ರಹಿಸುವಂತೆ ನಡೆಸಲ್ಪಟ್ಟನು. ಇಸ್ರಾಯೇಲಿನ ಉತ್ತರದ ಹತ್ತು ಗೋತ್ರಗಳ ಮೇಲೆಯೂ ಏಳು ಕಾಲಗಳ ಚದರಿಕೆ ಜಾರಿಗೊಳಿಸಲ್ಪಟ್ಟಿತು ಎಂಬುದನ್ನು ಗುರುತಿಸಲು ಕರ್ತನು ಹೈರಮ್ ಎಡ್ಸನ್ ಅವರನ್ನು ಬಳಸಿದ್ದು 1856ರಲ್ಲಿಯೇ. ಮಿಲ್ಲರ್ ಅವರ ಏಳು ಕಾಲಗಳ ಮೂಲಭೂತ ಆವಿಷ್ಕಾರಕ್ಕೆ ಹೊಂದಿಕೆಯಾಗುವಂತೆಯೂ, ಆದರೆ ಅದನ್ನು ಬಹಳವಾಗಿ ಮೀರುವಂತೆಯೂ, ಏಳು ಕಾಲಗಳ ಅರಿವನ್ನು ವಿಕಸಿಸುವುದಕ್ಕೆ ಕರ್ತನು ಪ್ರಯತ್ನಿಸುತ್ತಿದ್ದನು. ಆದರೆ 1856ರಲ್ಲಿ ಹೈರಮ್ ಎಡ್ಸನ್ ಮಂಡಿಸಿದ ಬೆಳಕು ರಹಸ್ಯಮಯವಾಗಿ ಅಂತ್ಯಗೊಂಡಿತು; ಏಕೆಂದರೆ ಆ ಸರಣಿಯ ಎಂಟನೆಯ ಲೇಖನವು ಆಗಿನ Review and Herald‌ನ ಸಂಪಾದಕರಾಗಿದ್ದ ಜೇಮ್ಸ್ ವೈಟ್ ಅವರ ಈ ಮಾತುಗಳೊಂದಿಗೆ ಅಂತ್ಯವಾಯಿತು: “ಮುಂದುವರಿಯುವುದು.” ಅದು “ಮುಂದುವರಿಯಬೇಕಾಗಿತ್ತು,” ಆದರೆ ಸೆಪ್ಟೆಂಬರ್ 11, 2001ರ ನಂತರವೇ, ಕರ್ತನು ತನ್ನ ಜನರನ್ನು “ಹಳೆಯ ಮಾರ್ಗಗಳಿಗೆ” ನಡೆಸಿ, ಅಂತಿಮವಾಗಿ ಹೈರಮ್ ಎಡ್ಸನ್ ಅವರು ಬರೆದಿದ್ದ ಅಪೂರ್ಣ ಲೇಖನಮಾಲೆಯ ಕಡೆಗೆ ಅವರಿಗೆ ದಾರಿತೋರಿಸಿದಾಗ.</w:t>
      </w:r>
    </w:p>
    <w:p>
      <w:pPr>
        <w:pStyle w:val="ArticleBody"/>
        <w:jc w:val="left"/>
      </w:pPr>
      <w:r>
        <w:rPr>
          <w:rFonts w:ascii="Nirmala UI" w:hAnsi="Nirmala UI" w:eastAsia="Nirmala UI" w:cs="Nirmala UI"/>
        </w:rPr>
        <w:t>ನಾವು ಈಗ ಮಹಾ ನಿರಾಶೆಯ ಸ್ವಲ್ಪಕಾಲದ ನಂತರ ಆರಂಭವಾದ ದಂಗೆಗೆ ಸ್ಪಂದಿಸುತ್ತಿಲ್ಲ; ಆದರೆ ಲೇವ್ಯಕಾಂಡ ಇಪ್ಪತ್ತಾರು ಅಧ್ಯಾಯದ “ಏಳು ಕಾಲಗಳು” ಎಂಬ ವಿಷಯಕ್ಕೆ ಮಿಲ್ಲರನ್ನು ನಡೆಸಲಾಯಿತು ಎಂಬುದಾದರೂ, ಆ ವಿಷಯದ ಕುರಿತು ಮಿಲ್ಲರ್ ಹೊಂದಿದ್ದ ಮೂಲಭೂತ ಗ್ರಹಿಕೆಯನ್ನು ಮೀರಿ “ಏಳು ಕಾಲಗಳು” ಕುರಿತು ಆರಂಭಿಕ ತಿಳುವಳಿಕೆಯನ್ನು ವೃದ್ಧಿಗೊಳಿಸುವುದೇ ಕರ್ತನ ಉದ್ದೇಶವಾಗಿತ್ತು ಎಂಬುದು ಸ್ಪಷ್ಟವಾಗಿದೆ. ಅದಕ್ಕಾಗಿ, 1844ರ ಅಕ್ಟೋಬರ್ 23ರಂದು ಕ್ರಿಸ್ತನು ಅತಿ ಪರಿಶುದ್ಧಸ್ಥಳಕ್ಕೆ ಪ್ರವೇಶಿಸುತ್ತಿರುವ ದರ್ಶನವನ್ನು ನೀಡಲು ಇದಕ್ಕೂ ಮೊದಲು ಆತನು ಆರಿಸಿಕೊಂಡಿದ್ದ ಅದೇ ಇತಿಹಾಸದ ಸೇವಕನಾದ ಹೈರಮ್ ಎಡ್ಸನ್‌ನನ್ನೇ ಆತನು ಆರಿಸಿಕೊಂಡನು.</w:t>
      </w:r>
    </w:p>
    <w:p>
      <w:pPr>
        <w:pStyle w:val="ArticleBody"/>
        <w:jc w:val="left"/>
      </w:pPr>
      <w:r>
        <w:rPr>
          <w:rFonts w:ascii="Nirmala UI" w:hAnsi="Nirmala UI" w:eastAsia="Nirmala UI" w:cs="Nirmala UI"/>
        </w:rPr>
        <w:t>ಆದ್ದರಿಂದಲೇ ಮಿಲ್ಲರ್‌ನ ಎಲ್ಲಾ ಪ್ರವಾದನಾತ್ಮಕ ಅನ್ವಯಿಕೆಗಳ ಚೌಕಟ್ಟು, ದಾನಿಯೇಲನ ಪುಸ್ತಕದಲ್ಲಿ “ದಿನನಿತ್ಯ” (ಪೇಗನಿಸಂ) ಎಂದು ಪ್ರತಿನಿಧಿಸಲ್ಪಟ್ಟಿರುವ, ಮತ್ತು ಯಾವಾಗಲೂ “ಅತಿಕ್ರಮಣ” ಅಥವಾ “ಅಸಹ್ಯಕರವಾದುದು” ಎಂಬುದರಲ್ಲಿ ಯಾವುದಾದರೊಂದರೊಂದಿಗೆ ಸಂಬಂಧಿಸಲ್ಪಡುವ, ನಿರ್ಜನಗೊಳಿಸುವ ಎರಡು ಶಕ್ತಿಗಳ ಕುರಿತು ಅವನ ಅರಿವಿನ ಮೇಲೆ ಆಧಾರಿತವಾಗಿತ್ತು ಎಂಬುದನ್ನು ಒಪ್ಪಿಕೊಳ್ಳಲು ನಾನು ಆ ಅಡ್ವೆಂಟಿಸ್ಟ್ ಧರ್ಮಶಾಸ್ತ್ರಜ್ಞನ ಮಾತುಗಳನ್ನು ಬಳಸಿದ್ದೆ; ಇವೆರಡೂ ಪಾಪಾಯಿತ್ವದ ನಿರ್ಜನಗೊಳಿಸುವ ಶಕ್ತಿಯ ವಿಭಿನ್ನ ಮುಖಗಳನ್ನು ಪ್ರತಿನಿಧಿಸುತ್ತವೆ. ಮಿಲ್ಲರ್ ಪ್ರತಿನಿಧಿಸುವ ಇತಿಹಾಸದ ನಂತರದಿಂದ, ರೋಮನ್ ಶಕ್ತಿಗಳ ಕುರಿತು ಅವನ ಮೂಲಭೂತ ತಿಳುವಳಿಕೆ ಬಹಳವಾಗಿ ವಿಸ್ತರಿಸಿದೆ.</w:t>
      </w:r>
    </w:p>
    <w:p>
      <w:pPr>
        <w:pStyle w:val="ArticleBody"/>
        <w:jc w:val="left"/>
      </w:pPr>
      <w:r>
        <w:rPr>
          <w:rFonts w:ascii="Nirmala UI" w:hAnsi="Nirmala UI" w:eastAsia="Nirmala UI" w:cs="Nirmala UI"/>
        </w:rPr>
        <w:t>ಗಬ್ರಿಯೇಲನನ್ನೂ ಒಳಗೊಂಡ ದೇವರ ದೂತರು, ಮಿಲ್ಲರ್ ಪ್ರಕಟಿಸಿದ ಅರ್ಥಗ್ರಹಿಕೆಗಳ ಕಡೆಗೆ ಅವನನ್ನು ನಡೆಸಿದರು. ಆ ಅರ್ಥಗ್ರಹಿಕೆಗಳಲ್ಲಿ ಅವನು ಪ್ರಕಟಿಸಿದ ಪ್ರವಾದನೆಗಳು, ಅವನು ಉಪಯೋಗಿಸಿದ ಬೈಬಲ್ ವ್ಯಾಖ್ಯಾನದ ನಿಯಮಗಳು, ಹಾಗೆಯೇ ಪ್ರವಾದನೆಗಳನ್ನು ಸರಿಯಾಗಿ ವ್ಯವಸ್ಥಿತಗೊಳಿಸಲು ಅವನಿಗೆ ಸಾಧ್ಯವಾದ ರೂಪರೇಖೆಯೂ ಸೇರಿದ್ದವು. ದಾನಿಯೇಲನ ಗ್ರಂಥದಲ್ಲಿ ಉಲ್ಲೇಖಿಸಲಾದ ಎರಡು ಹಾಳುಮಾಡುವ ಶಕ್ತಿಗಳು ಅನ್ಯಧರ್ಮೀಯ ರೋಮ ಮತ್ತು ಪಾಪೀಯ ರೋಮ ಎಂಬ ರೂಪರೇಖೆಯನ್ನು ಮಿಲ್ಲರ್‌ಗೆ ನೀಡಲಾಯಿತು. ಅಮೆರಿಕಾಗಾಗಿ ಭವಿಷ್ಯವು, ಅಜಗಜಾಂತರ, ಮೃಗ ಮತ್ತು ಸುಳ್ಳು ಪ್ರವಾದಿ ಎಂಬ ಮೂರು ಹಾಳುಮಾಡುವ ಶಕ್ತಿಗಳ ರೂಪರೇಖೆಯ ಕಡೆಗೆ ನಡೆಸಲ್ಪಟ್ಟಿತು.</w:t>
      </w:r>
    </w:p>
    <w:p>
      <w:pPr>
        <w:pStyle w:val="ArticleScripture"/>
        <w:jc w:val="left"/>
      </w:pPr>
      <w:r>
        <w:rPr>
          <w:rFonts w:ascii="Nirmala UI" w:hAnsi="Nirmala UI" w:eastAsia="Nirmala UI" w:cs="Nirmala UI"/>
        </w:rPr>
        <w:t>ಆಗ ನಾನು ಡ್ರಾಗನ್‌ನ ಬಾಯಿಂದಲೂ, ಮೃಗದ ಬಾಯಿಂದಲೂ, ಸುಳ್ಳು ಪ್ರವಾದಿಯ ಬಾಯಿಂದಲೂ ಕಪ್ಪೆಗಳಂತಿರುವ ಮೂರು ಅಶುದ್ಧ ಆತ್ಮಗಳು ಹೊರಬರುವುದನ್ನು ಕಂಡೆನು. ಏಕೆಂದರೆ ಅವು ದೆವ್ವಗಳ ಆತ್ಮಗಳಾಗಿದ್ದು, ಅದ್ಭುತ ಕಾರ್ಯಗಳನ್ನು ಮಾಡುವವು; ಸರ್ವಶಕ್ತನಾದ ದೇವರ ಆ ಮಹಾ ದಿನದ ಯುದ್ಧಕ್ಕೆ ಅವರನ್ನು ಕೂಡಿಸುವುದಕ್ಕಾಗಿ ಭೂಮಿಯ ಅರಸರ ಬಳಿಗೂ ಮತ್ತು ಸಮಸ್ತ ಲೋಕದ ಅರಸರ ಬಳಿಗೂ ಹೊರಟು ಹೋಗುವವು. ಪ್ರಕಟನೆ 16:13, 14.</w:t>
      </w:r>
    </w:p>
    <w:p>
      <w:pPr>
        <w:pStyle w:val="ArticleBody"/>
        <w:jc w:val="left"/>
      </w:pPr>
      <w:r>
        <w:rPr>
          <w:rFonts w:ascii="Nirmala UI" w:hAnsi="Nirmala UI" w:eastAsia="Nirmala UI" w:cs="Nirmala UI"/>
        </w:rPr>
        <w:t>ಅಮೆರಿಕದ ಭವಿಷ್ಯಕ್ಕೆ ಸಂಬಂಧಿಸಿದ ಚೌಕಟ್ಟು ಮಿಲ್ಲರ್ ಅವರ ಕಾರ್ಯದ ಮೇಲೆ ನಿರ್ಮಿತವಾಗಿದೆ; ಆದರೆ ಅವರ ಕಾರ್ಯ ಮುಗಿದಿದ್ದ ಸ್ಥಳವನ್ನು ಮೀರಿ ಮುಂದುವರಿಯುತ್ತದೆ. ಅಡ್ವೆಂಟಿಸಮ್ ಅವರ ಚೌಕಟ್ಟನ್ನು ತೊರೆದು, ಧರ್ಮಭ್ರಷ್ಟ ಪ್ರೊಟೆಸ್ಟಾಂಟಿಸಮ್ ಮತ್ತು ರೋಮ್‌ನ ತತ್ತ್ವಶಾಸ್ತ್ರಕ್ಕೆ ಹಿಂದಿರುಗಿತು. ದಾನಿಯೇಲನ ಪುಸ್ತಕದಲ್ಲಿ ಆರಂಭವಾಗಿರುವ ಅದೇ ಪ್ರವಾದನೆಯ ರೇಖೆಯನ್ನು ಪ್ರಕಟನೆಯ ಪುಸ್ತಕದಲ್ಲಿ ಮುಂದುವರಿಸಿಕೊಂಡು ಹೋಗಲಾಗಿದೆ.</w:t>
      </w:r>
    </w:p>
    <w:p>
      <w:pPr>
        <w:pStyle w:val="ArticleScripture"/>
        <w:jc w:val="left"/>
      </w:pPr>
      <w:r>
        <w:rPr>
          <w:rFonts w:ascii="Nirmala UI" w:hAnsi="Nirmala UI" w:eastAsia="Nirmala UI" w:cs="Nirmala UI"/>
        </w:rPr>
        <w:t>“ಪ್ರಕಟನೆ ಒಂದು ಮುದ್ರೆಯೊತ್ತಲ್ಪಟ್ಟ ಪುಸ್ತಕವಾಗಿದೆ; ಆದರೆ ಅದು ತೆರೆಯಲ್ಪಟ್ಟ ಪುಸ್ತಕವೂ ಆಗಿದೆ. ಈ ಭೂಮಿಯ ಇತಿಹಾಸದ ಅಂತಿಮ ದಿನಗಳಲ್ಲಿ ಸಂಭವಿಸಲಿರುವ ಅದ್ಭುತ ಘಟನೆಗಳನ್ನು ಅದು ದಾಖಲಿಸುತ್ತದೆ. ಈ ಪುಸ್ತಕದ ಬೋಧನೆಗಳು ನಿರ್ದಿಷ್ಟವಾಗಿವೆ; ಅವು ಗೂಢಾರ್ಥಪೂರ್ಣವೂ ಅರ್ಥವಾಗದಂತೆಯೂ ಇಲ್ಲ. ದಾನಿಯೇಲನಲ್ಲಿರುವ ಅದೇ ಪ್ರವಾದನಾತ್ಮಕ ಸರಣಿಯನ್ನು ಇದಲ್ಲಿಯೂ ಕೈಗೆತ್ತಿಕೊಳ್ಳಲಾಗಿದೆ. ಕೆಲವು ಪ್ರವಾದನೆಗಳನ್ನು ದೇವರು ಪುನರುಚ್ಚರಿಸಿದ್ದಾನೆ; ಹೀಗೆ ಅವುಗಳಿಗೆ ಮಹತ್ವ ನೀಡಬೇಕೆಂದು ತೋರಿಸಿದ್ದಾನೆ. ಮಹತ್ತರ ಪರಿಣಾಮವಿಲ್ಲದ ಸಂಗತಿಗಳನ್ನು ಕರ್ತನು ಪುನರುಚ್ಚರಿಸುವುದಿಲ್ಲ.” Manuscript Releases, volume 9, 8.</w:t>
      </w:r>
    </w:p>
    <w:p>
      <w:pPr>
        <w:pStyle w:val="ArticleBody"/>
        <w:jc w:val="left"/>
      </w:pPr>
      <w:r>
        <w:rPr>
          <w:rFonts w:ascii="Nirmala UI" w:hAnsi="Nirmala UI" w:eastAsia="Nirmala UI" w:cs="Nirmala UI"/>
        </w:rPr>
        <w:t>ದಾನಿಯೇಲನ ಗ್ರಂಥದಲ್ಲಿ ಅಷ್ಟೇ ದೃಢವಾಗಿ ಗುರುತಿಸಲ್ಪಟ್ಟಿರುವ ಪೇಗನಿಸಂ ಮತ್ತು ಪಾಪಲಿಸಂ ಎಂಬ ಕ್ರಮವು, ಪ್ರವಾದನಾತ್ಮಕ ಇತಿಹಾಸದ ವೇದಿಕೆಗೆ ಮುಂದಾಗಿ ಬರುವ ಮುಂದಿನ ಹಿಂಸಕ ಅಧಿಕಾರವನ್ನೂ ಒಳಗೊಳ್ಳುವಂತೆ ಪ್ರಕಟನೆಯ ಗ್ರಂಥದಲ್ಲಿ ವಿಸ್ತರಿಸಲ್ಪಟ್ಟಿರುವುದರಿಂದ, ಮಿಲ್ಲರ್ ಪ್ರಕಟನೆಯ ಗ್ರಂಥದ ಪ್ರವಾದನೆಗಳನ್ನು ಗ್ರಹಿಸಲಿಲ್ಲ.</w:t>
      </w:r>
    </w:p>
    <w:p>
      <w:pPr>
        <w:pStyle w:val="ArticleScripture"/>
        <w:jc w:val="left"/>
      </w:pPr>
      <w:r>
        <w:rPr>
          <w:rFonts w:ascii="Nirmala UI" w:hAnsi="Nirmala UI" w:eastAsia="Nirmala UI" w:cs="Nirmala UI"/>
        </w:rPr>
        <w:t>“ಅನ್ಯಧರ್ಮಾರಾಧನೆಯ ಮೂಲಕವೂ, ನಂತರ ಪಾಪಾಸನದ ಮೂಲಕವೂ, ಸೈತಾನನು ಅನೇಕ ಶತಮಾನಗಳ ಕಾಲ ಭೂಮಿಯಿಂದ ದೇವರ ನಂಬಿಗಸ್ತ ಸಾಕ್ಷಿಗಳನ್ನು ಅಳಿಸಿಹಾಕುವ ಪ್ರಯತ್ನದಲ್ಲಿ ತನ್ನ ಶಕ್ತಿಯನ್ನು ಪ್ರಯೋಗಿಸಿದನು. ಅನ್ಯಧರ್ಮಾರಾಧಕರು ಮತ್ತು ಪಾಪಾಸನಾನುಯಾಯಿಗಳು ಒಂದೇ ಅಜಗರ್-ಸ್ವಭಾವದಿಂದ ಪ್ರೇರಿತರಾಗಿದ್ದರು. ಅವರಲ್ಲಿ ವ್ಯತ್ಯಾಸವಿದ್ದದ್ದು ಇಷ್ಟೇ: ದೇವರನ್ನು ಸೇವಿಸುವಂತೆ ನಟಿಸಿದ್ದ ಪಾಪಾಸನವೇ ಇನ್ನಷ್ಟು ಅಪಾಯಕಾರಿ ಮತ್ತು ಕ್ರೂರ ಶತ್ರುವಾಗಿತ್ತು. ರೋಮನಿಸಂನ ಸಾಧನದ ಮೂಲಕ ಸೈತಾನನು ಲೋಕವನ್ನು ಬಂಧನಕ್ಕೊಳಪಡಿಸಿದನು. ದೇವರ ಸಭೆಯೆಂದು ಹೇಳಿಕೊಳ್ಳುತ್ತಿದ್ದ ಸಭೆಯು ಈ ಮೋಸದ ಪಂಕ್ತಿಗಳೊಳಗೆ ಎಳೆದುಕೊಳ್ಳಲ್ಪಟ್ಟಿತು; ಮತ್ತು ಸಾವಿರಕ್ಕಿಂತ ಹೆಚ್ಚು ವರ್ಷಗಳ ಕಾಲ ದೇವಜನರು ಅಜಗರ್‌ನ ಕೋಪದ ಅಡಿಯಲ್ಲಿ ಬಾಧೆಪಟ್ಟರು. ಪಾಪಾಸನವು ತನ್ನ ಬಲವನ್ನು ಕಳೆದುಕೊಂಡು ಹಿಂಸೆಯನ್ನು ನಿಲ್ಲಿಸಬೇಕಾಗಿ ಬಂದಾಗ, ಯೋಹಾನನು ಅಜಗರ್‌ನ ಧ್ವನಿಯನ್ನು ಪ್ರತಿಧ್ವನಿಸುವುದಕ್ಕೂ ಅದೇ ಕ್ರೂರ ಮತ್ತು ದೂಷಣಾಮಯ ಕಾರ್ಯವನ್ನು ಮುಂದುವರಿಸುವುದಕ್ಕೂ ಮೇಲೇಳಿಬರುತ್ತಿದ್ದ ಒಂದು ಹೊಸ ಶಕ್ತಿಯನ್ನು ಕಂಡನು. ಸಭೆಯ ವಿರುದ್ಧವೂ ದೇವರ ಧರ್ಮಶಾಸ್ತ್ರದ ವಿರುದ್ಧವೂ ಯುದ್ಧ ಮಾಡುವ ಕೊನೆಯ ಶಕ್ತಿಯಾದ ಇದನ್ನು ಕುರಿಯಂತಿರುವ ಕೊಂಬುಗಳಿದ್ದ ಮೃಗದ ಮೂಲಕ ಸಂಕೇತಿಸಲಾಗಿತ್ತು. ಇದಕ್ಕಿಂತ ಮುಂಚಿನ ಮೃಗಗಳು ಸಮುದ್ರದಿಂದ ಮೇಲೇಳಿದ್ದವು; ಆದರೆ ಇದು ಭೂಮಿಯಿಂದ ಮೇಲೇಳಿತು; ಇದರಿಂದ ಸಂಕೇತಿಸಲ್ಪಟ್ಟ ರಾಷ್ಟ್ರವು ಶಾಂತಿಯುತವಾಗಿ ಉದಯಿಸಿದುದನ್ನು ಅದು ಸೂಚಿಸುತ್ತದೆ. ‘ಕುರಿಯಂತೆ ಇರುವ ಎರಡು ಕೊಂಬುಗಳು’ ಯುನೈಟೆಡ್ ಸ್ಟೇಟ್ಸ್ ಸರ್ಕಾರದ ಸ್ವಭಾವವನ್ನು, ಅದರ ಎರಡು ಮೂಲಭೂತ ತತ್ವಗಳಾದ ಗಣರಾಜ್ಯತತ್ವ ಮತ್ತು ಪ್ರೊಟೆಸ್ಟಾಂಟ್ ತತ್ವಗಳಲ್ಲಿ ವ್ಯಕ್ತವಾಗಿರುವಂತೆ, ಸಮರ್ಪಕವಾಗಿ ಪ್ರತಿನಿಧಿಸುತ್ತವೆ. ಈ ತತ್ವಗಳೇ ಒಂದು ರಾಷ್ಟ್ರವಾಗಿ ನಮ್ಮ ಶಕ್ತಿ ಮತ್ತು ಸಮೃದ್ಧಿಯ ರಹಸ್ಯವಾಗಿವೆ. ಮೊಟ್ಟಮೊದಲು ಅಮೆರಿಕದ ತೀರಗಳಲ್ಲಿ ಆಶ್ರಯ ಕಂಡವರು, ಪಾಪೀಯ ಆಡಳಿತದ ದರ್ಪಭರಿತ ಹಕ್ಕುದಾವೆಗಳಿಂದಲೂ ರಾಜಶಾಹಿ ಆಳ್ವಿಕೆಯ ದೌರ್ಜನ್ಯದಿಂದಲೂ ಮುಕ್ತವಾದ ದೇಶವನ್ನು ತಲುಪಿದ್ದೇವೆಂದು ಸಂತೋಷಪಟ್ಟರು. ಅವರು ನಾಗರಿಕ ಮತ್ತು ಧಾರ್ಮಿಕ ಸ್ವಾತಂತ್ರ್ಯದ ವಿಶಾಲ ಅಸ್ತಿವಾರದ ಮೇಲೆ ಒಂದು ಸರ್ಕಾರವನ್ನು ಸ್ಥಾಪಿಸುವುದಾಗಿ ನಿರ್ಧರಿಸಿದರು.”</w:t>
      </w:r>
    </w:p>
    <w:p>
      <w:pPr>
        <w:pStyle w:val="ArticleScripture"/>
        <w:jc w:val="left"/>
      </w:pPr>
      <w:r>
        <w:rPr>
          <w:rFonts w:ascii="Nirmala UI" w:hAnsi="Nirmala UI" w:eastAsia="Nirmala UI" w:cs="Nirmala UI"/>
        </w:rPr>
        <w:t>“ಆದರೆ ಪ್ರವಾದನಾತ್ಮಕ ಲೇಖನಿಯ ಕಠೋರ ರೇಖಾಂಕನವು ಈ ಶಾಂತಮಯ ದೃಶ್ಯದಲ್ಲಿ ಒಂದು ಬದಲಾವಣೆಯನ್ನು ಬಹಿರಂಗಪಡಿಸುತ್ತದೆ. ಕುರಿಮರಿಯಂತಿರುವ ಕೊಂಬುಗಳಿರುವ ಮೃಗವು ಅಜಗನ ಧ್ವನಿಯಿಂದ ಮಾತನಾಡುತ್ತದೆ, ಮತ್ತು ‘ತನ್ನ ಮುಂದಿರುವ ಮೊದಲನೆಯ ಮೃಗದ ಎಲ್ಲಾ ಅಧಿಕಾರವನ್ನು ಆಚರಿಸುತ್ತದೆ.’ ಭೂಮಿಯ ಮೇಲೆ ವಾಸಿಸುವವರಿಗೆ ಅವರು ಮೃಗಕ್ಕೆ ಒಂದು ಪ್ರತಿಮೆಯನ್ನು ಮಾಡಬೇಕು ಎಂದು ಅವನು ಹೇಳುವನು ಎಂದು ಪ್ರವಾದನೆ ಘೋಷಿಸುತ್ತದೆ; ಮತ್ತು ‘ಅವನು ಚಿಕ್ಕವರೂ ದೊಡ್ಡವರೂ, ಐಶ್ವರ್ಯವಂತರೂ ದರಿದ್ರರೂ, ಸ್ವತಂತ್ರರೂ ದಾಸರೂ ಎಲ್ಲರೂ ತಮ್ಮ ಬಲಗೈಯಲ್ಲಾಗಲಿ ತಮ್ಮ ನೆತ್ತಿಗಳಲ್ಲಾಗಲಿ ಒಂದು ಗುರುತನ್ನು ಹೊಂದುವಂತೆ ಮಾಡುತ್ತಾನೆ; ಮತ್ತು ಆ ಗುರುತು, ಅಥವಾ ಮೃಗದ ಹೆಸರು, ಅಥವಾ ಅದರ ಹೆಸರಿನ ಸಂಖ್ಯೆಯನ್ನು ಹೊಂದಿರುವವನ ಹೊರತು ಯಾರೂ ಕೊಂಡುಕೊಳ್ಳಲೂ ಮಾರಲೂ ಆಗದಂತೆ ಮಾಡುತ್ತಾನೆ.’ ಈ ರೀತಿಯಾಗಿ ಪ್ರೊಟೆಸ್ಟಾಂಟಿಸಮ್ ಪಾಪಾಸಿಯ ಹೆಜ್ಜೆಗುರುತುಗಳನ್ನು ಅನುಸರಿಸುತ್ತದೆ.” Signs of the Times, November 1, 1899.</w:t>
      </w:r>
    </w:p>
    <w:p>
      <w:pPr>
        <w:pStyle w:val="ArticleBody"/>
        <w:jc w:val="left"/>
      </w:pPr>
      <w:r>
        <w:rPr>
          <w:rFonts w:ascii="Nirmala UI" w:hAnsi="Nirmala UI" w:eastAsia="Nirmala UI" w:cs="Nirmala UI"/>
        </w:rPr>
        <w:t>ಮಿಲ್ಲರ್‌ನ ದೃಷ್ಟಿಯಲ್ಲಿ ಪ್ರಕಟನೆಯ ಹದಿಮೂರನೇ ಅಧ್ಯಾಯದಲ್ಲಿರುವ ಸಮುದ್ರದ ಮೃಗ ಮತ್ತು ಭೂಮಿಯ ಮೃಗವು ಕ್ರಮವಾಗಿ ಪೌರಾಣಿಕ ರೋಮ್‌ನನ್ನೂ ಅದರ ಬಳಿಕ ಪಾಪಲ್ ರೋಮ್‌ನನ್ನೂ ಪ್ರತಿನಿಧಿಸುತ್ತವೆ. ಮಿಲ್ಲರ್ ಪ್ರಕಟನೆಯ ಹದಿನೇಳನೇ ಅಧ್ಯಾಯಕ್ಕೂ ತನ್ನ ಚೌಕಟ್ಟನ್ನು ಅನ್ವಯಿಸಲು ಪ್ರಯತ್ನಿಸಿದನು; ಆದರೆ ಪಾಪಸತ್ತೆಯ ಪ್ರಾಣಾಂತಕ ಗಾಯವು ಗುಣಮುಖವಾಗುವುದು, ಅಮೇರಿಕ ಸಂಯುಕ್ತ ಸಂಸ್ಥಾನಗಳ ಪ್ರವಾದನಾತ್ಮಕ ಪಾತ್ರ, ಹಾಗೂ ಸಂಯುಕ್ತ ರಾಷ್ಟ್ರಗಳ ಪಾತ್ರ ಇವೆಲ್ಲವೂ ದೇವದೂತರು ಅವನಿಗೆ ನೀಡಿದ್ದ ದೈವಿಕ ಚೌಕಟ್ಟಿನ ಹೊರಗಿದ್ದವು. ಅವನ ದೃಷ್ಟಿಯಲ್ಲಿ ಪ್ರಕಟನೆಯ ಹದಿಮೂರನೇ ಅಧ್ಯಾಯದಲ್ಲಿ ಭೂಮಿಯಿಂದ ಮೇಲಕ್ಕೆ ಬಂದ ಮೃಗವು ಪಾಪಸತ್ತೆಯೇ ಆಗಿತ್ತು.</w:t>
      </w:r>
    </w:p>
    <w:p>
      <w:pPr>
        <w:pStyle w:val="ArticleBody"/>
        <w:jc w:val="left"/>
      </w:pPr>
      <w:r>
        <w:rPr>
          <w:rFonts w:ascii="Nirmala UI" w:hAnsi="Nirmala UI" w:eastAsia="Nirmala UI" w:cs="Nirmala UI"/>
        </w:rPr>
        <w:t>ಕತ್ತಲೆಯ ಯುಗಗಳಿಂದ ಹೊರಬಂದಿದ್ದೇವೆಂದು ಹೇಳಿಕೊಂಡ ಪ್ರೊಟೆಸ್ಟಾಂಟರ ಕೈಯಿಂದ ಪ್ರೊಟೆಸ್ಟಾಂಟಿಸಂನ ಹೊದಿಕೆಯನ್ನು ತೆಗೆದುಹಾಕಲು ಬಳಸಲ್ಪಡಬೇಕಾದ ದೂತನಾಗಿದ್ದನು ಮಿಲ್ಲರ್. ಅಮೆರಿಕ ಸಂಯುಕ್ತ ಸಂಸ್ಥಾನಗಳು ಅಜಗನಂತೆ ಮಾತಾಡುವ ಕಾಲ, ಗಣರಾಜ್ಯತಂತ್ರವು ಪ್ರಜಾತಂತ್ರವಾಗಿ ಪರಿವರ್ತನೆಯಾಗುವ ಕಾಲ, ಮತ್ತು ಧರ್ಮಭ್ರಷ್ಟ ಪ್ರೊಟೆಸ್ಟಾಂಟಿಸಂ ಧರ್ಮಭ್ರಷ್ಟ ಸರ್ಕಾರದೊಂದಿಗೆ ಕೈಜೋಡಿಸಿ, ಪಾಪಾಸನದ ಪ್ರತಿರೂಪವಾದ ಚರ್ಚ್ ಮತ್ತು ರಾಜ್ಯದ ಸಂಯೋಗವನ್ನು ಮರುಕಳಿಸುವ ಕಾಲವು ಅವನ ದಿನಗಳಿಗೆ ಇನ್ನೂ ಭವಿಷ್ಯದಲ್ಲಿಯೇ ಇತ್ತು. ಆ ಕಾರಣದಿಂದ, ದೇವದೂತರಿಂದ ಅವನಿಗೆ ನೀಡಲ್ಪಟ್ಟ ದೈವಿಕ ಚೌಕಟ್ಟಿನೊಳಗೆ ಪ್ರಕಟನೆಯ ಪುಸ್ತಕವನ್ನು ಸ್ಥಾಪಿಸಲು ಅವನು ಪ್ರಯತ್ನಿಸಿದನು.</w:t>
      </w:r>
    </w:p>
    <w:p>
      <w:pPr>
        <w:pStyle w:val="ArticleBody"/>
        <w:jc w:val="left"/>
      </w:pPr>
      <w:r>
        <w:rPr>
          <w:rFonts w:ascii="Nirmala UI" w:hAnsi="Nirmala UI" w:eastAsia="Nirmala UI" w:cs="Nirmala UI"/>
        </w:rPr>
        <w:t>1798ರಲ್ಲಿ ದಾನಿಯೇಲನ ಎಂಟನೇ ಮತ್ತು ಒಂಬತ್ತನೇ ಅಧ್ಯಾಯಗಳ ಉಳೈ ನದಿಯ ದರ್ಶನವು ಮುದ್ರೆಯನ್ನು ತೆಗೆದು ತೆರೆಯಲ್ಪಟ್ಟಾಗ ಉಂಟಾದ ಜ್ಞಾನದ ವೃದ್ಧಿಯನ್ನು ಅರ್ಥಮಾಡಿಕೊಳ್ಳುವದಕ್ಕಾಗಿ ಅವನು ಆಯ್ಕೆಯಾದನು. ಅಮೆರಿಕೆಗೆ ಸಂಬಂಧಿಸಿದ ಭವಿಷ್ಯವೆಂದರೆ, 1989ರಲ್ಲಿ ಮುದ್ರೆಯನ್ನು ತೆಗೆದು ತೆರೆಯಲ್ಪಟ್ಟ ದಾನಿಯೇಲನ ಹತ್ತನೆಯಿಂದ ಹನ್ನೆರಡನೇ ಅಧ್ಯಾಯಗಳ ಹಿದ್ದೆಕೇಲ್ ನದಿಯ ದರ್ಶನವನ್ನು ಅರ್ಥಮಾಡಿಕೊಳ್ಳುವುದಾಗಿತ್ತು; ಆ ಸಮಯದಲ್ಲಿ, ದಾನಿಯೇಲನ ಹನ್ನೊಂದನೇ ಅಧ್ಯಾಯದ ನಲವತ್ತನೇ ವಚನದಲ್ಲಿ ವರ್ಣಿಸಿರುವಂತೆ, ಹಿಂದಿನ ಸೋವಿಯತ್ ಒಕ್ಕೂಟವನ್ನು ಪ್ರತಿನಿಧಿಸಿದ್ದ ದೇಶಗಳು ಪಾಪಸಿಂಹಾಸನದ ವ್ಯವಸ್ಥೆಯೂ ಸಂಯುಕ್ತ ಸಂಸ್ಥಾನವೂ ಅವುಗಳನ್ನು ಒಯ್ಯಿಹಾಕಿದವು.</w:t>
      </w:r>
    </w:p>
    <w:p>
      <w:pPr>
        <w:pStyle w:val="ArticleBody"/>
        <w:jc w:val="left"/>
      </w:pPr>
      <w:r>
        <w:rPr>
          <w:rFonts w:ascii="Nirmala UI" w:hAnsi="Nirmala UI" w:eastAsia="Nirmala UI" w:cs="Nirmala UI"/>
        </w:rPr>
        <w:t>Future for America ಗೆ ದೇವದೂತರು ನೀಡಿದ ಚೌಕಟ್ಟು, ನಾಗ, ಮೃಗ ಮತ್ತು ಸುಳ್ಳು ಪ್ರವಾದಿ ಎಂಬ ತ್ರಿವಿಧ ಒಕ್ಕೂಟದ ಸನ್ನಿವೇಶದಲ್ಲಿ ಪ್ರವಾದಿಯನ್ನು ಗುರುತಿಸುವುದನ್ನೂ ಅದನ್ನು ಅನ್ವಯಿಸುವುದನ್ನೂ ಆಧಾರವಾಗಿಟ್ಟುಕೊಂಡಿತ್ತು.</w:t>
      </w:r>
    </w:p>
    <w:p>
      <w:pPr>
        <w:pStyle w:val="ArticleScripture"/>
        <w:jc w:val="left"/>
      </w:pPr>
      <w:r>
        <w:rPr>
          <w:rFonts w:ascii="Nirmala UI" w:hAnsi="Nirmala UI" w:eastAsia="Nirmala UI" w:cs="Nirmala UI"/>
        </w:rPr>
        <w:t>“ದಾನಿಯೇಲನಿಗೆ ದೇವರಿಂದ ದೊರಕಿದ ಬೆಳಕು ವಿಶೇಷವಾಗಿ ಈ ಅಂತ್ಯದ ದಿನಗಳಿಗಾಗಿಯೇ ನೀಡಲ್ಪಟ್ಟಿತು. ಶಿನಾರದ ಮಹಾನದಿಗಳಾದ ಉಲಾಯ್ ಮತ್ತು ಹಿದ್ದೇಕೇಲಿನ ತೀರಗಳಲ್ಲಿ ಅವನು ಕಂಡ ದರ್ಶನಗಳು ಈಗ ನೆರವೇರಿಕೆಯ ಪ್ರಕ್ರಿಯೆಯಲ್ಲಿ ಇವೆ; ಮುಂತಾಗಿ ಮುನ್ನುಡಿಸಲ್ಪಟ್ಟ ಎಲ್ಲಾ ಘಟನೆಗಳು ಶೀಘ್ರದಲ್ಲೇ ಸಂಭವಿಸಲಿವೆ.” Testimonies to Ministers, 112.</w:t>
      </w:r>
    </w:p>
    <w:p>
      <w:pPr>
        <w:pStyle w:val="ArticleBody"/>
        <w:jc w:val="left"/>
      </w:pPr>
      <w:r>
        <w:rPr>
          <w:rFonts w:ascii="Nirmala UI" w:hAnsi="Nirmala UI" w:eastAsia="Nirmala UI" w:cs="Nirmala UI"/>
        </w:rPr>
        <w:t>ಮಿಲ್ಲರೈಟ್‌ಗಳು ಮೊದಲನೆಯ ಮತ್ತು ಎರಡನೆಯ ದೂತರ ಸಂದೇಶವನ್ನು ಪ್ರಸ್ತುತಪಡಿಸಿ, ನ್ಯಾಯತೀರ್ಪಿನ ಆರಂಭವನ್ನು ಘೋಷಿಸಿದರು. ಅಮೆರಿಕೆಗೆ ಸಂಬಂಧಿಸಿದ ಭವಿಷ್ಯವಾಣಿ ಮೂರನೆಯ ದೂತರ ಸಂದೇಶವನ್ನು ಪ್ರಸ್ತುತಪಡಿಸುತ್ತಿದೆ.</w:t>
      </w:r>
    </w:p>
    <w:p>
      <w:pPr>
        <w:pStyle w:val="ArticleScripture"/>
        <w:jc w:val="left"/>
      </w:pPr>
      <w:r>
        <w:rPr>
          <w:rFonts w:ascii="Nirmala UI" w:hAnsi="Nirmala UI" w:eastAsia="Nirmala UI" w:cs="Nirmala UI"/>
        </w:rPr>
        <w:t>ನಾನು ನೆಟ್ಟೆನು, ಅಪೊಲ್ಲೋನು ನೀರು ಹಾಕಿದನು; ಆದರೆ ಬೆಳವಣಿಗೆಯನ್ನು ದೇವರೇ ಕೊಟ್ಟನು. ಆದದರಿಂದ ನೆಡುವವನೂ ಏನೂ ಅಲ್ಲ, ನೀರು ಹಾಕುವವನೂ ಏನೂ ಅಲ್ಲ; ಬೆಳವಣಿಗೆಯನ್ನು ಕೊಡುವ ದೇವರೇ ಎಲ್ಲವೂ. ಈಗ ನೆಡುವವನೂ ನೀರು ಹಾಕುವವನೂ ಒಂದೇ; ಮತ್ತು ಪ್ರತಿಯೊಬ್ಬನು ತನ್ನ ತನ್ನ ಪರಿಶ್ರಮದ ಪ್ರಕಾರ ತನ್ನ ಸ್ವಂತ ಪ್ರತಿಫಲವನ್ನು ಹೊಂದುವನು. ಏಕೆಂದರೆ ನಾವು ದೇವರೊಂದಿಗೆ ಕೂಡಿ ಕೆಲಸ ಮಾಡುವವರಾಗಿದ್ದೇವೆ; ನೀವು ದೇವರ ಕೃಷಿಭೂಮಿ, ನೀವು ದೇವರ ಕಟ್ಟಡ. ನನಗೆ ಕೊಡಲ್ಪಟ್ಟಿರುವ ದೇವರ ಕೃಪೆಯ ಪ್ರಕಾರ, ಜ್ಞಾನಿಯಾದ ಮುಖ್ಯ ಶಿಲ್ಪಿಯಂತೆ ನಾನು ಅಸ್ತಿವಾರವನ್ನು ಹಾಕಿದ್ದೇನೆ, ಮತ್ತೊಬ್ಬನು ಅದರ ಮೇಲೆ ಕಟ್ಟುತ್ತಾನೆ. ಆದರೆ ಪ್ರತಿಯೊಬ್ಬನು ಅದರ ಮೇಲೆ ಹೇಗೆ ಕಟ್ಟುತ್ತಾನೋ ಅದನ್ನು ಕುರಿತು ಜಾಗರೂಕನಾಗಿರಲಿ. ಏಕೆಂದರೆ ಈಗಾಗಲೇ ಹಾಕಲ್ಪಟ್ಟಿರುವ ಅಸ್ತಿವಾರವಾದ ಯೇಸು ಕ್ರಿಸ್ತನ ಹೊರತು ಬೇರೆ ಅಸ್ತಿವಾರವನ್ನು ಯಾರೂ ಹಾಕಲಾರರು. 1 ಕೊರಿಂಥದವರಿಗೆ 3:6–11.</w:t>
      </w:r>
    </w:p>
    <w:p>
      <w:pPr>
        <w:pStyle w:val="ArticleBody"/>
        <w:jc w:val="left"/>
      </w:pPr>
      <w:r>
        <w:rPr>
          <w:rFonts w:ascii="Nirmala UI" w:hAnsi="Nirmala UI" w:eastAsia="Nirmala UI" w:cs="Nirmala UI"/>
        </w:rPr>
        <w:t>ಮೂರನೆಯ ದೂತನ ಸಂದೇಶವನ್ನು ಸರಿಯಾಗಿ ಪ್ರಕಟಿಸಬೇಕಾದರೆ, ನೀವು ಮೊದಲ ಮತ್ತು ಎರಡನೆಯ ದೂತರ ಸಂದೇಶಗಳನ್ನೂ ಸಹ ಪ್ರಕಟಿಸಬೇಕು; ಯಾಕಂದರೆ ಮೊದಲನೆಯದು ಮತ್ತು ಎರಡನೆಯದು ಇಲ್ಲದೆ ಮೂರನೆಯದು ಇರಲಾರದೆಂದು ನಮಗೆ ತಿಳಿಸಲ್ಪಟ್ಟಿದೆ. ಮೊದಲನೆಯ ಮತ್ತು ಎರಡನೆಯ ಸಂದೇಶಗಳು ಅಡಿಪಾಯವಾಗಿದ್ದು, ಮೂರನೆಯದು ತುದಿಗಲ್ಲಾಗಿದೆ; ಆದರೆ ಮೂರನೆಯ ಸಂದೇಶವು ಮೊದಲನೆಯ ಮತ್ತು ಎರಡನೆಯವುಗಳನ್ನು ಎಂದಿಗೂ ನಿರಾಕರಿಸುವುದಿಲ್ಲವೂ ವಿರೋಧಿಸುವುದಿಲ್ಲವೂ ಆಗಿರುತ್ತದೆ. ಅದು ಹೀಗೆ ಮಾಡಿದರೆ, ಅದು ನಿಜವಾದ ಸಂದೇಶವಲ್ಲ.</w:t>
      </w:r>
    </w:p>
    <w:p>
      <w:pPr>
        <w:pStyle w:val="ArticleScripture"/>
        <w:jc w:val="left"/>
      </w:pPr>
      <w:r>
        <w:rPr>
          <w:rFonts w:ascii="Nirmala UI" w:hAnsi="Nirmala UI" w:eastAsia="Nirmala UI" w:cs="Nirmala UI"/>
        </w:rPr>
        <w:t>“ಮೊದಲನೆಯ ಮತ್ತು ಎರಡನೆಯ ಸಂದೇಶಗಳು 1843 ಮತ್ತು 1844ರಲ್ಲಿ ನೀಡಲ್ಪಟ್ಟವು; ಈಗ ನಾವು ಮೂರನೆಯದಿನ ಘೋಷಣೆಯ ಅಧೀನದಲ್ಲಿದ್ದೇವೆ; ಆದರೆ ಆ ಮೂರೂ ಸಂದೇಶಗಳನ್ನೂ ಇನ್ನೂ ಘೋಷಿಸಬೇಕಾಗಿದೆ. ಸತ್ಯವನ್ನು ಹುಡುಕುತ್ತಿರುವವರಿಗೆ ಅವುಗಳನ್ನು ಪುನಃ ಪ್ರಕಟಿಸುವುದು ಈಗಲೂ ಹಿಂದಿನ ಯಾವ ಕಾಲದಲ್ಲಿತ್ತೋ ಅಷ್ಟೇ ಅಗತ್ಯವಾಗಿದೆ. ಲೇಖನಿಯ ಮುಖಾಂತರವೂ ಧ್ವನಿಯ ಮುಖಾಂತರವೂ ನಾವು ಆ ಘೋಷಣೆಯನ್ನು ಮೊಳಗಿಸಬೇಕು; ಅವುಗಳ ಕ್ರಮವನ್ನೂ, ಮತ್ತು ನಮ್ಮನ್ನು ಮೂರನೆಯ ದೇವದೂತನ ಸಂದೇಶದವರೆಗೆ ತರುವ ಪ್ರವಾದನೆಗಳ ಅನ್ವಯವನ್ನೂ ತೋರಿಸಬೇಕು. ಮೊದಲನೆಯದು ಮತ್ತು ಎರಡನೆಯದು ಇಲ್ಲದೆ ಮೂರನೆಯದು ಇರಲಾರದು. ಪ್ರವಾದನಾತ್ಮಕ ಇತಿಹಾಸದ ಸರಣಿಯಲ್ಲಿ ಆಗಿಬಿಟ್ಟಿರುವ ಸಂಗತಿಗಳನ್ನೂ ಆಗಬೇಕಾಗಿರುವ ಸಂಗತಿಗಳನ್ನೂ ತೋರಿಸುತ್ತಾ, ಈ ಸಂದೇಶಗಳನ್ನು ನಾವು ಪ್ರಕಟಣೆಗಳಲ್ಲಿಯೂ ಪ್ರವಚನಗಳಲ್ಲಿಯೂ ಲೋಕಕ್ಕೆ ನೀಡಬೇಕಾಗಿದೆ.” Selected Messages, book 2, 104, 105.</w:t>
      </w:r>
    </w:p>
    <w:p>
      <w:pPr>
        <w:pStyle w:val="ArticleBody"/>
        <w:jc w:val="left"/>
      </w:pPr>
      <w:r>
        <w:rPr>
          <w:rFonts w:ascii="Nirmala UI" w:hAnsi="Nirmala UI" w:eastAsia="Nirmala UI" w:cs="Nirmala UI"/>
        </w:rPr>
        <w:t>ಮಿಲ್ಲರೈಟ್‌ಗಳ ಇತಿಹಾಸವೂ ನಮ್ಮ ಇತಿಹಾಸವೂ ಕುರಿತು ಅತ್ಯಂತ ಗಮನಾರ್ಹವಾದ ಒಂದು ಅವಲೋಕನ ಇದೆ. ಮಿಲ್ಲರೈಟ್‌ಗಳು ಆರಂಭವಾಗಿದ್ದರು, ಮತ್ತು ನಾವು ಅಂತ್ಯವಾಗಿದ್ದೇವೆ. ಅವರು ಮೊದಲನೆಯ ಮತ್ತು ಎರಡನೆಯ ದೂತರ ಸಂದೇಶಗಳನ್ನು ಪ್ರಕಟಿಸಿ ಅವುಗಳ ಅನುಸಾರ ಜೀವಿಸಿದರು. ನಾವು ಮೂರನೆಯ ದೂತನ ಸಂದೇಶವನ್ನು ಪ್ರಕಟಿಸುತ್ತೇವೆ. ಅವರ ಮುದ್ರೆಯಾಗದ ಸಂದೇಶ (ಉಲೈ ದರ್ಶನ) ದಾನಿಯೇಲನ ಎರಡು ಅಧ್ಯಾಯಗಳಲ್ಲಿ ಕಂಡುಬರುತ್ತದೆ; ಮತ್ತು ನಮ್ಮದು (ಹಿದ್ದೆಕೆಲ್ ದರ್ಶನ) ಮೂರು ಅಧ್ಯಾಯಗಳಲ್ಲಿ ಕಂಡುಬರುತ್ತದೆ. ಅವರು ಮೊದಲನೆಯ ಮತ್ತು ಎರಡನೆಯ ಶಾಪಗಳನ್ನು ಗುರುತಿಸಿದರು, ಮತ್ತು ಎರಡನೆಯ ಶಾಪದ ನೆರವೇರಿಕೆಯೊಳಗೆ ಜೀವಿಸಿದರು. ನಾವು ಮೂರನೆಯ ಶಾಪವನ್ನು ಗುರುತಿಸಿ ಅದರ ನೆರವೇರಿಕೆಯೊಳಗೆ ಜೀವಿಸುತ್ತೇವೆ. ಪ್ರವಾದನಾತ್ಮಕ ಅನ್ವಯಿಕೆಯ ಅವರ ಚೌಕಟ್ಟು ಪೇಗನ್ ರೋಮ್ (ಅಜಗರ್) ಮತ್ತು ಪೋಪೀಯ ರೋಮ್ (ಮೃಗ) ಆಗಿತ್ತು. ಪ್ರವಾದನಾತ್ಮಕ ಅನ್ವಯಿಕೆಯ ನಮ್ಮ ಚೌಕಟ್ಟು ಮೂರು-ಮುಖದ ಮೃಗವಾಗಿ ಆಧುನಿಕ ರೋಮ್ ಆಗಿದೆ.</w:t>
      </w:r>
    </w:p>
    <w:p>
      <w:pPr>
        <w:pStyle w:val="ArticleBody"/>
        <w:jc w:val="left"/>
      </w:pPr>
      <w:r>
        <w:rPr>
          <w:rFonts w:ascii="Nirmala UI" w:hAnsi="Nirmala UI" w:eastAsia="Nirmala UI" w:cs="Nirmala UI"/>
        </w:rPr>
        <w:t>ಪ್ರಕಟನೆಯ ಹದಿನೇಳನೇ ಅಧ್ಯಾಯದಲ್ಲಿ ಪಾಪೀಯ ರೋಮ್ “ಆ ಏಳುಗಳಲ್ಲಿ ಇರುವ ಎಂಟನೆಯದು” ಎಂಬ ಲಕ್ಷಣವನ್ನು ನಾವು ಪರಿಗಣಿಸಲು ಆರಂಭಿಸುವಾಗ, ಸ್ಥಾಪನಾ ಇತಿಹಾಸದ ಅವಧಿಯಲ್ಲಿ ಮಿಲ್ಲರೈಟರು ರೋಮ್ ಕುರಿತು ಏನು ಅರ್ಥಮಾಡಿಕೊಂಡಿದ್ದರು ಎಂಬುದನ್ನು ಪರಿಗಣಿಸುವುದು ಯುಕ್ತವಾಗಿದೆ. ಮೂರನೆಯ ದೂತನಿಗೆ ಹೆಚ್ಚುವರಿ ಬೆಳಕು ದೊರೆಯುವದು, ಆದರೆ ಆ ಬೆಳಕು ಸ್ಥಾಪಿತ ಸತ್ಯಕ್ಕೆ ಎಂದಿಗೂ ವಿರೋಧವಾಗಿರುವುದಿಲ್ಲ.</w:t>
      </w:r>
    </w:p>
    <w:p>
      <w:pPr>
        <w:pStyle w:val="ArticleBody"/>
        <w:jc w:val="left"/>
      </w:pPr>
      <w:r>
        <w:rPr>
          <w:rFonts w:ascii="Nirmala UI" w:hAnsi="Nirmala UI" w:eastAsia="Nirmala UI" w:cs="Nirmala UI"/>
        </w:rPr>
        <w:t>ದಾನಿಯೇಲನ ಪುಸ್ತಕದ ಎರಡನೇ, ಏಳನೇ, ಎಂಟನೇ, ಹನ್ನೊಂದನೇ ಮತ್ತು ಹನ್ನೆರಡನೇ ಅಧ್ಯಾಯಗಳು ಇತರೆ ಶಕ್ತಿಗಳ ಜೊತೆಯಲ್ಲಿ ರೋಮನ್ನು ಗುರುತಿಸುತ್ತವೆ. ನಾವು 1798ರ ಮೊದಲು ರೋಮಿನ ಎರಡು ಹಂತಗಳನ್ನು—ಅಂದರೆ ಪೌರಾಣಿಕ ಮತ್ತು ಪಾಪೀಯ—ಮಿಲ್ಲರ್‌ನ ಪ್ರವಾದನಾತ್ಮಕ ಅನ್ವಯಿಕೆಗಳ ಚೌಕಟ್ಟಾಗಿ ಪರಿಗಣಿಸುತ್ತಿದ್ದೇವೆ. ಮಿಲ್ಲರ್ ಮತ್ತು ಅಗ್ರಗಣ್ಯರು ದಾನಿಯೇಲನ ಪುಸ್ತಕದ ಹನ್ನೊಂದನೇ ಅಧ್ಯಾಯದ ಹದಿನಾಲ್ಕನೇ ವಚನದಲ್ಲಿರುವ “ನಿನ್ನ ಜನರ ದರೋಡೆಕೋರರು” ಎಂಬುದು ರೋಮನ್ನು ಪ್ರತಿನಿಧಿಸುತ್ತದೆ ಎಂದು ಗುರುತಿಸುತ್ತಾರೆ.</w:t>
      </w:r>
    </w:p>
    <w:p>
      <w:pPr>
        <w:pStyle w:val="ArticleScripture"/>
        <w:jc w:val="left"/>
      </w:pPr>
      <w:r>
        <w:rPr>
          <w:rFonts w:ascii="Nirmala UI" w:hAnsi="Nirmala UI" w:eastAsia="Nirmala UI" w:cs="Nirmala UI"/>
        </w:rPr>
        <w:t>ಆ ಕಾಲಗಳಲ್ಲಿ ದಕ್ಷಿಣದ ಅರಸನಿಗೆ ವಿರೋಧವಾಗಿ ಅನೇಕರೂ ಎದ್ದೇಳುವರು; ನಿನ್ನ ಜನರೊಳಗಿನ ದೋಚುವವರೂ ದರ್ಶನವನ್ನು ಸ್ಥಾಪಿಸುವದಕ್ಕಾಗಿ ತಮ್ಮನ್ನು ಎತ್ತಿಕೊಳ್ಳುವರು; ಆದರೆ ಅವರು ಬೀಳುವರು. ದಾನಿಯೇಲ 11:14.</w:t>
      </w:r>
    </w:p>
    <w:p>
      <w:pPr>
        <w:pStyle w:val="ArticleBody"/>
        <w:jc w:val="left"/>
      </w:pPr>
      <w:r>
        <w:rPr>
          <w:rFonts w:ascii="Nirmala UI" w:hAnsi="Nirmala UI" w:eastAsia="Nirmala UI" w:cs="Nirmala UI"/>
        </w:rPr>
        <w:t>ಈ ವಚನದೊಳಗೆ ಪರಿಗಣಿಸಬೇಕಾದ ಕನಿಷ್ಠ ಎರಡು ಪ್ರಮುಖ ಅಂಶಗಳಿವೆ. ಈ ವಚನದಲ್ಲಿರುವ “ದರ್ಶನ” ಎಂಬ ಪದವು ದಾನಿಯೇಲನ ಪುಸ್ತಕದಲ್ಲಿ “ದರ್ಶನ” ಎಂದು ಅನುವಾದಿಸಲ್ಪಡುವ ಎರಡು ಹೀಬ್ರೂ ಪದಗಳಲ್ಲಿ ಒಂದಾಗಿದೆ. “ದರ್ಶನ” ಎಂದು ಅನುವಾದಿಸಲ್ಪಡುವ ಹೀಬ್ರೂ ಪದಗಳಲ್ಲಿ ಒಂದು châzôn ಆಗಿದ್ದು, ಅದಕ್ಕೆ ಕನಸು, ಅಥವಾ ಪ್ರವಾದನೆ, ಅಥವಾ ದರ್ಶನ ಎಂಬ ಅರ್ಥವಿದೆ. châzôn ಎಂಬ ಪದವು ಪ್ರವಾದನಾತ್ಮಕ ಇತಿಹಾಸವನ್ನು, ಅಥವಾ ಒಂದು ಕಾಲಾವಧಿಯನ್ನು, ಸೂಚಿಸುತ್ತದೆ; ಇದು ದಾನಿಯೇಲನ ಪುಸ್ತಕದಲ್ಲಿ ಹತ್ತು ಬಾರಿ ಕಂಡುಬರುತ್ತದೆ ಮತ್ತು ಪ್ರತೀ ಸಲವೂ “ದರ್ಶನ” ಎಂದೇ ಅನುವಾದಿಸಲಾಗಿದೆ.</w:t>
      </w:r>
    </w:p>
    <w:p>
      <w:pPr>
        <w:pStyle w:val="ArticleBody"/>
        <w:jc w:val="left"/>
      </w:pPr>
      <w:r>
        <w:rPr>
          <w:rFonts w:ascii="Nirmala UI" w:hAnsi="Nirmala UI" w:eastAsia="Nirmala UI" w:cs="Nirmala UI"/>
        </w:rPr>
        <w:t>“ದರ್ಶನ” ಎಂದು ಸಹ ಅನುವಾದಿಸಲ್ಪಡುವ ಮತ್ತೊಂದು ಹೀಬ್ರೂ ಪದವು mar-eh’ ಆಗಿದ್ದು, ಅದರ ಅರ್ಥ “ಕಾಣಿಕೆ” ಎಂಬುದು. mar-eh’ ಎಂಬ ಪದವು ಏಕೈಕ ದೃಶ್ಯವನ್ನು, ಒಂದು ನಿರ್ದಿಷ್ಟ ಕಾಲಕ್ಷಣವನ್ನು ಸೂಚಿಸುತ್ತದೆ. mar-eh’ ಎಂಬ ಹೀಬ್ರೂ ಪದವು ದಾನಿಯೇಲನ ಗ್ರಂಥದಲ್ಲಿ ಹದಿಮೂರು ಬಾರಿ ಕಂಡುಬರುತ್ತದೆ; ಅದರಲ್ಲಿ ಆರು ಬಾರಿ “ದರ್ಶನ” ಎಂದು, ನಾಲ್ಕು ಬಾರಿ “ಮುಖಭಾವ” ಎಂದು, ಎರಡು ಬಾರಿ “ಕಾಣಿಕೆ” ಎಂದು, ಮತ್ತು ಒಮ್ಮೆ “ಸುಂದರರೂಪ” ಎಂದು ಅನುವಾದಿಸಲಾಗಿದೆ.</w:t>
      </w:r>
    </w:p>
    <w:p>
      <w:pPr>
        <w:pStyle w:val="ArticleBody"/>
        <w:jc w:val="left"/>
      </w:pPr>
      <w:r>
        <w:rPr>
          <w:rFonts w:ascii="Nirmala UI" w:hAnsi="Nirmala UI" w:eastAsia="Nirmala UI" w:cs="Nirmala UI"/>
        </w:rPr>
        <w:t>ನಿನ್ನ ಜನರ ದರೋಡೆಕೋರರು ರೋಮನ್ನು ಸೂಚಿಸುತ್ತಾರೆ; ಆದ್ದರಿಂದ ದಾನಿಯೇಲನ ಪುಸ್ತಕದಲ್ಲಿನ ಪ್ರವಾದನಾತ್ಮಕ “ದರ್ಶನ”ವನ್ನು ಸ್ಥಾಪಿಸುವ ಪ್ರವಾದನಾತ್ಮಕ ವಿಷಯವು ರೋಮೇ ಆಗಿದೆ. ಈ ಕಾರಣದಿಂದ, ಪ್ರವಾದನಾತ್ಮಕ ಸಂಕೇತವಾಗಿ ರೋಮಿನ ಮಹತ್ವವನ್ನು ಅರ್ಥಮಾಡಿಕೊಳ್ಳುವುದು ಪ್ರಮುಖವಾಗಿದೆ.</w:t>
      </w:r>
    </w:p>
    <w:p>
      <w:pPr>
        <w:pStyle w:val="ArticleBody"/>
        <w:jc w:val="left"/>
      </w:pPr>
      <w:r>
        <w:rPr>
          <w:rFonts w:ascii="Nirmala UI" w:hAnsi="Nirmala UI" w:eastAsia="Nirmala UI" w:cs="Nirmala UI"/>
        </w:rPr>
        <w:t>ಪ್ರವಾದನಾತ್ಮಕ ತರ್ಕವು, ಪ್ರವಾದನಾತ್ಮಕ ಇತಿಹಾಸವನ್ನು ಪ್ರತಿನಿಧಿಸುವ “ದರ್ಶನ” ಎಂಬ ಪದವು ಪ್ರಕಟನೆ ಪುಸ್ತಕದಲ್ಲಿ ಉದ್ದೇಶಿಸಲ್ಪಟ್ಟಿರುವ ಅದೇ “ದರ್ಶನ”ವೇ ಆಗಿರಬೇಕೆಂದು ಅವಶ್ಯಕಪಡಿಸುತ್ತದೆ; ಏಕೆಂದರೆ ಸ್ಫೂರ್ತಿಯು ದಾನಿಯೇಲ ಮತ್ತು ಪ್ರಕಟನೆ ಒಂದೇ ಪುಸ್ತಕವೆಂದು, ಅವು ಪರಸ್ಪರವನ್ನು ಪೂರಕಗೊಳಿಸುತ್ತವೆಂದು, ಅವು ಪರಸ್ಪರವನ್ನು ಪರಿಪೂರ್ಣತೆಗೆ ತರುತ್ತವೆಂದು, ಮತ್ತು ದಾನಿಯೇಲಿನಲ್ಲಿ ಸ್ಥಾಪಿಸಲ್ಪಟ್ಟಿರುವ ಅದೇ ಪ್ರವಾದನೆಯ ಸರಮಾಲೆಯನ್ನು ಪ್ರಕಟನೆ ಪುಸ್ತಕದಲ್ಲಿ ಮುಂದುವರಿಸಲಾಗುತ್ತದೆಂದು ಗುರುತಿಸುತ್ತದೆ. ಪ್ರವಾದನೆಯ ಆತ್ಮದಲ್ಲಿ ಪ್ರತಿಪಾದಿಸಲ್ಪಟ್ಟಿರುವ ಆ ಅಂಶಗಳು ಈ ಲೇಖನಮಾಲಿಕೆಯಲ್ಲಿ ಈಗಾಗಲೇ ಸೇರಿಸಲ್ಪಟ್ಟಿವೆ; ಆದಕಾರಣ ಅವನ್ನು ನಾನು ಮತ್ತೊಮ್ಮೆ ಸೇರಿಸುವುದಿಲ್ಲ. ನಾವು ಈಗಾಗಲೇ ಸಿಸ್ಟರ್ ವೈಟ್ ಅವರಿಂದ ಸೇರಿಸಿಕೊಂಡಿರುವ ಇನ್ನೊಂದು ಅಂಶವನ್ನು ನಾನು ಸೇರಿಸುವೆನು. ಆ ಅಂಶವೆಂದರೆ, ಬೈಬಲಿನ ಎಲ್ಲಾ ಪುಸ್ತಕಗಳೂ ಪ್ರಕಟನೆ ಪುಸ್ತಕದಲ್ಲಿ ಒಂದಾಗಿ ಸೇರಿ ಅಂತ್ಯಗೊಳ್ಳುತ್ತವೆ. ದಾನಿಯೇಲಿನಲ್ಲಿ ಕಂಡುಬರುವ ಮತ್ತು ರೋಮ್ ಎಂಬ ಪ್ರವಾದನಾತ್ಮಕ ವಿಷಯದೊಂದಿಗೆ ಸ್ಥಾಪಿಸಲ್ಪಟ್ಟಿರುವ ಪ್ರವಾದನಾತ್ಮಕ ಇತಿಹಾಸದ “ದರ್ಶನ” (châzôn) ಎಂಬುದು, ಸಮಸ್ತ ಬೈಬಲಿನಲ್ಲಿಯೂ ಇರುವ ಪ್ರವಾದನಾತ್ಮಕ ಇತಿಹಾಸದ ದರ್ಶನವನ್ನು ಪ್ರತಿನಿಧಿಸುತ್ತದೆ. ಬೈಬಲಿನ ಎಲ್ಲಾ ಪುಸ್ತಕಗಳೂ ಪ್ರಕಟನೆ ಪುಸ್ತಕದಲ್ಲಿ ಒಂದಾಗಿ ಸೇರಿ ಅಂತ್ಯಗೊಳ್ಳುತ್ತವೆ, ಮತ್ತು ದೇವರು ಎಂದಿಗೂ ತಾನೇ ತಾನು ವಿರೋಧಿಸಿಕೊಳ್ಳುವುದಿಲ್ಲ. ಎಂದಿಗೂ ಇಲ್ಲ! ಆತನು ಹಾಗೆ ಮಾಡಿಕೊಂಡಿದ್ದಾನೆಂದು ನೀವು ಭಾವಿಸಿದರೆ, ನೀವು ಯಾವುದೋ ವಿಷಯವನ್ನು ತಪ್ಪಾಗಿ ಅರ್ಥಮಾಡಿಕೊಳ್ಳುತ್ತಿದ್ದೀರಿ. ಅದೇ ಹೀಬ್ರೂ ಪದ (châzôn) ಅನ್ನು ನೀತಿಸೂಕ್ತಿಗಳ ಪುಸ್ತಕದಲ್ಲಿಯೂ “ದರ್ಶನ” ಎಂದು ಅನುವಾದಿಸಲಾಗಿದೆ.</w:t>
      </w:r>
    </w:p>
    <w:p>
      <w:pPr>
        <w:pStyle w:val="ArticleScripture"/>
        <w:jc w:val="left"/>
      </w:pPr>
      <w:r>
        <w:rPr>
          <w:rFonts w:ascii="Nirmala UI" w:hAnsi="Nirmala UI" w:eastAsia="Nirmala UI" w:cs="Nirmala UI"/>
        </w:rPr>
        <w:t>ದರ್ಶನವಿಲ್ಲದ ಸ್ಥಳದಲ್ಲಿ ಜನರು ನಾಶವಾಗುತ್ತಾರೆ; ಆದರೆ ಧರ್ಮಶಾಸ್ತ್ರವನ್ನು ಕೈಕೊಳ್ಳುವವನು ಧನ್ಯನು. ಜ್ಞಾನೋಕ್ತಿಗಳು 29:18.</w:t>
      </w:r>
    </w:p>
    <w:p>
      <w:pPr>
        <w:pStyle w:val="ArticleBody"/>
        <w:jc w:val="left"/>
      </w:pPr>
      <w:r>
        <w:rPr>
          <w:rFonts w:ascii="Nirmala UI" w:hAnsi="Nirmala UI" w:eastAsia="Nirmala UI" w:cs="Nirmala UI"/>
        </w:rPr>
        <w:t>ಆ ವಚನದ ಕುರಿತು ಪರಿಗಣಿಸಬೇಕಾದ ಮೊದಲ ಅಂಶ ಅದೇ. ನಾವು ರೋಮನ್ನು ತಪ್ಪಾಗಿ ಅರ್ಥಮಾಡಿಕೊಂಡರೆ, ಪ್ರವಾದಿಕ ಇತಿಹಾಸದ ದರ್ಶನವನ್ನು ಸ್ಥಾಪಿಸಲು ನಮಗೆ ಸಾಧ್ಯವಾಗುವುದಿಲ್ಲ. ರೋಮಿನ ಪ್ರವಾದಿಕ ವಿಷಯವನ್ನು ನಾಶಮಾಡುವ ಉದ್ದೇಶದಿಂದ ನಕಲಿ ದೈವಶಾಸ್ತ್ರವನ್ನು ಪರಿಚಯಿಸಿದ ಜೆಸೂಯಿಟರು ಮತ್ತು ಇತರರು ಇತಿಹಾಸದೊಳಗಿಡೀ ನಡೆಸಿದ ಪ್ರಯತ್ನಗಳನ್ನು ಆ ಸಂಗತಿ ಮೂಲತಃ ನಿರ್ವಚಿಸುತ್ತದೆ. ರೋಮಿನ ಮೂಲಭೂತ ಅರ್ಥಗ್ರಹಿಕೆಯನ್ನು ನಾವು ಪರಿಗಣಿಸುವಾಗ, ಇದನ್ನು ಮನಸ್ಸಿನಲ್ಲಿ ಇರಿಸಿಕೊಳ್ಳಬೇಕು.</w:t>
      </w:r>
    </w:p>
    <w:p>
      <w:pPr>
        <w:pStyle w:val="ArticleScripture"/>
        <w:jc w:val="left"/>
      </w:pPr>
      <w:r>
        <w:rPr>
          <w:rFonts w:ascii="Nirmala UI" w:hAnsi="Nirmala UI" w:eastAsia="Nirmala UI" w:cs="Nirmala UI"/>
        </w:rPr>
        <w:t>“ವಾಕ್ಯದ ಅರಿವಿನಲ್ಲಿ ಗೊಂದಲಕ್ಕೊಳಗಾಗುವವರು, ಪ್ರತಿಕ್ರಿಸ್ತನ ಅರ್ಥವನ್ನು ಗ್ರಹಿಸಲು ವಿಫಲರಾಗುವವರು, ನಿಶ್ಚಯವಾಗಿಯೂ ತಮ್ಮನ್ನು ಪ್ರತಿಕ್ರಿಸ್ತನ ಪಕ್ಕದಲ್ಲಿಯೇ ನಿಲ್ಲಿಸಿಕೊಳ್ಳುವರು. ಈಗ ನಾವು ಲೋಕದೊಂದಿಗೆ ಹೊಂದಾಣಿಕೆ ಹೊಂದಿಕೊಳ್ಳುವ ಸಮಯವಲ್ಲ. ದಾನಿಯೇಲನು ತನ್ನ ಪಾಲಿನಲ್ಲಿಯೂ ತನ್ನ ಸ್ಥಳದಲ್ಲಿಯೂ ನಿಂತಿದ್ದಾನೆ. ದಾನಿಯೇಲನ ಮತ್ತು ಯೋಹಾನನ ಪ್ರವಾದನೆಗಳನ್ನು ಅರ್ಥಮಾಡಿಕೊಳ್ಳಬೇಕಾಗಿದೆ. ಅವು ಒಂದನ್ನು ಒಂದು ವಿವರಿಸುತ್ತವೆ. ಪ್ರತಿಯೊಬ್ಬರೂ ತಿಳಿದುಕೊಳ್ಳಬೇಕಾದ ಸತ್ಯಗಳನ್ನು ಅವು ಲೋಕಕ್ಕೆ ನೀಡುತ್ತವೆ. ಈ ಪ್ರವಾದನೆಗಳು ಲೋಕದಲ್ಲಿ ಸಾಕ್ಷಿಯಾಗಿರಬೇಕಾಗಿವೆ. ಈ ಅಂತಿಮ ದಿನಗಳಲ್ಲಿ ಅವು ನೆರವೇರುವುದರ ಮೂಲಕ, ಅವೇ ತಮ್ಮನ್ನು ತಾವೇ ವಿವರಿಸಿಕೊಳ್ಳುವವು.” Kress Collection, 105.</w:t>
      </w:r>
    </w:p>
    <w:p>
      <w:pPr>
        <w:pStyle w:val="ArticleBody"/>
        <w:jc w:val="left"/>
      </w:pPr>
      <w:r>
        <w:rPr>
          <w:rFonts w:ascii="Nirmala UI" w:hAnsi="Nirmala UI" w:eastAsia="Nirmala UI" w:cs="Nirmala UI"/>
        </w:rPr>
        <w:t>ನೀವು ಅಂತರ್ಯಕ್ರಿಸ್ತನ (ರೋಮ್) ಅರ್ಥವನ್ನು ಗ್ರಹಿಸಲು ವಿಫಲರಾದರೆ, ನೀವು ರೋಮ್‌ಗೆ ಸೇರಿಬಿಡುವಿರಿ; ಮತ್ತು ಈ ಎಚ್ಚರಿಕೆ ದಾನಿಯೇಲ ಮತ್ತು ಪ್ರಕಟನೆ ಗ್ರಂಥಗಳನ್ನು ಅರ್ಥಮಾಡಿಕೊಳ್ಳಲು ಸಾಮರ್ಥ್ಯವಿರುವುದೇ ಅಥವಾ ಇಲ್ಲವೇ ಎಂಬ ಸಂದರ್ಭದೊಳಗೆ ಸ್ಥಾಪಿಸಲ್ಪಟ್ಟಿದೆ. ಮಿಲ್ಲರೈಟ್‌ಗಳು ರೋಮ್ ಅನ್ನು ಗುರುತಿಸಿದ ಅರಿವಿನ ಮೇಲೆಯೇ ಅಡ್ವೆಂಟಿಸಂನ ಮೂಲಭೂತ ತಿಳುವಳಿಕೆಯನ್ನು ಕಟ್ಟಿದರು. ರೋಮ್ ಅನ್ನು ಎರಡು ಉಜ್ಜಿಹಾಕುವ ಶಕ್ತಿಗಳಿಂದ ಪ್ರತಿನಿಧಿಸಲ್ಪಟ್ಟದ್ದೆಂದು, ಅವೆರಡೂ ರೋಮ್‌ನ ಹಂತಗಳೇ ಆಗಿದ್ದವೆಂದು ಅವರು ಅರಿತಿದ್ದರು; ಆದರೆ ಪ್ರಕಟನೆ ಗ್ರಂಥದಲ್ಲಿ ಪ್ರತಿನಿಧಿಸಲ್ಪಟ್ಟಿರುವಂತೆ ರೋಮ್ ಅನ್ನು ತ್ರಿಮುಖ ಐಕ್ಯವಾಗಿ ನೋಡುವಂತ ಇತಿಹಾಸದ ಸ್ಥಿತಿಯಲ್ಲಿ ಅವರು ಇರಲಿಲ್ಲ. ಆದಕಾರಣ ದಾನಿಯೇಲನು ಮಿಲ್ಲರೈಟ್‌ಗಳ ಮೂಲಕ ಪ್ರತಿನಿಧಿಸಲ್ಪಟ್ಟ ಅಸ್ತಿವಾರವಾಗಿದ್ದಾನೆ, ಮತ್ತು ಪ್ರಕಟನೆ ಅಮೆರಿಕದಿಗಾಗಿ ಭವಿಷ್ಯ ಎಂಬವರ ಮೂಲಕ ಪ್ರತಿನಿಧಿಸಲ್ಪಟ್ಟ ತುದಿಗಲ್ಲಾಗಿದೆ. ದಾನಿಯೇಲ ಹನ್ನೊಂದನೇ ಅಧ್ಯಾಯದ ಹದಿನಾಲ್ಕನೇ ವಚನದಿಂದ ನಾವು ಗುರುತಿಸಲು ಬಯಸುವ ಮತ್ತೊಂದು ಅಂಶವಿದೆ.</w:t>
      </w:r>
    </w:p>
    <w:p>
      <w:pPr>
        <w:pStyle w:val="ArticleBody"/>
        <w:jc w:val="left"/>
      </w:pPr>
      <w:r>
        <w:rPr>
          <w:rFonts w:ascii="Nirmala UI" w:hAnsi="Nirmala UI" w:eastAsia="Nirmala UI" w:cs="Nirmala UI"/>
        </w:rPr>
        <w:t>ಮಿಲ್ಲರ್ ಮತ್ತು ಮುಂಚೂಣಿಗರು ನೆಬೂಕದ್ನೆಚ್ಚರನ ಕನಸದ ಪ್ರತಿಮೆ ಬಾಬಿಲೋನ್, ಮೇದೋ-ಪರ್ಷ್ಯ, ಗ್ರೀಸ್ ಮತ್ತು ರೋಮ್ ಎಂಬ ನಾಲ್ಕು ರಾಜ್ಯಗಳನ್ನು ಪ್ರತಿನಿಧಿಸುತ್ತದೆ ಎಂದು ಅರಿತುಕೊಂಡಿದ್ದರು. ನಾಲ್ಕನೇ ರಾಜ್ಯದ ಆಚೆಗೆ ಅವರು ನೋಡಲಾಗಲಿಲ್ಲ; ಏಕೆಂದರೆ ಪಾಪೀಯ ರೋಮ್ ಎನ್ನುವುದು ರೋಮಿನ ಕೇವಲ ಎರಡನೇ ಹಂತ ಮಾತ್ರವೆಂದು, ಮತ್ತು ಆದ್ದರಿಂದ ನಾಲ್ಕನೇ ರಾಜ್ಯವು 1798ರಲ್ಲಿ ಅಂತ್ಯಗೊಂಡಿತೆಂದು ಅವರು ತಿಳಿದುಕೊಂಡಿದ್ದರು. ಇತಿಹಾಸದ ಕುರಿತು ಅವರ ದೃಷ್ಟಿಕೋಣದಿಂದ ನೋಡಿದಾಗ, ಉಳಿದಿದ್ದ ಏಕೈಕ ಪ್ರವಾದನಾತ್ಮಕ ಮಾರ್ಗಚಿಹ್ನೆ ಕ್ರಿಸ್ತನ ದ್ವಿತೀಯ ಆಗಮನವೇ ಆಗಿತ್ತು; ಆಗ ಪರ್ವತದಿಂದ ಕೈಯಿಲ್ಲದೆ ಕತ್ತರಿಸಲ್ಪಟ್ಟ ಬಂಡೆಯು ಪ್ರತಿಮೆಯ ಪಾದಗಳನ್ನು ಹೊಡೆಯಬೇಕಾಗಿತ್ತು. ಮಿಲ್ಲರೀಯರು ಅನ್ಯಧರ್ಮೀಯ ರೋಮ್ ಮತ್ತು ಪಾಪೀಯ ರೋಮ್ ಇವರ ನಡುವಿನ ಪ್ರವಾದನಾತ್ಮಕ ವ್ಯತ್ಯಾಸಗಳನ್ನು ಗುರುತಿಸಿದ್ದರು, ಆದರೆ 1798 ಅನ್ನು ಕ್ರಿಸ್ತನ ಮರಳುವಿಕೆಗೆ ಹೊಂದಿಸಬೇಕೆಂದು ಬಾಧ್ಯರಾಗಿದ್ದ ಕಾರಣ, ಅವರು ನಾಲ್ಕು ರಾಜ್ಯಗಳಿಗಿಂತ ಆಚೆಗೆ ಕಾಣಲಿಲ್ಲ.</w:t>
      </w:r>
    </w:p>
    <w:p>
      <w:pPr>
        <w:pStyle w:val="ArticleScripture"/>
        <w:jc w:val="left"/>
      </w:pPr>
      <w:r>
        <w:rPr>
          <w:rFonts w:ascii="Nirmala UI" w:hAnsi="Nirmala UI" w:eastAsia="Nirmala UI" w:cs="Nirmala UI"/>
        </w:rPr>
        <w:t>“ದೇವರ ಪವಿತ್ರ ಕಾರ್ಯವು ಕಬ್ಬಿಣವು ಜೇಡಿಮಣ್ಣಿನೊಂದಿಗೆ ಬೆರೆಸಲ್ಪಟ್ಟಿದ್ದ ಪ್ರತಿಮೆಯ ಪಾದಗಳಿಂದ ಪ್ರತಿನಿಧಿಸಲ್ಪಡುವ ಕಾಲಕ್ಕೆ ನಾವು ಬಂದಿದ್ದೇವೆ. ದೇವರಿಗೆ ಒಂದು ಜನರಿದ್ದಾರೆ, ಆಯ್ಕೆಯಾದ ಜನರಿದ್ದಾರೆ; ಅವರ ವಿವೇಚನೆ ಪವಿತ್ರಗೊಳಿಸಲ್ಪಡಬೇಕು, ಮತ್ತು ಅವರು ಅಡಿಪಾಯದ ಮೇಲೆ ಮರ, ಹುಲ್ಲು, ಒಣಹುಲ್ಲನ್ನು ಇಟ್ಟು ಅಪವಿತ್ರರಾಗಬಾರದು. ದೇವರ ಆಜ್ಞೆಗಳಿಗೆ ನಿಷ್ಠನಾಗಿರುವ ಪ್ರತಿಯೊಬ್ಬ ಆತ್ಮವೂ ನಮ್ಮ ನಂಬಿಕೆಯ ವೈಶಿಷ್ಟ್ಯಕರ ಲಕ್ಷಣವು ಏಳನೇ ದಿನದ ಸಬ್ಬತ್ತೆಂದು ಕಾಣುವನು. ಸರ್ಕಾರವು ದೇವರು ಆಜ್ಞಾಪಿಸಿದಂತೆ ಸಬ್ಬತ್ತನ್ನು ಗೌರವಿಸಿದರೆ, ಅದು ದೇವರ ಬಲದಲ್ಲಿ ನಿಂತು, ಒಮ್ಮೆ ಪರಿಶುದ್ಧರಿಗೆ ಒಪ್ಪಿಸಲ್ಪಟ್ಟ ನಂಬಿಕೆಯ ರಕ್ಷಣೆಯಲ್ಲಿ ನಿಂತಿರುವುದು. ಆದರೆ ರಾಜ್ಯಪುರುಷರು ಕಪಟ ಸಬ್ಬತ್ತನ್ನು ಸಮರ್ಥಿಸುವರು, ಮತ್ತು ತಮ್ಮ ಧಾರ್ಮಿಕ ನಂಬಿಕೆಯನ್ನು ಪಾಪಾಸ್ಯದ ಈ ಸಂತಾನದ ಆಚರಣೆಯೊಂದಿಗೆ ಬೆರೆಸಿ, ಕರ್ತನು ಪವಿತ್ರಗೊಳಿಸಿ ಆಶೀರ್ವದಿಸಿರುವ ಸಬ್ಬತ್ತಿಗಿಂತ ಅದನ್ನು ಮೇಲಿರಿಸುವರು; ಆತನು ಅದನ್ನು ಮನುಷ್ಯನು ಪವಿತ್ರವಾಗಿ ಆಚರಿಸಬೇಕೆಂದು, ತನ್ನ ಮತ್ತು ತನ್ನ ಜನರ ಮಧ್ಯದ ಗುರುತಾಗಿ ಸಾವಿರ ತಲೆಮಾರುಗಳಿಗೆ ಪ್ರತ್ಯೇಕವಾಗಿ ಇಟ್ಟಿದ್ದಾನೆ. ಚರ್ಚಿನ ಕುಯುಕ್ತಿ ಮತ್ತು ರಾಜ್ಯದ ಕುಯುಕ್ತಿಗಳ ಮಿಶ್ರಣವು ಕಬ್ಬಿಣ ಮತ್ತು ಜೇಡಿಮಣ್ಣಿನಿಂದ ಪ್ರತಿನಿಧಿಸಲ್ಪಟ್ಟಿದೆ. ಈ ಐಕ್ಯವು ಸಭೆಗಳ ಸಮಸ್ತ ಶಕ್ತಿಯನ್ನು ದುರ್ಬಲಗೊಳಿಸುತ್ತಿದೆ. ರಾಜ್ಯದ ಅಧಿಕಾರದಿಂದ ಸಭೆಯನ್ನು ಸಜ್ಜುಗೊಳಿಸುವ ಈ ಕ್ರಮವು ಕೆಟ್ಟ ಫಲಿತಾಂಶಗಳನ್ನು ಉಂಟುಮಾಡುವುದು. ಮನುಷ್ಯರು ದೇವರ ದೀರ್ಘಕ್ಷಮೆಯ ಮಿತಿಯನ್ನು ಬಹುತೇಕ ದಾಟಿಹೋಗಿದ್ದಾರೆ. ಅವರು ತಮ್ಮ ಶಕ್ತಿಯನ್ನು ರಾಜಕೀಯದಲ್ಲಿ ಹೂಡಿದ್ದಾರೆ, ಮತ್ತು ಪಾಪಾಸ್ಯದೊಂದಿಗೆ ಐಕ್ಯಗೊಂಡಿದ್ದಾರೆ. ಆದರೆ ದೇವರು ತನ್ನ ಧರ್ಮಶಾಸ್ತ್ರವನ್ನು ನಿರರ್ಥಕಗೊಳಿಸಿದವರನ್ನು ಶಿಕ್ಷಿಸುವ ಕಾಲವು ಬರುವುದು, ಮತ್ತು ಅವರ ದುಷ್ಟ ಕಾರ್ಯವು ಅವರ ಮೇಲೆಯೇ ಹಿಂದಿರುಗಿ ಬೀಳುವುದು.” Seventh-day Adventist Bible Commentary, volume 4, 1168.</w:t>
      </w:r>
    </w:p>
    <w:p>
      <w:pPr>
        <w:pStyle w:val="ArticleBody"/>
        <w:jc w:val="left"/>
      </w:pPr>
      <w:r>
        <w:rPr>
          <w:rFonts w:ascii="Nirmala UI" w:hAnsi="Nirmala UI" w:eastAsia="Nirmala UI" w:cs="Nirmala UI"/>
        </w:rPr>
        <w:t>ಪ್ರಕಟನೆ ಅಧ್ಯಾಯ ಹದಿನೇಳು ಬೈಬಲಿನ ಪ್ರವಾದನೆಯಲ್ಲಿ ಉಲ್ಲೇಖಿಸಲಾದ ರಾಜ್ಯಗಳ ಕೊನೆಯ ಗುರುತింపಾಗಿದ್ದು, ಏಳು ರಾಜ್ಯಗಳು ಪತನಗೊಂಡಿವೆ ಮತ್ತು ಎಂಟನೆಯ ರಾಜ್ಯವು ಆಧುನಿಕ ರೋಮಿನ ತ್ರಿಮುಖ ಒಕ್ಕೂಟವಾಗಿದೆ ಎಂದು ಅದು ಗುರುತಿಸುತ್ತದೆ. ಬೈಬಲಿನ ಪ್ರವಾದನೆಯ ರಾಜ್ಯಗಳಿಗೆ ಸಂಬಂಧಿಸಿದ ಮೊದಲ ಉಲ್ಲೇಖವು ದಾನಿಯೇಲ ಅಧ್ಯಾಯ ಎರಡು ಆಗಿದ್ದರೆ, ಮತ್ತು ನಿಶ್ಚಯವಾಗಿಯೂ ಅದೇ ಆಗಿದೆ; ಆಗ ಕೊನೆಯ ಉಲ್ಲೇಖವು ಮೊದಲ ಉಲ್ಲೇಖದ ಮೂಲಕವೇ ಚಿತ್ರಿತವಾಗಿರಬೇಕು. ದಾನಿಯೇಲ ಅಧ್ಯಾಯ ಎರಡರಲ್ಲಿ ಉಲ್ಲೇಖಿಸಲಾದ ನಾಲ್ಕು ರಾಜ್ಯಗಳು, ಪ್ರಕಟಣೆ ಅಧ್ಯಾಯ ಹದಿನೇಳಿನ ಎಂಟು ರಾಜ್ಯಗಳೊಂದಿಗೆ ಹೇಗೆ ಹೊಂದಿಕೆಯಾಗಬಹುದು?</w:t>
      </w:r>
    </w:p>
    <w:p>
      <w:pPr>
        <w:pStyle w:val="ArticleBody"/>
        <w:jc w:val="left"/>
      </w:pPr>
      <w:r>
        <w:rPr>
          <w:rFonts w:ascii="Nirmala UI" w:hAnsi="Nirmala UI" w:eastAsia="Nirmala UI" w:cs="Nirmala UI"/>
        </w:rPr>
        <w:t>ಆದುದರಿಂದ ನಾವು ಮುಂದುವರಿಯುವಾಗ ಇದನ್ನು ಸ್ಮರಿಸಿರಿ: ಮಿಲ್ಲರೈಟ್‌ಗಳು ತಮ್ಮ ಇತಿಹಾಸದಾಚೆಯ ಪ್ರವಾದನಾತ್ಮಕ ಘಟನೆಗಳನ್ನು ಕಾಣಲಿಲ್ಲ. ಅವರು ಗ್ರಹಿಸಿ ಪ್ರಕಟಿಸಿದ ಸಂದೇಶವು ಕ್ರಿಸ್ತನ ಎರಡನೇ ಆಗಮನವನ್ನೇ ಪ್ರವಾದನಾತ್ಮಕ ಇತಿಹಾಸದ ಮುಂದಿನ ಗುರುತುಬಿಂದುವೆಂದು ಗುರುತಿಸಿತು. ಆದರೆ ಪ್ರವಾದನಾತ್ಮಕ ಇತಿಹಾಸದ ದರ್ಶನವನ್ನು ಸ್ಥಾಪಿಸುವ ಸಂಕೇತವಾಗಿ ರೋಮನ್ನು ಕುರಿತು ಮಿಲ್ಲರೈಟ್‌ಗಳ ಗ್ರಹಿಕೆಯೂ, ದಾನಿಯೇಲನು ಅಧ್ಯಾಯ ಎರಡು ಕೂಡ, ಇವೆರಡೂ ಮಿಲ್ಲರೈಟ್‌ಗಳ ಮೂಲಭೂತ ಸತ್ಯಗಳಾಗಿದ್ದರೆ, ಇದು ಪ್ರಕಟಣೆ ಅಧ್ಯಾಯ ಹದಿನೇಳರ ಎಂಟು ರಾಜ್ಯಗಳೊಂದಿಗೆ ಹೇಗೆ ಹೊಂದಿಕೊಳ್ಳುತ್ತದೆ?</w:t>
      </w:r>
    </w:p>
    <w:p>
      <w:pPr>
        <w:pStyle w:val="ArticleBody"/>
        <w:jc w:val="left"/>
      </w:pPr>
      <w:r>
        <w:rPr>
          <w:rFonts w:ascii="Nirmala UI" w:hAnsi="Nirmala UI" w:eastAsia="Nirmala UI" w:cs="Nirmala UI"/>
        </w:rPr>
        <w:t>ದಾನಿಯೇಲ ಎರಡನೆಯ ಅಧ್ಯಾಯದ ಪ್ರತಿಮೆ ಮೂಲಭೂತವಾದುದೇ ಎಂಬ ವಿಷಯದಲ್ಲಿ ನಿಮಗೆ ಅನಿಶ್ಚಿತತೆ ಇದ್ದರೆ, ನೀವು ಮಾಡಬೇಕಾದದ್ದು 1843 ಮತ್ತು 1850ರ ಪಯೋನಿಯರ್ ಚಾರ್ಟ್‌ಗಳನ್ನು ಪರಿಗಣಿಸುವುದಷ್ಟೇ. ಅವೆರಡರ ಮೇಲೂ ದಾನಿಯೇಲ ಎರಡನೆಯ ಅಧ್ಯಾಯದ ಪ್ರತಿಮೆ ಚಿತ್ರಿತಗೊಂಡಿದೆ. ಅಷ್ಟೇ ಮಹತ್ವದ ಸಂಗತಿ ಏನೆಂದರೆ, ಆ ಎರಡೂ ಚಾರ್ಟ್‌ಗಳು ದೇವರ ನಿರ್ದೇಶನದಿಂದಲೂ ಮತ್ತು ಅವರ ರೂಪರಚನೆಯ ಪ್ರಕಾರವೂ ನಿರ್ಮಿತವಾಗಿದ್ದವೆಂದು ಎಲೆನ್ ವೈಟ್ ಗುರುತಿಸುತ್ತಾರೆ.</w:t>
      </w:r>
    </w:p>
    <w:p>
      <w:pPr>
        <w:pStyle w:val="ArticleScripture"/>
        <w:jc w:val="left"/>
      </w:pPr>
      <w:r>
        <w:rPr>
          <w:rFonts w:ascii="Nirmala UI" w:hAnsi="Nirmala UI" w:eastAsia="Nirmala UI" w:cs="Nirmala UI"/>
        </w:rPr>
        <w:t>“1843ರ ಚಾರ್ಟ್ ಕರ್ತನ ಕೈಯಿಂದ ನಿರ್ದೇಶಿತವಾಗಿತ್ತು ಎಂಬುದನ್ನೂ, ಅದನ್ನು ಬದಲಾಯಿಸಬಾರದು ಎಂಬುದನ್ನೂ ನಾನು ಕಂಡಿದ್ದೇನೆ; ಅಲ್ಲಿ ಇದ್ದ ಅಂಕೆಗಳು ಆತನು ಬಯಸಿದಂತೆಯೇ ಇದ್ದವು ಎಂಬುದನ್ನೂ; ಕೆಲವು ಅಂಕೆಗಳಲ್ಲಿ ಇರುವ ಒಂದು ತಪ್ಪನ್ನು ಯಾರೂ ಕಾಣದಂತೆ ಆತನ ಕೈ ಅದರ ಮೇಲೆ ಇದ್ದು ಅದನ್ನು ಮರೆಮಾಡಿತ್ತು, ಆತನ ಕೈ ತೆಗೆದುಹಾಕಲ್ಪಡುವ ತನಕ ಯಾರೂ ಅದನ್ನು ನೋಡಲಾರದೆ ಇದ್ದರು ಎಂಬುದನ್ನೂ ನಾನು ಕಂಡಿದ್ದೇನೆ.” Early Writings, 74, 75.</w:t>
      </w:r>
    </w:p>
    <w:p>
      <w:pPr>
        <w:pStyle w:val="ArticleBody"/>
        <w:jc w:val="left"/>
      </w:pPr>
      <w:r>
        <w:rPr>
          <w:rFonts w:ascii="Nirmala UI" w:hAnsi="Nirmala UI" w:eastAsia="Nirmala UI" w:cs="Nirmala UI"/>
        </w:rPr>
        <w:t>1850ರ ಚಾರ್ಟ್ ಕುರಿತು ಅವಳು ಹೀಗೆ ಹೇಳಿದಳು:</w:t>
      </w:r>
    </w:p>
    <w:p>
      <w:pPr>
        <w:pStyle w:val="ArticleScripture"/>
        <w:jc w:val="left"/>
      </w:pPr>
      <w:r>
        <w:rPr>
          <w:rFonts w:ascii="Nirmala UI" w:hAnsi="Nirmala UI" w:eastAsia="Nirmala UI" w:cs="Nirmala UI"/>
        </w:rPr>
        <w:t>“ಸಹೋದರ ನಿಕಲ್ಸ್ ಅವರಿಂದ ಚಾರ್ಟ್ ಪ್ರಕಟಿಸಲ್ಪಟ್ಟ ಕಾರ್ಯದಲ್ಲಿ ದೇವರು ಇದ್ದನು ಎಂದು ನಾನು ಕಂಡೆನು. ಈ ಚಾರ್ಟ್‌ಗೆ ಸಂಬಂಧಿಸಿದ ಒಂದು ಪ್ರವಾದನೆ ಬೈಬಲಿನಲ್ಲಿ ಇದೆ ಎಂದು ನಾನು ಕಂಡೆನು; ಮತ್ತು ಈ ಚಾರ್ಟ್ ದೇವರ ಜನರಿಗಾಗಿ ಉದ್ದೇಶಿಸಲ್ಪಟ್ಟದ್ದಾದರೆ, ಅದು ಒಬ್ಬನಿಗೆ ಸಾಕಷ್ಟಿದ್ದರೆ ಮತ್ತೊಬ್ಬನಿಗೂ ಸಾಕಷ್ಟೇ ಆಗಿದೆ; ಮತ್ತು ಒಬ್ಬನಿಗೆ ದೊಡ್ಡ ಪ್ರಮಾಣದಲ್ಲಿ ಹೊಸ ಚಾರ್ಟ್ ಚಿತ್ರಿಸಬೇಕಾದ ಅಗತ್ಯವಿದ್ದರೆ, ಎಲ್ಲರಿಗೂ ಅದೇ ಮಟ್ಟಿಗೆ ಅದರ ಅಗತ್ಯವಿದೆ.” Manuscript Releases, ಸಂಪುಟ 13, 359.</w:t>
      </w:r>
    </w:p>
    <w:p>
      <w:pPr>
        <w:pStyle w:val="ArticleBody"/>
        <w:jc w:val="left"/>
      </w:pPr>
      <w:r>
        <w:rPr>
          <w:rFonts w:ascii="Nirmala UI" w:hAnsi="Nirmala UI" w:eastAsia="Nirmala UI" w:cs="Nirmala UI"/>
        </w:rPr>
        <w:t>ಲೋಕದಲ್ಲಿ ಒಂದು ಪ್ರಾಚೀನ ಗಾದೆ ಇದೆ; ಅದು ಹೀಗೆ ಹೇಳುತ್ತದೆ: “ತಪ್ಪಿಗೆ ಅನೇಕ ಮಾರ್ಗಗಳಿವೆ, ಆದರೆ ಸತ್ಯಕ್ಕೆ ಒಂದೇ ಮಾರ್ಗವಿದೆ.” ಪ್ರಕಟನೆ ಅಧ್ಯಾಯ ಹದಿನೇಳರಲ್ಲಿ ಕಾಣುವ ಆಧುನಿಕ ರೋಮ್ ಏಳರಲ್ಲಿ ಒಂದಾದ ಎಂಟನೇ ತಲೆಯೆಂಬುದನ್ನು ಜನರು ಗುರುತಿಸದಂತೆ ತಡೆಯಲು ಬಳಸಲ್ಪಟ್ಟ ಹಲವಾರು ವಿಧದ ತಪ್ಪುಗಳಿವೆ. ಆ ತಪ್ಪುಗಳಲ್ಲಿ ಒಂದೇನಂದರೆ, ಅಡ್ವೆಂಟಿಸಂನ ಧರ್ಮಶಾಸ್ತ್ರಜ್ಞರು ಬಳಸುವ ಐತಿಹಾಸಿಕ ರಾಜ್ಯಗಳ ತಪ್ಪು ಪ್ರತಿನಿಧಾನವಾಗಿದೆ. ಇಲ್ಲಿ ನಾನು ಬೈಬಲ್ ಪ್ರವಾದನೆಯ ರಾಜ್ಯಗಳನ್ನು ಉಲ್ಲೇಖಿಸುತ್ತಿಲ್ಲ; ಇವು ಎರಡು ವಿಭಿನ್ನ ನಿರೂಪಣೆಗಳಾಗಿವೆ. ಬೈಬಲ್ ಪ್ರವಾದನೆಯ ರಾಜ್ಯಗಳು ದಾನಿಯೇಲ ಅಧ್ಯಾಯ ಎರಡರಲ್ಲಿ ಮೊದಲಾಗಿ ಉಲ್ಲೇಖಿಸಲ್ಪಟ್ಟ ಸಂದರ್ಭದ ಮೇಲೆ ಸ್ಥಾಪಿತವಾಗಿವೆ; ಆದರೆ ಬಾಬಿಲೋನಿಗಿಂತ ಮುಂಚೆಯೇ ಐತಿಹಾಸಿಕ ರಾಜ್ಯಗಳಿದ್ದವು. ಐತಿಹಾಸಿಕ ರಾಜ್ಯಗಳು ಯಾರು ಎಂಬುದನ್ನು ಎಲೆನ್ ವೈಟ್ ಸ್ಪಷ್ಟವಾಗಿ ಗುರುತಿಸುತ್ತಾರೆ; ಆದರೆ ಅಡ್ವೆಂಟಿಸಂನ ಧರ್ಮಶಾಸ್ತ್ರಜ್ಞರು ಪ್ರೇರಿತ ಸಾಕ್ಷಿಯನ್ನು ನಿರ್ಲಕ್ಷಿಸಿ, ಐತಿಹಾಸಿಕ ರಾಜ್ಯಗಳ ಒಂದು ಕ್ರಮವನ್ನು ನಿರ್ಮಿಸುತ್ತಾರೆ; ಅದು ರೋಮ್ ಯಾವಾಗಲೂ ಎಂಟನೆಯದಾಗಿ ಉದಯಿಸಿ ಏಳರಲ್ಲಿ ಒಂದಾಗಿರುತ್ತದೆ ಎಂಬ ಅರಿವನ್ನು ಮಸುಕುಗೊಳಿಸುತ್ತದೆ. ಆದಾಗ್ಯೂ, ದರ್ಶನವನ್ನು ಸ್ಥಾಪಿಸುವುದು ರೋಮೇ ಆಗಿದೆ.</w:t>
      </w:r>
    </w:p>
    <w:p>
      <w:pPr>
        <w:pStyle w:val="ArticleBody"/>
        <w:jc w:val="left"/>
      </w:pPr>
      <w:r>
        <w:rPr>
          <w:rFonts w:ascii="Nirmala UI" w:hAnsi="Nirmala UI" w:eastAsia="Nirmala UI" w:cs="Nirmala UI"/>
        </w:rPr>
        <w:t>ಅಡ್ವೆಂಟಿಸಮ್ ಮತ್ತು ಧರ್ಮಭ್ರಷ್ಟ ಪ್ರೊಟೆಸ್ಟಾಂಟಿಸಮ್‌ನ ದೇವಶಾಸ್ತ್ರಜ್ಞರು ಇತಿಹಾಸದ ರಾಜ್ಯಗಳು ಈಜಿಪ್ಟ್, ಅಸ್ಸೀರಿಯಾ, ಬಾಬಿಲೋನ್, ಮೇದೋ-ಪರ್ಷಿಯಾ, ಗ್ರೀಸ್, ರೋಮ್ ಇತ್ಯಾದಿ ಎಂದು ಸೂಚಿಸುತ್ತಾರೆ. ಸಹೋದರಿ ವೈಟ್ ನಮಗೆ ಇತಿಹಾಸದ ಮೂರನೇ ರಾಜ್ಯವೊಂದಿದೆ ಎಂದು ತಿಳಿಸುತ್ತಾರೆ; ಅದನ್ನು ಅವರು ಬಿಡಿಹಾಕಲು ಆಯ್ಕೆ ಮಾಡುತ್ತಾರೆ. ಅವರು ಆ ರಾಜ್ಯವನ್ನೇ ಬಿಡಿಹಾಕುತ್ತಿರುವರಾ, ಅಥವಾ ಪ್ರವಾದನೆಯ ಆತ್ಮವನ್ನೇ ಬಿಡಿಹಾಕುತ್ತಿರುವರಾ? ಎರಡನ್ನೂ.</w:t>
      </w:r>
    </w:p>
    <w:p>
      <w:pPr>
        <w:pStyle w:val="ArticleScripture"/>
        <w:jc w:val="left"/>
      </w:pPr>
      <w:r>
        <w:rPr>
          <w:rFonts w:ascii="Nirmala UI" w:hAnsi="Nirmala UI" w:eastAsia="Nirmala UI" w:cs="Nirmala UI"/>
        </w:rPr>
        <w:t>“ಒಂದರ ಹಿಂದೆ ಒಂದಾಗಿ ತಮ್ಮ ಪಾಲಾಗಿದ್ದ ಕಾಲವನ್ನೂ ಸ್ಥಾನವನ್ನೂ ಆಕ್ರಮಿಸಿಕೊಂಡು, ತಾವೇ ಅದರ ಅರ್ಥವನ್ನು ತಿಳಿಯದೆ ಇದ್ದ ಸತ್ಯಕ್ಕೆ ಅರಿಯದೆ ಸಾಕ್ಷಿಯಾಗಿದ್ದ ಜನಾಂಗಗಳ ಇತಿಹಾಸವು ನಮ್ಮೊಡನೆ ಮಾತನಾಡುತ್ತದೆ. ಇಂದಿನ ಪ್ರತಿಯೊಂದು ಜನಾಂಗಕ್ಕೂ ಪ್ರತಿಯೊಂದು ವ್ಯಕ್ತಿಗೂ ದೇವರು ತನ್ನ ಮಹಾ ಯೋಜನೆಯಲ್ಲಿ ಒಂದು ಸ್ಥಾನವನ್ನು ನಿಯೋಜಿಸಿದ್ದಾನೆ. ಇಂದು ಮನುಷ್ಯರೂ ಜನಾಂಗಗಳೂ ಯಾವ ತಪ್ಪನ್ನೂ ಮಾಡದಾತನ ಕೈಯಲ್ಲಿರುವ ಅಳತೆಯ ದಾರದಿಂದ ಅಳೆಯಲ್ಪಡುತ್ತಿದ್ದಾರೆ. ಎಲ್ಲರೂ ತಮ್ಮ ಸ್ವಂತ ಆಯ್ಕೆಯಿಂದಲೇ ತಮ್ಮ ಗತಿಯನ್ನು ನಿರ್ಧರಿಸುತ್ತಿದ್ದಾರೆ; ಮತ್ತು ದೇವರು ತನ್ನ ಉದ್ದೇಶಗಳು ನೆರವೇರಲೆಂದು ಎಲ್ಲವನ್ನೂ ಆಳುವವನಾಗಿದ್ದಾನೆ.”</w:t>
      </w:r>
    </w:p>
    <w:p>
      <w:pPr>
        <w:pStyle w:val="ArticleScripture"/>
        <w:jc w:val="left"/>
      </w:pPr>
      <w:r>
        <w:rPr>
          <w:rFonts w:ascii="Nirmala UI" w:hAnsi="Nirmala UI" w:eastAsia="Nirmala UI" w:cs="Nirmala UI"/>
        </w:rPr>
        <w:t>“ಮಹಾ ‘ನಾನೇ ಆಗಿದ್ದೇನೆ’ ಎಂಬವರು ತಮ್ಮ ವಾಕ್ಯದಲ್ಲಿ ಗುರುತಿಸಿ ನಿಗದಿಪಡಿಸಿರುವ ಇತಿಹಾಸವು, ಪ್ರವಾದನಾತ್ಮಕ ಸರಪಳಿಯಲ್ಲಿ ಕೊಂಡಿಗೆ ಕೊಂಡಿ ಜೋಡಿಸುತ್ತಾ, ಭೂತಕಾಲದ ಅನಂತದಿಂದ ಭವಿಷ್ಯದ ಅನಂತದವರೆಗೆ, ಯುಗಗಳ ಮೆರವಣಿಗೆಯಲ್ಲಿ ನಾವು ಇಂದು ಎಲ್ಲಿದ್ದೇವೆಂಬುದನ್ನೂ, ಬರುವ ಕಾಲದಲ್ಲಿ ಏನನ್ನು ನಿರೀಕ್ಷಿಸಬಹುದು ಎಂಬುದನ್ನೂ ನಮಗೆ ತಿಳಿಸುತ್ತದೆ. ಪ್ರವಾದನೆ ಸಂಭವಿಸಲಿದೆ ಎಂದು ಮುಂಚೆಯೇ ತಿಳಿಸಿದ್ದ ಎಲ್ಲವೂ, ಇಂದಿನ ಕಾಲದವರೆಗೆ, ಇತಿಹಾಸದ ಪುಟಗಳಲ್ಲಿ ಅನುಸರಿಸಿಕೊಂಡು ಬಂದಿರುವುದು ಕಂಡುಬಂದಿದೆ; ಮತ್ತು ಇನ್ನೂ ಬರುವುದಾಗಿರುವ ಎಲ್ಲವೂ ತನ್ನ ತನ್ನ ಕ್ರಮದಲ್ಲಿ ನೆರವೇರುವುದೆಂದು ನಾವು ನಿಶ್ಚಯವಾಗಿರಬಹುದು.”</w:t>
      </w:r>
    </w:p>
    <w:p>
      <w:pPr>
        <w:pStyle w:val="ArticleScripture"/>
        <w:jc w:val="left"/>
      </w:pPr>
      <w:r>
        <w:rPr>
          <w:rFonts w:ascii="Nirmala UI" w:hAnsi="Nirmala UI" w:eastAsia="Nirmala UI" w:cs="Nirmala UI"/>
        </w:rPr>
        <w:t>“ಭೂಮಿಯ ಮೇಲಿನ ಎಲ್ಲ ಆಳ್ವಿಕೆಗಳ ಅಂತಿಮ ಪತನವು ಸತ್ಯವಚನದಲ್ಲಿ ಸ್ಪಷ್ಟವಾಗಿ ಮುಂತಾಗಿ ಹೇಳಲ್ಪಟ್ಟಿದೆ. ಇಸ್ರಾಯೇಲಿನ ಕೊನೆಯ ಅರಸನ ಮೇಲೆ ದೇವರಿಂದ ತೀರ್ಪು ಪ್ರಕಟಿಸಲ್ಪಟ್ಟಾಗ ಉಚ್ಚರಿಸಲಾದ ಪ್ರವಾದನೆಯಲ್ಲಿ ಈ ಸಂದೇಶವನ್ನು ನೀಡಲಾಗಿದೆ: ‘ಕರ್ತನಾದ ಯೆಹೋವನು ಹೀಗೆ ಹೇಳುತ್ತಾನೆ; ಪಾಗೆಯನ್ನು ತೆಗೆದುಹಾಕು, ಕಿರೀಟವನ್ನು ತೆಗೆದುಬಿಡು: … ತಗ್ಗಿದವನನ್ನು ಮೇಲಕ್ಕೆತ್ತಿ, ಎತ್ತರದಲ್ಲಿರುವವನನ್ನು ತಗ್ಗಿಸು. ನಾನು ಅದನ್ನು ಉರುಳಿಸುವೆನು, ಉರುಳಿಸುವೆನು, ಉರುಳಿಸುವೆನು; ಮತ್ತು ತನ್ನ ಹಕ್ಕಿನಿಂದ ಬರುವವನು ಬರುವ ತನಕ ಅದು ಇನ್ನು ಇರುವುದಿಲ್ಲ; ನಾನು ಅದನ್ನು ಅವನಿಗೆ ಕೊಡುವೆನು.’ ಯೆಹೆಜ್ಕೇಲ 21:26, 27.”</w:t>
      </w:r>
    </w:p>
    <w:p>
      <w:pPr>
        <w:pStyle w:val="ArticleScripture"/>
        <w:jc w:val="left"/>
      </w:pPr>
      <w:r>
        <w:rPr>
          <w:rFonts w:ascii="Nirmala UI" w:hAnsi="Nirmala UI" w:eastAsia="Nirmala UI" w:cs="Nirmala UI"/>
        </w:rPr>
        <w:t>“ಇಸ್ರಾಯೇಲಿನಿಂದ ತೆಗೆದುಹಾಕಲ್ಪಟ್ಟ ಕಿರೀಟವು ಕ್ರಮವಾಗಿ ಬಾಬಿಲೋನ್, ಮೇದೋ-ಪರ್ಷ್ಯ, ಗ್ರೀಸ್ ಮತ್ತು ರೋಮ್ ರಾಜ್ಯಗಳಿಗೆ ಸಾಗಿತು. ದೇವರು ಹೇಳುತ್ತಾನೆ, ‘ಯಾರಿಗೆ ಅದು ಹಕ್ಕಾಗಿದೆಯೋ ಆತನು ಬರುವ ತನಕ ಅದು ಮತ್ತಿಲ್ಲ; ಮತ್ತು ನಾನು ಅದನ್ನು ಅವನಿಗೆ ಕೊಡುವೆನು.’”</w:t>
      </w:r>
    </w:p>
    <w:p>
      <w:pPr>
        <w:pStyle w:val="ArticleScripture"/>
        <w:jc w:val="left"/>
      </w:pPr>
      <w:r>
        <w:rPr>
          <w:rFonts w:ascii="Nirmala UI" w:hAnsi="Nirmala UI" w:eastAsia="Nirmala UI" w:cs="Nirmala UI"/>
        </w:rPr>
        <w:t>“ಆ ಸಮಯವು ಸಮೀಪದಲ್ಲಿದೆ. ಇಂದು ಕಾಲದ ಸೂಚನೆಗಳು ನಾವು ಮಹತ್ತರವಾದ ಮತ್ತು ಗಂಭೀರವಾದ ಘಟನೆಗಳ ದ್ವಾರಪ್ರಾಂತ್ಯದಲ್ಲಿ ನಿಂತಿದ್ದೇವೆ ಎಂದು ಪ್ರಕಟಿಸುತ್ತವೆ. ನಮ್ಮ ಲೋಕದಲ್ಲಿರುವ ಎಲ್ಲವೂ ಸಂಚಲನದಲ್ಲಿದೆ. ನಮ್ಮ ಕಣ್ಮುಂದೆ, ರಕ್ಷಕರವರು ತಮ್ಮ ಆಗಮನಕ್ಕೆ ಮುನ್ನ ಸಂಭವಿಸುವ ಘಟನೆಗಳ ಕುರಿತು ಉಚ್ಚರಿಸಿದ ಪ್ರವಾದನೆಯು ನೆರವೇರಿಸುತ್ತಿದೆ: ‘ನೀವು ಯುದ್ಧಗಳನ್ನೂ ಯುದ್ಧಗಳ ಸುದ್ದಿಗಳನ್ನೂ ಕೇಳುವಿರಿ.... ಜನಾಂಗವು ಜನಾಂಗದ ವಿರುದ್ಧವೂ ರಾಜ್ಯವು ರಾಜ್ಯದ ವಿರುದ್ಧವೂ ಎದ್ದುಬರುವುದು; ಅಲ್ಲದೆ ವಿಭಿನ್ನ ಸ್ಥಳಗಳಲ್ಲಿ ಬರಗಾಲಗಳೂ ಮಹಾಮಾರಿಗಳೂ ಭೂಕಂಪಗಳೂ ಉಂಟಾಗುವವು.’ ಮತ್ತಾಯ 24:6, 7.”</w:t>
      </w:r>
    </w:p>
    <w:p>
      <w:pPr>
        <w:pStyle w:val="ArticleScripture"/>
        <w:jc w:val="left"/>
      </w:pPr>
      <w:r>
        <w:rPr>
          <w:rFonts w:ascii="Nirmala UI" w:hAnsi="Nirmala UI" w:eastAsia="Nirmala UI" w:cs="Nirmala UI"/>
        </w:rPr>
        <w:t>“ಈ ವರ್ತಮಾನ ಕಾಲವು ಸಜೀವರಾದ ಎಲ್ಲರಿಗೂ ಅತ್ಯಂತ ಗಾಢ ಆಸಕ್ತಿಯ ಸಮಯವಾಗಿದೆ. ಆಡಳಿತಗಾರರು ಮತ್ತು ರಾಜಕಾರಣಿಗಳು, ವಿಶ್ವಾಸ ಮತ್ತು ಅಧಿಕಾರದ ಹುದ್ದೆಗಳನ್ನು ವಹಿಸಿರುವವರು, ಎಲ್ಲಾ ವರ್ಗಗಳ ಚಿಂತಾಶೀಲ ಪುರುಷರು ಮತ್ತು ಸ್ತ್ರೀಯರು, ನಮ್ಮ ಸುತ್ತಮುತ್ತ ನಡೆಯುತ್ತಿರುವ ಘಟನೆಗಳ ಕಡೆಗೆ ತಮ್ಮ ಗಮನವನ್ನು ಕೇಂದ್ರೀಕರಿಸಿದ್ದಾರೆ. ಜನಾಂಗಗಳ ಮಧ್ಯೆ ಅಸ್ತಿತ್ವದಲ್ಲಿರುವ ಬಿಗುವಿನ, ಅಶಾಂತ ಸಂಬಂಧಗಳನ್ನು ಅವರು ಗಮನಿಸುತ್ತಿದ್ದಾರೆ. ಪ್ರತಿಯೊಂದು ಭೌಮಿಕ ಅಂಶವನ್ನೂ ಆವರಿಸಿಕೊಳ್ಳುತ್ತಿರುವ ತೀವ್ರತೆಯನ್ನು ಅವರು ನೋಡುತ್ತಾರೆ, ಮತ್ತು ಮಹತ್ತರವಾದ ಹಾಗೂ ನಿರ್ಣಾಯಕವಾದ ಯಾವುದೋ ಒಂದು ಸಂಗತಿ ಸಂಭವಿಸಬೇಕಾಗಿದೆ—ಲೋಕವು ಒಂದು ಮಹಾಭೀಕರ ಸಂಕಟದ ಅಂಚಿನಲ್ಲಿದೆ ಎಂಬುದನ್ನು ಅವರು ಗ್ರಹಿಸುತ್ತಾರೆ.”</w:t>
      </w:r>
    </w:p>
    <w:p>
      <w:pPr>
        <w:pStyle w:val="ArticleScripture"/>
        <w:jc w:val="left"/>
      </w:pPr>
      <w:r>
        <w:rPr>
          <w:rFonts w:ascii="Nirmala UI" w:hAnsi="Nirmala UI" w:eastAsia="Nirmala UI" w:cs="Nirmala UI"/>
        </w:rPr>
        <w:t>“ಲೋಕಕ್ಕೆ ಅದರ ಸಮೀಪಿಸುತ್ತಿರುವ ವಿನಾಶದ ವಿಷಯವಾಗಿ ಎಚ್ಚರಿಕೆ ನೀಡಲ್ಪಡುವ ತನಕ ಕಲಹದ ಗಾಳಿಗಳು ಬೀಸಬಾರದೆಂದು ದೂತರು ಈಗ ಅವನ್ನು ತಡೆಹಿಡಿದಿದ್ದಾರೆ; ಆದರೆ ಒಂದು ಬಿರುಗಾಳಿ ಸೇರಿಬರುತ್ತಿದೆ, ಅದು ಭೂಮಿಯ ಮೇಲೆ ಸಿಡಿದು ಬೀಳಲು ಸಿದ್ಧವಾಗಿದೆ; ಮತ್ತು ದೇವರು ತನ್ನ ದೂತರಿಗೆ ಆ ಗಾಳಿಗಳನ್ನು ಬಿಡಲು ಆಜ್ಞಾಪಿಸುವಾಗ, ಯಾವ ಕಲಮೂ ಚಿತ್ರಿಸಲಾರದಂಥ ಕಲಹದ ದೃಶ್ಯವು ಉಂಟಾಗುವುದು.</w:t>
      </w:r>
    </w:p>
    <w:p>
      <w:pPr>
        <w:pStyle w:val="ArticleScripture"/>
        <w:jc w:val="left"/>
      </w:pPr>
      <w:r>
        <w:rPr>
          <w:rFonts w:ascii="Nirmala UI" w:hAnsi="Nirmala UI" w:eastAsia="Nirmala UI" w:cs="Nirmala UI"/>
        </w:rPr>
        <w:t>“ಈ ವಿಷಯಗಳ ಕುರಿತು ಸರಿಯಾದ ದೃಷ್ಟಿಯನ್ನು ನೀಡುವುದು ಬೈಬಲ್, ಮತ್ತು ಬೈಬಲ್ ಮಾತ್ರ. ಇಲ್ಲಿಯೇ ನಮ್ಮ ಲೋಕದ ಇತಿಹಾಸದಲ್ಲಿನ ಆ ಮಹತ್ತಾದ ಅಂತಿಮ ದೃಶ್ಯಗಳು ಪ್ರಕಟಗೊಂಡಿವೆ; ಈಗಾಗಲೇ ತಮ್ಮ ನೆರಳುಗಳನ್ನು ಮುಂಚಿತವಾಗಿ ಎರೆಯುತ್ತಿರುವ ಘಟನೆಗಳು, ಅವುಗಳ ಸಮೀಪಿಸುವ ಶಬ್ದವೇ ಭೂಮಿಯನ್ನು ನಡುಗಿಸುವಂತೆಯೂ ಭಯದಿಂದ ಮನುಷ್ಯರ ಹೃದಯಗಳು ಕುಗ್ಗಿಹೋಗುವಂತೆಯೂ ಮಾಡುತ್ತಿದೆ.” ಶಿಕ್ಷಣ, 178–180.</w:t>
      </w:r>
    </w:p>
    <w:p>
      <w:pPr>
        <w:pStyle w:val="ArticleBody"/>
        <w:jc w:val="left"/>
      </w:pPr>
      <w:r>
        <w:rPr>
          <w:rFonts w:ascii="Nirmala UI" w:hAnsi="Nirmala UI" w:eastAsia="Nirmala UI" w:cs="Nirmala UI"/>
        </w:rPr>
        <w:t>ಈ ಭಾಗದಲ್ಲಿ ನಮ್ಮ ಕಾಲಕ್ಕೆ ಬಹಳ ಬೆಳಕು ಇದೆ; ಆದರೆ ನಾನು ಸೂಚಿಸಲು ಬಯಸುವುದು ಏನೆಂದರೆ, ಬಾಬೆಲಿಗೆ ಮುನ್ನಿದ್ದ ಇತಿಹಾಸದ ರಾಜ್ಯವು ಅಸ್ಸೂರವಲ್ಲ, ಇಸ್ರಾಯೇಲೇ ಆಗಿತ್ತು ಎಂದು ಸಹೋದರಿ ವೈಟ್ ಸ್ಪಷ್ಟವಾಗಿ ಗುರುತಿಸುತ್ತಾರೆ. ಧರ್ಮಶಾಸ್ತ್ರಜ್ಞರು ಬಳಸುವ ಇತಿಹಾಸದ ರಾಜ್ಯಗಳ ಕ್ರಮವು, ಅರಸ ಸೊಲೊಮೋನನ ಆಳ್ವಿಕೆಯ ಅವಧಿಯಲ್ಲಿ ಸ್ಥಾಪಿತವಾದ ಶಕ್ತಿ ಮತ್ತು ಮಹಿಮೆಯಿದ್ದರೂ, ಹಾಗೆಯೇ ಇಸ್ರಾಯೇಲಿನ ಕಿರೀಟವು ಬಾಬೆಲಿಗೆ ಹಾದುಹೋಯಿತು ಎಂಬ ವಿಷಯದಲ್ಲಿ ಯೆಹೆಜ್ಕೇಲ ಮತ್ತು ಎಲೆನ್ ವೈಟ್ ಮೂಲಕ ಬಂದ ಪ್ರೇರಣೆಯ ನೇರ ಸಾಕ್ಷಿಯಿದ್ದರೂ, ಇತಿಹಾಸದ ರಾಜ್ಯವಾಗಿ ಇಸ್ರಾಯೇಲನ್ನು ಹೊರತುಪಡಿಸುತ್ತದೆ.</w:t>
      </w:r>
    </w:p>
    <w:p>
      <w:pPr>
        <w:pStyle w:val="ArticleBody"/>
        <w:jc w:val="left"/>
      </w:pPr>
      <w:r>
        <w:rPr>
          <w:rFonts w:ascii="Nirmala UI" w:hAnsi="Nirmala UI" w:eastAsia="Nirmala UI" w:cs="Nirmala UI"/>
        </w:rPr>
        <w:t>ನಾವು ಪ್ರೇರಿತ ವ್ಯಾಖ್ಯಾನವನ್ನು ಇತಿಹಾಸದ ರಾಜ್ಯಗಳಿಗೆ ಅನ್ವಯಿಸಿದರೆ, ಆ ರಾಜ್ಯಗಳೊಳಗೆ ಇಸ್ರಾಯೇಲನ್ನೂ ಸೇರಿಸಿ ಎಣಿಸಬೇಕೆಂದು ಕಂಡುಬರುತ್ತದೆ. ಇಸ್ರಾಯೇಲ್, ಅಸ್ಸೂರ ಮತ್ತು ಈಜಿಪ್ಟ್ ಇವುಗಳು ಬೈಬಲ್ ಪ್ರವಾದನೆಯ ಮೊದಲ ರಾಜ್ಯವಾದ ಬಾಬಿಲೋನಿಗೆ ಪೂರ್ವವಾದ ಇತಿಹಾಸದ ರಾಜ್ಯಗಳಾಗಿವೆ. ಆದಕಾರಣ, “ಇತಿಹಾಸದ” ನಾಲ್ಕನೇ ರಾಜ್ಯವು ಬಾಬಿಲೋನಾಗಿತ್ತು; ಐದನೇದು ಮೇದೋ-ಪರ್ಷ್ಯವಾಗಿತ್ತು; ಆರನೇದು ಗ್ರೀಸಾಗಿತ್ತು; ಏಳನೇದು ಪೇಗನ್ ರೋಮಾಗಿತ್ತು; ಮತ್ತು ಎಂಟನೇದು ಪಾಪಲ್ ರೋಮಾಗಿತ್ತು; ಅದು ಆ ಏಳರಲ್ಲಿಯೇ ಒಂದಾಗಿತ್ತು, ಏಕೆಂದರೆ ಅದು ಪೇಗನ್ ರೋಮಿನ ಎರಡನೇ ಹಂತವನ್ನು ಪ್ರತಿನಿಧಿಸುತ್ತದೆ. ಇತಿಹಾಸದ ರಾಜ್ಯಗಳ ದೃಷ್ಟಿಯಲ್ಲಿ ಪಾಪಲ್ ರೋಮವು ಎಂಟನೇದು, ಮತ್ತು ಅದು ಆ ಏಳರಲ್ಲಿಯೇ ಒಂದು.</w:t>
      </w:r>
    </w:p>
    <w:p>
      <w:pPr>
        <w:pStyle w:val="ArticleBody"/>
        <w:jc w:val="left"/>
      </w:pPr>
      <w:r>
        <w:rPr>
          <w:rFonts w:ascii="Nirmala UI" w:hAnsi="Nirmala UI" w:eastAsia="Nirmala UI" w:cs="Nirmala UI"/>
        </w:rPr>
        <w:t>ದಾನಿಯೇಲ ಏಳನೇ ಅಧ್ಯಾಯದಲ್ಲಿ ಬೈಬಲಿನ ಪ್ರವಾದನೆಯ ರಾಜ್ಯಗಳು ಮೃಗಗಳ ಮೂಲಕ ಪ್ರತಿನಿಧಿಸಲ್ಪಟ್ಟಿರುವುದನ್ನು ನಾವು ಕಾಣುತ್ತೇವೆ. ಬಾಬಿಲೋನು ಸಿಂಹವಾಗಿದ್ದು, ಅದನ್ನು ಮೀದೋ-ಪರ್ಷಿಯದ ಕರಡಿ ಅನುಸರಿಸಿತು. ಮೂರನೆಯದು ಚಿರತೆಯಾಗಿ ಗ್ರೀಸ್ ಆಗಿತ್ತು; ನಂತರ “ಭಯಂಕರವೂ ಭೀತಿಕರವೂ ಆದ” ಹಾಗೂ “ಕಬ್ಬಿಣದ ಹಲ್ಲುಗಳನ್ನು” ಹೊಂದಿದ್ದ ಮೃಗವಾಗಿ ರೋಮವು ಬಂದಿದೆ. ದಾನಿಯೇಲ ಎರಡನೇ ಅಧ್ಯಾಯದ ಪ್ರತಿಮೆಯೊಂದಿಗೆ ಹೊಂದಿಕೆಯಾಗುವಂತೆ, ಆ ಭಯಂಕರ ಮೃಗವು ಬೈಬಲಿನ ಪ್ರವಾದನೆಯ ನಾಲ್ಕನೇ ರಾಜ್ಯವಾದ ರೋಮವೇ ಆಗಿದೆ.</w:t>
      </w:r>
    </w:p>
    <w:p>
      <w:pPr>
        <w:pStyle w:val="ArticleBody"/>
        <w:jc w:val="left"/>
      </w:pPr>
      <w:r>
        <w:rPr>
          <w:rFonts w:ascii="Nirmala UI" w:hAnsi="Nirmala UI" w:eastAsia="Nirmala UI" w:cs="Nirmala UI"/>
        </w:rPr>
        <w:t>ಮಿಲ್ಲರೈಟ್‌ಗಳು ನಾಲ್ಕನೇ ರಾಜ್ಯವನ್ನು ರೋಮ್ ಎಂದು ಅರ್ಥಮಾಡಿಕೊಂಡಿದ್ದರು; ಆದ್ದರಿಂದ ಅವರು ಭಯಂಕರ ಮೃಗದ ಲಕ್ಷಣಗಳನ್ನೂ ಹಾಗೆಯೇ ಅರ್ಥಮಾಡಿಕೊಂಡು, ಮೃಗದ ಎಲ್ಲಾ ಪ್ರವಾದನಾತ್ಮಕ ಲಕ್ಷಣಗಳನ್ನೂ ಸರಳವಾಗಿ ನಾಲ್ಕನೇ ರಾಜ್ಯಕ್ಕೆ ಅನ್ವಯಿಸಿದರು. ಅವರು ಆ ಭಾಗದಲ್ಲಿ ಅನ್ಯಜನರ ರೋಮ್ ಮತ್ತು ಪಾಪೀಯ ರೋಮ್ ಇವರ ನಡುವಿನ ಭೇದವನ್ನು ಕಂಡಿದ್ದರು; ಆದರೆ ಬೈಬಲಿನ ಪ್ರವಾದನೆಯಲ್ಲಿ ಐದನೇ ರಾಜ್ಯವನ್ನು ಕಾಣಲಿಲ್ಲ, ಏಕೆಂದರೆ ಅವರು ಬೈಬಲಿನ ಪ್ರವಾದನೆಯಲ್ಲಿ ಉಲ್ಲೇಖಿಸಲ್ಪಟ್ಟ ರಾಜ್ಯಗಳ ಮೊದಲ ಉಲ್ಲೇಖವನ್ನೇ ತಮ್ಮ ಉಲ್ಲೇಖಬಿಂದುವಾಗಿ ಸರಿಯಾಗಿ ಬಳಸಿದರು. ಆದರೆ ಆ ಭಾಗದಲ್ಲೇ ಈ ಎರಡು ರೋಮ್‌ಗಳ ನಡುವಿನ ಭೇದವಿರುವುದರಿಂದ, ಆ ಎರಡು ರೋಮ್‌ಗಳ ಭೇದವನ್ನು ಎರಡು ರಾಜ್ಯಗಳನ್ನು ಪ್ರತಿನಿಧಿಸುವುದಾಗಿ ಪರಿಗಣಿಸಲು ನಮಗೆ ಅವಕಾಶ ದೊರಕುತ್ತದೆ. ಆದರೆ ಇದು ನಾವು ಪರಿಗಣಿಸುತ್ತಿರುವ ವಿಷಯವಲ್ಲ.</w:t>
      </w:r>
    </w:p>
    <w:p>
      <w:pPr>
        <w:pStyle w:val="ArticleScripture"/>
        <w:jc w:val="left"/>
      </w:pPr>
      <w:r>
        <w:rPr>
          <w:rFonts w:ascii="Nirmala UI" w:hAnsi="Nirmala UI" w:eastAsia="Nirmala UI" w:cs="Nirmala UI"/>
        </w:rPr>
        <w:t>ಆದುದರಿಂದ ಅವನು ಹೇಳಿದನು: ನಾಲ್ಕನೆಯ ಮೃಗವು ಭೂಮಿಯ ಮೇಲಿರುವ ನಾಲ್ಕನೆಯ ರಾಜ್ಯವಾಗಿರುತ್ತದೆ; ಅದು ಎಲ್ಲಾ ರಾಜ್ಯಗಳಿಗಿಂತ ಭಿನ್ನವಾಗಿದ್ದು, ಸಮಸ್ತ ಭೂಮಿಯನ್ನು ನುಂಗಿಬಿಡುವುದು, ಅದನ್ನು ತುಳಿದುಹಾಕುವುದು, ಮತ್ತು ತುಂಡುಗಳಾಗಿ ಒಡೆಯುವುದು. ಮತ್ತು ಈ ರಾಜ್ಯದಿಂದ ಹೊರಟ ಹತ್ತು ಕೊಂಬುಗಳು ಉದಿಸುವ ಹತ್ತು ರಾಜರು ಆಗಿದ್ದಾರೆ; ಅವರ ನಂತರ ಇನ್ನೊಬ್ಬನು ಏಳುವನು; ಅವನು ಮೊದಲವರಿಗಿಂತ ಭಿನ್ನನಾಗಿದ್ದು, ಮೂರು ರಾಜರನ್ನು ಅಡಗಿಸಿಬಿಡುವನು. ಮತ್ತು ಅವನು ಪರಾತ್ಪರನ ವಿರುದ್ಧ ಮಹಾ ಮಾತುಗಳನ್ನು ಆಡಿಸುವನು, ಪರಾತ್ಪರನ ಪರಿಶುದ್ಧರನ್ನು ಹಿಂಸಿಸಿ ಕ್ಷೀಣಗೊಳಿಸುವನು, ಕಾಲಗಳನ್ನೂ ಧರ್ಮಶಾಸ್ತ್ರಗಳನ್ನೂ ಬದಲಾಯಿಸಲು ಯೋಚಿಸುವನು; ಮತ್ತು ಒಂದು ಕಾಲ, ಎರಡು ಕಾಲಗಳು, ಮತ್ತು ಅರ್ಧಕಾಲ ತನಕ ಅವರು ಅವನ ಕೈಗೆ ಒಪ್ಪಿಸಲ್ಪಡುವರು. ಆದರೆ ನ್ಯಾಯಾಸನವು ಕೂಡುವುದು, ಮತ್ತು ಅವನ ಆಳ್ವಿಕೆಯನ್ನು ತೆಗೆದುಹಾಕುವರು, ಅದನ್ನು ಅಂತ್ಯದವರೆಗೆ ನಾಶಮಾಡಿ ಸಂಪೂರ್ಣವಾಗಿ ನಿರ್ಮೂಲ ಮಾಡುವದಕ್ಕಾಗಿ. ದಾನಿಯೇಲ 7:23–26.</w:t>
      </w:r>
    </w:p>
    <w:p>
      <w:pPr>
        <w:pStyle w:val="ArticleBody"/>
        <w:jc w:val="left"/>
      </w:pPr>
      <w:r>
        <w:rPr>
          <w:rFonts w:ascii="Nirmala UI" w:hAnsi="Nirmala UI" w:eastAsia="Nirmala UI" w:cs="Nirmala UI"/>
        </w:rPr>
        <w:t>ದಾನಿಯೇಲನ ಎರಡನೇ ಅಧ್ಯಾಯದಲ್ಲಿರುವ ನಾಲ್ಕನೇ ರಾಜ್ಯವು ರೋಮವಾಗಿದೆ. ಹತ್ತು ಕೊಂಬುಗಳು ಅನ್ಯಧರ್ಮೀಯ ರೋಮದ ರಾಜ್ಯವನ್ನು ಪ್ರತಿನಿಧಿಸುವ ಹತ್ತು ಜನಾಂಗಗಳನ್ನು ಸೂಚಿಸುತ್ತವೆ; ಮತ್ತು ಪಾಪಾಧಿಪತ್ಯ ರೋಮವು ಕ್ರಿ.ಶ. 538ರಲ್ಲಿ ಲೋಕದ ಮೇಲೆ ಪ್ರಭುತ್ವವನ್ನು ಸ್ವೀಕರಿಸುವುದಕ್ಕಿಂತ ಮೊದಲು, ಆ ರಾಜ್ಯಗಳಲ್ಲಿ ಮೂರನ್ನು ತೆಗೆದುಹಾಕಲಾಗುವುದು, ಅಂದರೆ ಬೇರುಸಹಿತ ಕಿತ್ತುಹಾಕಲಾಗುವುದು. ಆಗ ಎಂಟನೇ ವಚನದಲ್ಲಿರುವ “ಚಿಕ್ಕ” “ಕೊಂಬು,” ಅಂದರೆ “ಮನುಷ್ಯನ ಕಣ್ಣುಗಳಂತಿರುವ ಕಣ್ಣುಗಳನ್ನೂ ಮಹಾ ಮಾತುಗಳನ್ನಾಡುವ ಬಾಯಿಯನ್ನೂ” ಹೊಂದಿರುವದು, ಉದಯಿಸುವುದು. ನಾಲ್ಕನೇ ರಾಜ್ಯದಲ್ಲಿ ಹತ್ತು ಕೊಂಬುಗಳಿರುವಾಗ, “ಚಿಕ್ಕ ಕೊಂಬು” ಆ ಮೂರು ಕೊಂಬುಗಳ ಸ್ಥಾನವನ್ನು ತೆಗೆದುಕೊಳ್ಳುವುದಕ್ಕಾಗಿ ಅವುಗಳಲ್ಲಿ ಮೂರನ್ನು ತೆಗೆದುಹಾಕಲಾಗುತ್ತದೆ ಎಂದಾದರೆ, ಆ ಮೂರು ಕೊಂಬುಗಳನ್ನು ತೆಗೆದುಹಾಕಿದಾಗ ಏಳು ಕೊಂಬುಗಳು ಉಳಿಯುತ್ತವೆ; ಆಗ ಚಿಕ್ಕ ಕೊಂಬು ಎಂಟನೆಯದು ಆಗುತ್ತದೆ, ಏಕೆಂದರೆ ರೋಮವು ಯಾವಾಗಲೂ ಎಂಟನೆಯದಾಗಿ ಉದಯಿಸುತ್ತದೆ ಮತ್ತು ಏಳರೊಳಗಿಂದಲೇ ಆಗಿರುತ್ತದೆ. ಈ ಅಧ್ಯಾಯದಲ್ಲಿ ರೋಮದ ಎರಡು ಹಂತಗಳ ಕುರಿತು ಬಹಳ ಬೆಳಕು ಇದೆ; ಆದರೆ ನಾವು ಇಲ್ಲಿ ಪ್ರವಾದನಾತ್ಮಕವಾಗಿಯೂ ಐತಿಹಾಸಿಕವಾಗಿಯೂ ರೋಮವು ಎಂಟನೆಯದಾಗಿ ಉದಯಿಸುತ್ತದೆ ಮತ್ತು ಏಳರೊಳಗಿಂದಲೇ ಆಗಿರುತ್ತದೆ ಎಂಬುದಕ್ಕೆ ಕೇವಲ ಎರಡನೆಯ ಸಾಕ್ಷಿಯನ್ನು ಮಾತ್ರ ಒದಗಿಸುತ್ತಿದ್ದೇವೆ.</w:t>
      </w:r>
    </w:p>
    <w:p>
      <w:pPr>
        <w:pStyle w:val="ArticleBody"/>
        <w:jc w:val="left"/>
      </w:pPr>
      <w:r>
        <w:rPr>
          <w:rFonts w:ascii="Nirmala UI" w:hAnsi="Nirmala UI" w:eastAsia="Nirmala UI" w:cs="Nirmala UI"/>
        </w:rPr>
        <w:t>ಎಂಟನೇ ಅಧ್ಯಾಯದಲ್ಲಿ ನಾವು ಏಳನೇ ಅಧ್ಯಾಯದ ವಿಸ್ತರಣೆಯನ್ನು ಕಾಣುತ್ತೇವೆ. ಈ ಅಧ್ಯಾಯವು ಮತ್ತೊಮ್ಮೆ ಬೈಬಲ್ ಪ್ರವಾದನೆಯ ರಾಜ್ಯಗಳನ್ನು ಗುರುತಿಸುತ್ತದೆ; ಆದರೆ ಮೊದಲ ರಾಜ್ಯವಾದ ಬಾಬೆಲನ್ನು ಬಿಡುತ್ತದೆ, ಏಕೆಂದರೆ ದಾನಿಯೇಲನು ಎಂಟನೇ ಅಧ್ಯಾಯದ ದರ್ಶನವನ್ನು ಹೊಂದಿದಾಗ ಬಾಬೆಲಿನ ಅಂತ್ಯವು ಬಹಳ ಸಮೀಪದಲ್ಲಿತ್ತು. ಈ ಅಧ್ಯಾಯದಲ್ಲಿ ಮೇದೋ-ಪರ್ಶಿಯು ಎರಡು ಕೊಂಬುಗಳಿದ್ದ ಒಂದು ಗಂಡು ಕುರಿಯ ಮೂಲಕ ಪ್ರತಿನಿಧಿಸಲ್ಪಡುತ್ತದೆ. ಗ್ರೀಸು ಒಂದು ಕೊಂಬುಳ್ಳ ಗಂಡು ಮೇಕೆಯ ಮೂಲಕ ಪ್ರತಿನಿಧಿಸಲ್ಪಡುತ್ತದೆ; ಆ ಕೊಂಬು ಮುರಿಯಲ್ಪಟ್ಟು, ಮುರಿದ ಆ ಕೊಂಬಿನಿಂದ ನಾಲ್ಕು ಕೊಂಬುಗಳು ಉಂಟಾಗುತ್ತವೆ. ನಂತರ ಗ್ರೀಸಿನ ಬಳಿಕ ಒಂದು “ಚಿಕ್ಕ ಕೊಂಬು” ಬರುತ್ತದೆ; ಮತ್ತೊಮ್ಮೆ ಆ ಚಿಕ್ಕ ಕೊಂಬು ರೋಮನ್ನು ಪ್ರತಿನಿಧಿಸುತ್ತದೆ. ರೋಮು ಗ್ರೀಕ ಸಾಮ್ರಾಜ್ಯದ ನೇರ ವಂಶಜವಾಗಿರದಿದ್ದರೂ, ಮೊದಲ ಕೊಂಬಾದ—ಮಹಾನ್ ಅಲೆಕ್ಸಾಂಡರನ್ನು ಪ್ರತಿನಿಧಿಸುವ—ಕೊಂಬು ಮುರಿಯಲ್ಪಟ್ಟ ನಂತರ ಗ್ರೀಕ ರಾಜ್ಯದಲ್ಲಿ ಉದ್ಭವಿಸಿದ ಆ ನಾಲ್ಕು ಕೊಂಬುಗಳಲ್ಲಿ ಒಂದರಿಂದ ಆ ಚಿಕ್ಕ ಕೊಂಬು ಹೊರಬಂದಂತೆ ಈ ಪಾಠಭಾಗವು ಚಿತ್ರಿಸುತ್ತದೆ. ರೋಮು ಗ್ರೀಕರ ವಂಶಜವಾಗಿರಲಿಲ್ಲ, ಆದರೆ ಅದು ಲೋಕವಿಜಯವನ್ನು ಗ್ರೀಸಿನ ಪ್ರದೇಶದಿಂದಲೇ ಆರಂಭಿಸಿತು; ಆ ಅರ್ಥದಲ್ಲಿ ಅದು ಆ ನಾಲ್ಕು ಕೊಂಬುಗಳಲ್ಲಿ ಒಂದರಿಂದ ಹೊರಬಂದಿತು.</w:t>
      </w:r>
    </w:p>
    <w:p>
      <w:pPr>
        <w:pStyle w:val="ArticleBody"/>
        <w:jc w:val="left"/>
      </w:pPr>
      <w:r>
        <w:rPr>
          <w:rFonts w:ascii="Nirmala UI" w:hAnsi="Nirmala UI" w:eastAsia="Nirmala UI" w:cs="Nirmala UI"/>
        </w:rPr>
        <w:t>ಆದ್ದರಿಂದ ಅಧ್ಯಾಯ ಎಂಟರಲ್ಲಿ ಅಧ್ಯಾಯ ಏಳಕ್ಕೆ ಎರಡನೇ ಸಾಕ್ಷಿಯನ್ನು ನಾವು ಕಂಡುಕೊಳ್ಳುತ್ತೇವೆ. ಮೇದೋ-ಪರ್ಷ್ಯಕ್ಕೆ ಎರಡು ಕೊಂಬುಗಳಿದ್ದವು, ಗ್ರೀಸಿಗೆ ಒಂದು ಕೊಂಬಿತ್ತು ಮತ್ತು ಅದರ ನಂತರ ಇನ್ನೂ ನಾಲ್ಕು ಕೊಂಬುಗಳು ಬಂದವು. ಗ್ರೀಸಿನ ನಾಲ್ಕು ಕೊಂಬುಗಳಲ್ಲಿ ಒಂದರಿಂದ ಚಿಕ್ಕ ಕೊಂಬು ಹೊರಬಂದದರಿಂದ, ರೋಮಿನದಕ್ಕಿಂತ ಮೊದಲು ಒಟ್ಟು ಏಳು ಕೊಂಬುಗಳು ಆಗುತ್ತವೆ. ಎರಡು ಜೊತೆಗೆ ಒಂದು ಜೊತೆಗೆ ನಾಲ್ಕು ಸೇರಿ ಏಳು; ನಂತರ ರೋಮ, ಅಂದರೆ ಚಿಕ್ಕ ಕೊಂಬು, ಎಂಟನೆಯದು, ಮತ್ತು ಅದು ಆ ಏಳರಲ್ಲೊಂದಾಗಿದೆ. ರೋಮವು ಗ್ರೀಸಿನ ಕೊಂಬುಗಳಲ್ಲಿ ಒಂದರಿಂದ ಹೊರಬರುತ್ತದೆ ಎಂದು ಗುರುತಿಸುವ ಈ ಭಾಗವು, ಮಿಲ್ಲರ್ ಮತ್ತು ಅವನ ಸಹಶ್ರಮಿಕರು ತಮ್ಮ ಇತಿಹಾಸದಲ್ಲಿ ಎದುರಿಸಬೇಕಾಗಿದ್ದ ಅತಿ ಮಹತ್ತರ ಪ್ರವಾದನಾತ್ಮಕ ವಾದಗಳಲ್ಲಿ ಒಂದಾಗಿತ್ತು ಎಂಬುದನ್ನು ಗಮನಿಸುವುದು ಯುಕ್ತವಾಗಿದೆ.</w:t>
      </w:r>
    </w:p>
    <w:p>
      <w:pPr>
        <w:pStyle w:val="ArticleBody"/>
        <w:jc w:val="left"/>
      </w:pPr>
      <w:r>
        <w:rPr>
          <w:rFonts w:ascii="Nirmala UI" w:hAnsi="Nirmala UI" w:eastAsia="Nirmala UI" w:cs="Nirmala UI"/>
        </w:rPr>
        <w:t>ಆ ಇತಿಹಾಸದಲ್ಲಿದ್ದ ಪ್ರೊಟೆಸ್ಟಂಟ್‌ಗಳು, ರೋಮಿನ ಚಿಕ್ಕ ಕೊಂಬು ರೋಮಾಗಿರಲಾರದು ಎಂದು ಹಠವಾಗಿ ವಾದಿಸಿದರು; ಯಾಕಂದರೆ ಪ್ರವಾದನೆಯಲ್ಲಿ ಚಿಕ್ಕ ಕೊಂಬು ಗ್ರೀಕ್ ರಾಜ್ಯದ ನಾಲ್ಕು ಕೊಂಬುಗಳಲ್ಲಿ ಒಂದರಿಂದ ಹೊರಬಂದಿತು ಎಂದು ಗುರುತಿಸಲಾಗಿದೆ. ಆದಕಾರಣ, ಆ ಚಿಕ್ಕ ಕೊಂಬು ಅಲೆಕ್ಸಾಂಡರ್ ಮಹಾನರ ಮರಣಾನಂತರ ರಾಜ್ಯ ವಿಭಜನೆಯ ಬಳಿಕ ಇತಿಹಾಸದಲ್ಲಿ ಮುಂದುವರಿದ ಸೆಲ್ಯೂಸಿಡ್ ರಾಜರಲ್ಲಿ ಒಬ್ಬನಾದ ಅಂಟಿಯೋಕಸ್ ಎಪಿಫಾನಿಸ್‌ನನ್ನೇ ಸೂಚಿಸುತ್ತದೆ ಎಂದು ಅವರು ವಾದಿಸಿದರು. ಈ ವಿಚಾರದ ಕುರಿತು ಮಿಲ್ಲರೈಟ್ ಇತಿಹಾಸದಲ್ಲಿದ್ದ ವಾದವಿವಾದವು ಅಷ್ಟೊಂದು ಪ್ರಬಲವಾಗಿದ್ದರಿಂದ, 1843ರ ಚಾರ್ಟ್‌ನಲ್ಲಿ ದಾನಿಯೇಲನು ಚಿಕ್ಕ ಕೊಂಬು ಗ್ರೀಕ್ ರಾಜ್ಯದ ನಾಲ್ಕು ಕೊಂಬುಗಳಲ್ಲಿ ಒಂದರಿಂದ ಹೊರಬರುತ್ತಿರುವುದನ್ನು ಕಂಡಿದ್ದಾನೆ; ಆದ್ದರಿಂದ ಅದು ರೋಮನ್ನು ಗುರುತಿಸಲಾರದು, ಏಕೆಂದರೆ ರೋಮು ಗ್ರೀಸಿನಿಂದ ಉದ್ಭವಿಸಲಿಲ್ಲ—ಎಂಬ ಆಧಾರದ ಮೇಲೆ ಪ್ರೊಟೆಸ್ಟಂಟ್ ಬೋಧನೆಗೆ ವಿರುದ್ಧವಾದ ವಾದವನ್ನು ಸೇರಿಸಲಾಯಿತು. ಈ ವಾದವು ದಾನಿಯೇಲನಲ್ಲಿರುವ, ರೋಮನ್ನು ಗುರುತಿಸುವ ಎಲ್ಲಾ ಭಾಗಗಳ ಮೇಲೆಯೂ ಪರಿಣಾಮ ಬೀರಿತು. ಪ್ರೊಟೆಸ್ಟಂಟ್ ನಿಲುವಿನ ಪ್ರಕಾರ, ದಾನಿಯೇಲ ಅಧ್ಯಾಯ ಹನ್ನೊಂದರ ಹದಿನಾಲ್ಕನೇ ವಚನದಲ್ಲಿರುವ “ನಿನ್ನ ಜನರ ದರೋಡೆಕೋರರು” ಎಂಬವರು ಅಂಟಿಯೋಕಸ್ ಎಪಿಫಾನಿಸ್ ಆಗಿರಬೇಕೆಂದಿತ್ತು. ಆದಕಾರಣ, ಸಹೋದರಿ ವೈಟ್ “ಪ್ರಭುವಿನ ಕೈಯಿಂದ ನಿರ್ದೇಶಿತವಾಗಿದೆ ಮತ್ತು ಅದನ್ನು ಬದಲಾಯಿಸಬಾರದು” ಎಂದು ಗುರುತಿಸಿದ ಆ ಚಾರ್ಟ್‌ನಲ್ಲಿ, ಅಂಟಿಯೋಕಸ್ ಎಪಿಫಾನಿಸ್ ಕುರಿತು ಒಂದು ಉಲ್ಲೇಖವನ್ನು ಮಿಲ್ಲರೈಟ್‌ಗಳು ಸೇರಿಸಿದರು; ಅದು ಅವನು ಆ ನಾಲ್ಕನೇ ರಾಜ್ಯವಾಗಿರಲಾರದೆಂಬುದನ್ನು ಗುರುತಿಸುತ್ತಿತ್ತು. ಪ್ರವಾದನಾತ್ಮಕ ಇತಿಹಾಸದ ದರ್ಶನವನ್ನು ಸ್ಥಾಪಿಸುವುದು ರೋಮೇನಾ, ಅಥವಾ ಕ್ರಿಸ್ತನು ಜನಿಸುವುದಕ್ಕಿಂತ ನೂರಕ್ಕೂ ಹೆಚ್ಚು ವರ್ಷಗಳ ಮುಂಚೆಯೇ ಸತ್ತಿದ್ದ ಒಬ್ಬ ಸೆಲ್ಯೂಸಿಡ್ ರಾಜನೇ, ಕ್ರಿಸ್ತನ ಶಿಲುಬೆಗೆರೆಯ ಸಮಯದಲ್ಲಿ ಆತನಿಗೆ ವಿರೋಧವಾಗಿ ನಿಂತ ಶಕ್ತಿಯನ್ನು ಪ್ರತಿನಿಧಿಸಿದ್ದಾನೆಯಾ?</w:t>
      </w:r>
    </w:p>
    <w:p>
      <w:pPr>
        <w:pStyle w:val="ArticleBody"/>
        <w:jc w:val="left"/>
      </w:pPr>
      <w:r>
        <w:rPr>
          <w:rFonts w:ascii="Nirmala UI" w:hAnsi="Nirmala UI" w:eastAsia="Nirmala UI" w:cs="Nirmala UI"/>
        </w:rPr>
        <w:t>ಎತ್ತಬಹುದಾದ ಪ್ರಶ್ನೆಯೇನಂದರೆ, ರೋಮ್ ಗ್ರೀಸದ ನೇರ ವಂಶಸ್ಥಳಾಗಿರದಿದ್ದಲ್ಲಿ, ದಾನಿಯೇಲನಿಗೆ ರೋಮ್ ಗ್ರೀಕ್ ಕೊಂಬುಗಳಲ್ಲಿ ಒಂದರಿಂದ ಹೊರಬರುತ್ತಿರುವಂತೆ ಏಕೆ ತೋರಿಸಲಾಯಿತು? ಅದರ ಉತ್ತರವೇನೆಂದರೆ, ರೋಮ್‌ನ ಅಧಿಕಾರಾರೋಹಣದ ಆರಂಭವು ಹಿಂದೆ ಗ್ರೀಕ್ ಪ್ರದೇಶವಾಗಿದ್ದ ಆ ವಲಯದಲ್ಲಿಯೇ ಪ್ರಾರಂಭವಾಯಿತು; ಆದರೆ ಅಂಥ ಗೊಂದಲಕ್ಕೆ ಅವಕಾಶ ಕಲ್ಪಿಸುವ ರೀತಿಯಲ್ಲಿ ಆ ಪ್ರವಾದನೆಯನ್ನು ಏಕೆ ಚಿತ್ರಿಸಲಾಯಿತು?</w:t>
      </w:r>
    </w:p>
    <w:p>
      <w:pPr>
        <w:pStyle w:val="ArticleBody"/>
        <w:jc w:val="left"/>
      </w:pPr>
      <w:r>
        <w:rPr>
          <w:rFonts w:ascii="Nirmala UI" w:hAnsi="Nirmala UI" w:eastAsia="Nirmala UI" w:cs="Nirmala UI"/>
        </w:rPr>
        <w:t>ರೋಮ್ ಏಳಲು ಪ್ರಾರಂಭಿಸಿದ ಸ್ಥಳವನ್ನು ಗುರುತಿಸುವ ಮಹತ್ವಕ್ಕಿಂತಲೂ ಮೀರಿ, ಕನಿಷ್ಠ ಒಂದು ಉತ್ತರವೇನೆಂದರೆ, ರೋಮ್ ಯಾವಾಗಲೂ ಎಂಟನೆಯದಾಗಿ ಪ್ರಸ್ತಾಪಿಸಲ್ಪಟ್ಟು ಏಳರಲ್ಲಿ ಒಂದಾಗಿರುವ ಆ ಗೂಢಪ್ರಶ್ನೆಗೆ ಉತ್ತರವು, ರೋಮ್ ಅನ್ನು ಗ್ರೀಸ್‌ನ ಪ್ರದೇಶದೊಂದಿಗೆ ಸಂಬಂಧಿಸುವುದರಲ್ಲಿ ಇದೆ; ಹೀಗೆ ಮಾಡುವುದರಿಂದ ರೋಮ್ ಏಳರಲ್ಲಿ ಒಂದಾಗಿದೆ ಎಂಬ ಆ ಗೂಢಪ್ರಶ್ನೆಯ ಮುಖ್ಯಾರ್ಥ ಉಳಿಯುತ್ತದೆ. ಆ ಗೂಢಪ್ರಶ್ನೆ ಅಷ್ಟೇ ಮಹತ್ವದ್ದಾಗಿದೆ, ಯದ್ವಾ ಮಿಲ್ಲರೈಟರು ತಮ್ಮ ಐತಿಹಾಸಿಕ ಸ್ಥಿತಿಕೋಣದಿಂದ ಆ ಪರಿಕಲ್ಪನೆಯನ್ನು ಎಂದಿಗೂ ಅರ್ಥಮಾಡಿಕೊಳ್ಳಲು ಸಾಧ್ಯವಾಗಿರಲಿಲ್ಲ. 1843ರ ಚಾರ್ಟ್‌ನಲ್ಲಷ್ಟೇ ಅಲ್ಲ, 1850ರ ಚಾರ್ಟ್‌ನಲ್ಲಿಯೂ ಇರುವ ಎಲ್ಲಾ ಉಲ್ಲೇಖಗಳು ದೇವರ ಪ್ರವಾದನಾತ್ಮಕ ವಾಕ್ಯದಲ್ಲಿ ನೇರವಾಗಿ ಉಲ್ಲೇಖಿಸಲ್ಪಟ್ಟ ವಿಷಯಗಳ ಚಿತ್ರಣಗಳಾಗಿವೆ ಎಂಬ ಸಂಗತಿ—ಕ್ರಿಸ್ತನ ವಿರುದ್ಧ ನಿಂತ ಶಕ್ತಿ ಅಂತಿಯೋಕಸ್ ಎಪಿಫಾನೆಸ್ ಅಲ್ಲ ಎಂಬುದನ್ನು ಒತ್ತಿಹೇಳುವ ಆ ಒಂದೇ ಉಲ್ಲೇಖವನ್ನು ಹೊರತುಪಡಿಸಿ—ಆ ಚಾರ್ಟ್‌ಗೆ ಮಾಡಲ್ಪಟ್ಟ ಆ ಸೇರಿಕೆಯನ್ನು ಅತ್ಯಂತ ಮಹತ್ವಪೂರ್ಣವಾಗಿಸುತ್ತದೆ. ಎಷ್ಟು ದುಃಖಕರವೆಂದರೆ, ಅಡ್ವೆಂಟಿಸಂ ತನ್ನ ಅಡಿಪಾಯಗಳನ್ನು ತೊರೆದಾಗ, ಇಂದು ಅವರು ದಾನಿಯೇಲನು 11ನೇ ಅಧ್ಯಾಯದ 14ನೇ ವಚನದಲ್ಲಿನ ಶಕ್ತಿ ರೋಮ್ ಅಲ್ಲ, ಅಂತಿಯೋಕಸ್ ಎಪಿಫಾನೆಸ್ ಎಂಬುದನ್ನು ಬೋಧಿಸುತ್ತಿದ್ದಾರೆ! ಅವರು ಈಗ ಮಿಲ್ಲರೈಟರು ಎಷ್ಟೋ ಬಲವಾಗಿ ವಿರೋಧಿಸಿದ್ದುದನ್ನೇ ಬೋಧಿಸುತ್ತಿದ್ದಾರೆ; ಆ ವಿವಾದವನ್ನು ಅವರು 1843ರ ಚಾರ್ಟ್‌ನಲ್ಲಿಯೇ ಪ್ರತಿನಿಧಿಸಿದ್ದರು!</w:t>
      </w:r>
    </w:p>
    <w:p>
      <w:pPr>
        <w:pStyle w:val="ArticleBody"/>
        <w:jc w:val="left"/>
      </w:pPr>
      <w:r>
        <w:rPr>
          <w:rFonts w:ascii="Nirmala UI" w:hAnsi="Nirmala UI" w:eastAsia="Nirmala UI" w:cs="Nirmala UI"/>
        </w:rPr>
        <w:t>ಇತಿಹಾಸದಲ್ಲಿನ ರಾಜ್ಯಗಳು ರೋಮ್ ಎಂಟನೆಯದಾಗಿ ಏಳುತ್ತದೆ ಮತ್ತು ಅದು ಆ ಏಳರಲ್ಲೊಂದಾಗಿದೆ ಎಂಬುದನ್ನು ಗುರುತಿಸುತ್ತವೆ. ಏಳನೇ ಅಧ್ಯಾಯದಲ್ಲಿರುವ “ಸಣ್ಣ ಕೊಂಬು,” “ಸರ್ವೋನ್ನತನ ವಿರುದ್ಧ ಮಹಾ ಮಾತುಗಳನ್ನು” ಆಡುತ್ತದೆಂದು ಹೇಳಲ್ಪಟ್ಟಿರುವುದು, ಎಂಟನೆಯದಾಗಿ ಏಳುತ್ತದೆ ಮತ್ತು ಅದು ಆ ಏಳರಲ್ಲೊಂದಾಗಿದೆ. ಎಂಟನೇ ಅಧ್ಯಾಯದಲ್ಲಿನ ಕೊಂಬುಗಳು ರೋಮ್ ಎಂಟನೆಯದಾಗಿ ಏಳುತ್ತದೆ ಮತ್ತು ಅದು ಆ ಏಳರಲ್ಲೊಂದಾಗಿದೆ ಎಂಬುದನ್ನು ಗುರುತಿಸುತ್ತವೆ.</w:t>
      </w:r>
    </w:p>
    <w:p>
      <w:pPr>
        <w:pStyle w:val="ArticleBody"/>
        <w:jc w:val="left"/>
      </w:pPr>
      <w:r>
        <w:rPr>
          <w:rFonts w:ascii="Nirmala UI" w:hAnsi="Nirmala UI" w:eastAsia="Nirmala UI" w:cs="Nirmala UI"/>
        </w:rPr>
        <w:t>ಮುಂದಿನ ಲೇಖನದಲ್ಲಿ ಪ್ರಕಟಣೆ ಹದಿನೇಳರಲ್ಲಿ ಪ್ರತಿನಿಧಿಸಲ್ಪಟ್ಟಿರುವ ಆಧುನಿಕ ರೋಮ್ ಹೇಗೆ ಎಂಟನೆಯದಾಗಿ ಉದಿಸಿ, ಹಾಗೆಯೇ ಆ ಏಳರೊಳಗಿನದ್ದಾಗಿಯೂ ಇರುತ್ತದೆ ಎಂಬುದನ್ನು ನಾವು ಪರಿಶೀಲಿಸುವೆವು. ನಂತರ ನಾವು ದಾನಿಯೇಲ ಎರಡು ಅಧ್ಯಾಯಕ್ಕೆ ಮರಳಿ, ಬೈಬಲ್ ಪ್ರವಾದನೆಯಲ್ಲಿ ರಾಜ್ಯಗಳ ಮೊದಲ ಉಲ್ಲೇಖವಾಗಿರುವ ದಾನಿಯೇಲ ಎರಡು ಅಧ್ಯಾಯದ ನಾಲ್ಕು ರಾಜ್ಯಗಳು, ಪ್ರಕಟಣೆ ಹದಿನೇಳರ ಎಂಟು ರಾಜ್ಯಗಳೊಂದಿಗೆ ಏಕೆ ಹೊಂದಿಕೆಯಾಗುತ್ತವೆ ಎಂಬುದನ್ನು ಗುರುತಿಸುವೆವು.</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ಎಂಟನೆಯವನು ಆ ಏಳರಲ್ಲಿ ಒಬ್ಬನು - ಸಂಖ್ಯೆ ಒಂದು</dc:title>
  <dc:subject>ಮಿಲ್ಲರ್‌ನ ಎರಡು ರೋಮ್‌ಗಳು</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