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Uwa Munani Ni Uwo muri Barindwi - Umubare Wa Mbere</w:t>
      </w:r>
    </w:p>
    <w:p>
      <w:pPr>
        <w:pStyle w:val="ArticleSubtitle"/>
        <w:jc w:val="left"/>
      </w:pPr>
      <w:r>
        <w:rPr>
          <w:rFonts w:ascii="Arial" w:hAnsi="Arial" w:eastAsia="Arial" w:cs="Arial"/>
        </w:rPr>
        <w:t>Abaroma Yombi ya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yashingiye ubutumwa bwe bw’ubuhanuzi ku miterere y’ububasha bubiri buteza kurimbuka, ubwo yamenye neza ko ari Roma ya gipagani na Roma ya gipapa.</w:t>
      </w:r>
    </w:p>
    <w:p>
      <w:pPr>
        <w:pStyle w:val="ArticleScripture"/>
        <w:jc w:val="left"/>
      </w:pPr>
      <w:r>
        <w:rPr>
          <w:rFonts w:ascii="Times New Roman" w:hAnsi="Times New Roman" w:eastAsia="Times New Roman" w:cs="Times New Roman"/>
        </w:rPr>
        <w:t>“Igihe William Miller yashyiraga mu bikorwa uburyo bwe bwo gusobanura Ibyanditswe, yabonye mu bice bitandukanye by’ubuhanuzi bwo ku mperuka insanganyamatsiko igaruka kenshi y’impaka hagati y’ubwoko bw’Imana n’abanzi babwo. Mu isesengura rye ry’ubutegetsi bwatotezaga ubwoko bw’Imana mu bihe byose, yateje imbere igitekerezo cy’ibizira bibiri, asobanura ko ubupagani (ikizira cya mbere) bushushanya imbaraga y’itoteza iri hanze y’itorero, naho ubupapa (ikizira cya kabiri) bugahagararira ubutegetsi bw’itoteza buri mu itorero. Ni yo nsanganyamatsiko y’ibizira bibiri yarangaga hafi ya bose mu busobanuro bwe bwakurikiyeho bw’ubuhanuzi.” P. Gerard Damsteegt, Foundations of the Seventh-day Adventist Message and Mission, 22.</w:t>
      </w:r>
    </w:p>
    <w:p>
      <w:pPr>
        <w:pStyle w:val="ArticleBody"/>
        <w:jc w:val="left"/>
      </w:pPr>
      <w:r>
        <w:rPr>
          <w:rFonts w:ascii="Times New Roman" w:hAnsi="Times New Roman" w:eastAsia="Times New Roman" w:cs="Times New Roman"/>
        </w:rPr>
        <w:t>Abahanga ba tewolojiya b’Adiventisime bemera ukuri ko imiterere y’imikoreshereze y’ubuhanuzi ya Miller yari ishingiye ku bubasha bubiri busenya, ari bwo ubupagani n’ubupapa, nubwo baba babifata gusa nk’isesengura ry’amateka y’Abamillerite, aho kutabifata nk’ukuri yaherewe n’Imana.</w:t>
      </w:r>
    </w:p>
    <w:p>
      <w:pPr>
        <w:pStyle w:val="ArticleScripture"/>
        <w:jc w:val="left"/>
      </w:pPr>
      <w:r>
        <w:rPr>
          <w:rFonts w:ascii="Times New Roman" w:hAnsi="Times New Roman" w:eastAsia="Times New Roman" w:cs="Times New Roman"/>
        </w:rPr>
        <w:t>“Imana yohereje marayika wayo kugira ngo akore ku mutima w’umuhinzi wari utarizeye Bibiliya, amuyobore gushakashaka ubuhanuzi. Abamarayika b’Imana bakomeje gusura uwo watoranyijwe incuro nyinshi, kugira ngo bayobore ibitekerezo bye kandi bafungurire ubwenge bwe ubuhanuzi bwari bwarakomeje kuba umwijima ku bwoko bw’Imana. Intangiriro y’urunana rw’ukuri yarayihawe, maze ayoborwa gukomeza gushakashaka ihuriro ku rindi, kugeza igihe yarebanaga Ijambo ry’Imana atangaye kandi arishimira. Yabonye mo urunana rw’ukuri rutunganye. Iryo Jambo yari yarafashe nk’iritahumetswe n’Imana noneho ryakinguriye imbere y’amaso ye mu bwiza n’ikuzo byaryo. Yabonye ko igice kimwe cy’Ibyanditswe gisobanura ikindi, kandi aho umurongo umwe wari ufunze ku bwenge bwe, yabonaga mu kindi gice cy’Ijambo ibyawusobanuraga. Yafataga Ijambo ryera ry’Imana anezerewe kandi arifitiye icyubahiro cyimbitse no kuriramya.” Early Writings, 230.</w:t>
      </w:r>
    </w:p>
    <w:p>
      <w:pPr>
        <w:pStyle w:val="ArticleBody"/>
        <w:jc w:val="left"/>
      </w:pPr>
      <w:r>
        <w:rPr>
          <w:rFonts w:ascii="Times New Roman" w:hAnsi="Times New Roman" w:eastAsia="Times New Roman" w:cs="Times New Roman"/>
        </w:rPr>
        <w:t>“Umumarayika we” avugwa mu buryo butaziguye ko ari Gaburiyeli na Mushiki wa White.</w:t>
      </w:r>
    </w:p>
    <w:p>
      <w:pPr>
        <w:pStyle w:val="ArticleScripture"/>
        <w:jc w:val="left"/>
      </w:pPr>
      <w:r>
        <w:rPr>
          <w:rFonts w:ascii="Times New Roman" w:hAnsi="Times New Roman" w:eastAsia="Times New Roman" w:cs="Times New Roman"/>
        </w:rPr>
        <w:t>“Amagambo marayika yavuze ati, ‘Ndi Gaburiyeli, uhagarara mu maso h’Imana,’ agaragaza ko afite umwanya w’icyubahiro gikomeye mu bikari byo mu ijuru. Igihe yazanaga ubutumwa kuri Daniyeli, yaravuze ati, ‘Nta n’umwe umfatanije muri ibi, keretse Mikayeli [Kristo] Umutware wanyu.’ Daniyeli 10:21. Umukiza avuga kuri Gaburiyeli mu Ibyahishuwe, ati ‘Yarabutumye abumenyesha umugaragu we Yohana abunyujije kuri marayika we.’ Ibyahishuwe 1:1. Kandi marayika abwira Yohana ati, ‘Ndi imbata mugenzi wawe, kandi ndi mugenzi wa bene so, ari bo bahanuzi.’ Ibyahishuwe 22:9, R.V. Mbega igitekerezo gitangaje—uko marayika ukurikira Umwana w’Imana mu cyubahiro ari we watoranyijwe guhishurira abantu b’abanyabyaha imigambi y’Imana.” The Desire of Ages, 99.</w:t>
      </w:r>
    </w:p>
    <w:p>
      <w:pPr>
        <w:pStyle w:val="ArticleBody"/>
        <w:jc w:val="left"/>
      </w:pPr>
      <w:r>
        <w:rPr>
          <w:rFonts w:ascii="Times New Roman" w:hAnsi="Times New Roman" w:eastAsia="Times New Roman" w:cs="Times New Roman"/>
        </w:rPr>
        <w:t>“Igitekerezo gitangaje—ko marayika ukurikira Umwana w’Imana mu cyubahiro ari we watoranyijwe guhishurira ubwenge bwa William Miller “imigambi y’Imana.” Si Gaburiyeli wenyine, ahubwo n’abamarayika mu bwinshi bayoboye gusobanukirwa kwe n’ubuhanuzi “bwahoraga buri umwijima ku bwoko bw’Imana.” Gaburiyeli n’abandi bamarayika bayoboye Miller mu ruhererekane rw’Ibyanditswe, bahereye mu Itangiriro bakomeza. Ni cyo cyatumye ayoborwa kugera ku buhanuzi bw’igihe burebure kurusha ubundi muri Bibiliya, ari bwo “ibihe birindwi” (imyaka ibihumbi bibiri na magana atanu na makumyabiri) byo mu Balewi makumyabiri na gatandatu, mbere cyane y’uko ayoborwa ku minsi ibihumbi bibiri na magana atatu yo muri Daniyeli igice cya munani n’umurongo wa cumi na kane.”</w:t>
      </w:r>
    </w:p>
    <w:p>
      <w:pPr>
        <w:pStyle w:val="ArticleScripture"/>
        <w:jc w:val="left"/>
      </w:pPr>
      <w:r>
        <w:rPr>
          <w:rFonts w:ascii="Times New Roman" w:hAnsi="Times New Roman" w:eastAsia="Times New Roman" w:cs="Times New Roman"/>
        </w:rPr>
        <w:t>“Nuko niyeguriye gusenga no gusoma Ijambo. Niha intego yo gushyira ku ruhande ibitekerezo byanjye nabanje kugira, kugereranya Ibyanditswe n’Ibyanditswe mu buryo bwimbitse, no gukomeza kubyiga mu buryo buteguye kandi bufite gahunda. Natangiriye mu Itangiriro, nsoma umurongo ku wundi, ntihuta kurusha uko insobanuro z’ibice bitandukanye zaba zigaragajwe neza, ku buryo ntasigarana urujijo ku byerekeye amayobera cyangwa ibisa n’ibivuguruzanya. Igihe cyose nabonaga ikintu kidafite ubwumvikane busesuye, umuco wanjye wari ukugereranya icyo gice n’indi mirongo yose gifitanye isano na yo; kandi mbifashijwemo na CRUDEN, nagasuzuma imirongo yose y’Ibyanditswe irimo amagambo y’ingenzi yabonekaga muri icyo gice kidasobanutse neza. Hanyuma, igihe nahaga buri jambo umwanya waryo ukwiriye mu ngingo y’uwo murongo, niba uko nabyumvaga kwahuzaga n’indi mirongo yose ifitanye isano na byo muri Bibiliya, icyo kintu cyahitaga kireka kuba ingorane. Muri ubwo buryo ni ko nakomeje kwiga Bibiliya, mu kuyisoma kwanjye kwa mbere kose, mu gihe cy’imyaka hafi ibiri, maze nyurwa rwose ko ari yo yisobanurira ubwayo. Nabonye ko, mu kugereranya Ibyanditswe n’amateka, ubuhanuzi bwose, uko bwagiye busohora kose, bwasohoye uko bwakabaye; ko amashusho yose atandukanye, imigani y’ikigereranyo, imigani, imvugo zisa n’izigereranyo, n’ibindi byo muri Bibiliya, byasobanurwaga haba mu isano yabyo ya hafi, cyangwa se amagambo byatangiwemo agasobanurwa mu bindi bice by’Ijambo; kandi iyo bimaze gusobanurwa bityo, bigomba gusobanurwa uko biri hakurikijwe uko byasobanuwe. Nuko nanyuzwe ko Bibiliya ari gahunda y’ukuri kwahishuwe, gutanzwe mu buryo busobanutse kandi bworoheje cyane, ku buryo ‘umunyurabwenge, naho yaba ari umupfapfa, atazayobera muri yo.’ …”</w:t>
      </w:r>
    </w:p>
    <w:p>
      <w:pPr>
        <w:pStyle w:val="ArticleScripture"/>
        <w:jc w:val="left"/>
      </w:pPr>
      <w:r>
        <w:rPr>
          <w:rFonts w:ascii="Times New Roman" w:hAnsi="Times New Roman" w:eastAsia="Times New Roman" w:cs="Times New Roman"/>
        </w:rPr>
        <w:t>“Nyuma y’inyigisho irushijeho y’Ibyanditswe Byera, nageze ku mwanzuro w’uko ibihe birindwi by’ubutware bw’Abanyamahanga bigomba gutangira igihe Abayuda bahagarikaga kuba ishyanga ryigenga, ubwo Manase yajyanwaga mu bunyage, icyo abahanga mu ibihe bishingirwaho n’amateka bo ku rwego rwo hejuru bashyira mu mwaka wa 677 mbere ya Kristo; ko iminsi 2300 yatangiranye n’ibyumweru mirongo irindwi, ibyo abo bahanga mu ibihe bishingirwaho n’amateka batangirizaga mu mwaka wa 457 mbere ya Kristo; kandi ko iminsi 1335, itangirana no gukurwaho kw’igitambo cya buri gihe, no gushyirwaho k’ikizira gisenya, Daniyeli igice cya karindwi umurongo wa cumi n’umwe, yagombaga kubarwa uhereye ku gushyirwaho kw’ubutware bw’Ubupapa, nyuma yo gukurwaho kw’ibizira bya gipagani, kandi ibyo, nk’uko byari biri mu mateka meza kurusha ayandi nashoboraga kwifashisha, byagombaga gushyirwa hafi y’umwaka wa 508 nyuma ya Kristo. Iyo ibihe byose by’ubuhanuzi bibazwe bihereye ku matariki atandukanye yashyizweho n’abahanga mu ibihe bishingirwaho n’amateka b’indashyikirwa ku byabayeho byagombaga, nk’uko bigaragara neza, kubarirwaho, byose byari kurangirira icyarimwe, hafi y’umwaka wa 1843 nyuma ya Kristo. Bityo rero, mu mwaka wa 1818, ndangije imyaka ibiri namaze niga Ibyanditswe Byera, nagejejwe ku mwanzuro ukomeye kandi uteye ubwoba y’uko, mu myaka nka makumyabiri n’itanu uhereye kuri icyo gihe, ibigendanye byose n’imibereho yacu ya none byari kuzaba birangiye…” William Miller’s Apology and Defense, 6, 12.</w:t>
      </w:r>
    </w:p>
    <w:p>
      <w:pPr>
        <w:pStyle w:val="ArticleBody"/>
        <w:jc w:val="left"/>
      </w:pPr>
      <w:r>
        <w:rPr>
          <w:rFonts w:ascii="Times New Roman" w:hAnsi="Times New Roman" w:eastAsia="Times New Roman" w:cs="Times New Roman"/>
        </w:rPr>
        <w:t>Ihame ryo kuvuga bwa mbere rigena ko ikintu cya mbere kivugwa ari cyo gifite akamaro gakomeye kuruta ibindi, kandi ikintu cya mbere kivugwa mu Byahishuwe igice cya mbere umurongo wa mbere ni uburyo bw’itumanaho Data akoresha aha Yesu ubutumwa, na we akabushyikiriza marayika we, uwo na we akabushyikiriza umuhanuzi, hanyuma akabwandika akabwoherereza amatorero. Igihe Abadiventisime banganaga umurimo n’ibyo William Miller yavumbuye, ntibanze gusa imfatiro zabo, ahubwo banze n’uburyo nyakuri bw’itumanaho bwagejeje Miller ku byo yasobanukiwe, kandi banze ubwo buryo ari bwo nzira yonyine abantu bashobora kunyuramo kugira ngo basobanukirwe Ihishurwa rya Yesu Kristo rikingurwa mbere gato y’uko igihe cy’igeragezwa gifungwa.</w:t>
      </w:r>
    </w:p>
    <w:p>
      <w:pPr>
        <w:pStyle w:val="ArticleBody"/>
        <w:jc w:val="left"/>
      </w:pPr>
      <w:r>
        <w:rPr>
          <w:rFonts w:ascii="Times New Roman" w:hAnsi="Times New Roman" w:eastAsia="Times New Roman" w:cs="Times New Roman"/>
        </w:rPr>
        <w:t>Miller yayobowe gusobanukirwa ko bya bihe birindwi byo mu Balewi byatangiriye mu wa 677 Mbere ya Kristo. Nta bwo kugeza mu 1856 ni bwo Uwiteka yakoresheje Hiram Edson kugira ngo agaragaze ko gutatanywa kw’ibyo bihe birindwi kwanakorewe imiryango icumi yo mu majyaruguru ya Isirayeli. Uwiteka yari agerageza guteza imbere gusobanukirwa kw’ibyo bihe birindwi mu buryo buhuye n’ibyo Miller yavumbuye mu musingi ku byerekeye ibyo bihe birindwi, ariko anabirenze kure. Ariko mu 1856, umucyo watanzwe na Hiram Edson warangiye mu buryo bw’amayobera, kuko ingingo ya munani muri urwo ruhererekane yarangiranye n’amagambo ya James White, icyo gihe wari umwanditsi mukuru wa Review and Herald, agira ati: “Bizarakomeza.” Byagombaga “gukomeza,” ariko si mbere y’igihe cyakurikiye ku wa 11 Nzeri 2001, ubwo Uwiteka yayoboraga ubwoko bwe ku “nzira za kera,” maze amaherezo bukagera kuri rwa ruhererekane rw’ingingo rutarangiye rwanditswe na Hiram Edson.</w:t>
      </w:r>
    </w:p>
    <w:p>
      <w:pPr>
        <w:pStyle w:val="ArticleBody"/>
        <w:jc w:val="left"/>
      </w:pPr>
      <w:r>
        <w:rPr>
          <w:rFonts w:ascii="Times New Roman" w:hAnsi="Times New Roman" w:eastAsia="Times New Roman" w:cs="Times New Roman"/>
        </w:rPr>
        <w:t>Kugeza ubu ntiturimo kuvuga ku bugome bwo kwigomeka bwatangiye nyuma gato y’icyo kwiheba gukomeye, ahubwo ni ukugaragaza gusa ko, nubwo Miller yayobowe kuri “ibihe birindwi” byo mu Balewi makumyabiri na gatandatu, biragaragara ko Uwiteka yagambiriye kongera gusobanukirwa kwa mbere kw’ibihe birindwi kurenze uko Miller yari yarashyizeho urufatiro rw’iyo ngingo. Yatoranyije Hiram Edson, uwo mugaragu nyine wo muri ayo mateka nyir’izina, uwo yari yaratoranyije mbere ngo ahabwe iyerekwa rya Kristo yimukira Ahera Cyane ku wa 23 Ukwakira 1844.</w:t>
      </w:r>
    </w:p>
    <w:p>
      <w:pPr>
        <w:pStyle w:val="ArticleBody"/>
        <w:jc w:val="left"/>
      </w:pPr>
      <w:r>
        <w:rPr>
          <w:rFonts w:ascii="Times New Roman" w:hAnsi="Times New Roman" w:eastAsia="Times New Roman" w:cs="Times New Roman"/>
        </w:rPr>
        <w:t>Iyi ni yo mpamvu nakoresheje amagambo y’uwo munyatewolojiya w’Umwadivantisiti kugira ngo nemere ko urwego rwose rw’imikoreshereze ya gihanuzi ya Miller rwari rushingiye ku gusobanukirwa kwe kw’ububasha bubiri buteza umusaka, bukaba mu gitabo cya Daniyeli bugaragazwa nk’“ibya buri munsi” (ubupagani), ari byo buri gihe bifitanye isano n’“igicumuro” cyangwa “ikizira,” byombi bikaba bigaragaza imimerere itandukanye y’ububasha buteza umusaka bwa paapisime. Imyumvire shingiro ya Miller ku bubasha bw’Abaroma yarushijeho kwaguka cyane kurusha amateka ahagarariye.</w:t>
      </w:r>
    </w:p>
    <w:p>
      <w:pPr>
        <w:pStyle w:val="ArticleBody"/>
        <w:jc w:val="left"/>
      </w:pPr>
      <w:r>
        <w:rPr>
          <w:rFonts w:ascii="Times New Roman" w:hAnsi="Times New Roman" w:eastAsia="Times New Roman" w:cs="Times New Roman"/>
        </w:rPr>
        <w:t>Abamarayika b’Imana, barimo na Gaburiyeli, ni bo bayoboye Miller kugeza ku myumvire yatangaje. Iyo myumvire yarimo ubuhanuzi yatangaje, amategeko yo gusobanura Bibiliya yakoresheje, ndetse n’imiterere y’ishingiro ryamushoboje gutondeka ubuhanuzi neza. Miller yahawe urwego rw’ishingiro rw’uko ibinyabubasha bibiri bisenya bivugwa muri Daniyeli byari Roma ya gipagani na Roma ya papa. Future for America yayobowe ku rwego rw’ishingiro rw’ibinyabubasha bitatu bisenya, ari byo cya kiyoka, ya nyamaswa, n’umuhanuzi w’ibinyoma.</w:t>
      </w:r>
    </w:p>
    <w:p>
      <w:pPr>
        <w:pStyle w:val="ArticleScripture"/>
        <w:jc w:val="left"/>
      </w:pPr>
      <w:r>
        <w:rPr>
          <w:rFonts w:ascii="Times New Roman" w:hAnsi="Times New Roman" w:eastAsia="Times New Roman" w:cs="Times New Roman"/>
        </w:rPr>
        <w:t>Nuko mbona imyuka itatu ihumanye isa n’ibikeri isohoka mu kanwa k’ikiyoka, no mu kanwa k’inyamaswa, no mu kanwa k’umuhanuzi w’ibinyoma. Kuko ari imyuka y’abadayimoni ikora ibitangaza, ikajya ku bami bo mu isi no ku bo mu isi yose, kugira ngo ibateranyirize ku rugamba rwo kuri wa munsi ukomeye w’Imana Ishoborabyose. Ibyahishuwe 16:13, 14.</w:t>
      </w:r>
    </w:p>
    <w:p>
      <w:pPr>
        <w:pStyle w:val="ArticleBody"/>
        <w:jc w:val="left"/>
      </w:pPr>
      <w:r>
        <w:rPr>
          <w:rFonts w:ascii="Times New Roman" w:hAnsi="Times New Roman" w:eastAsia="Times New Roman" w:cs="Times New Roman"/>
        </w:rPr>
        <w:t>Ihame ry’imiterere ya Amerika ryubakiye ku murimo wa Miller, ariko rikomeza rikarenza aho umurimo we wari warasigariye. Uwadiventisimu wavuye ku miterere ye usubira kuri tewolojiya y’Ubuporotesitanti bw’ubuhakanyi n’i Roma. Uwo murongo umwe w’ubuhanuzi ni wo ukomeza gufatwa mu gitabo cy’Ibyahishuwe, watangiriye mu gitabo cya Daniyeli.</w:t>
      </w:r>
    </w:p>
    <w:p>
      <w:pPr>
        <w:pStyle w:val="ArticleScripture"/>
        <w:jc w:val="left"/>
      </w:pPr>
      <w:r>
        <w:rPr>
          <w:rFonts w:ascii="Times New Roman" w:hAnsi="Times New Roman" w:eastAsia="Times New Roman" w:cs="Times New Roman"/>
        </w:rPr>
        <w:t>“Ibyahishuwe ni igitabo gifatanijwe ikimenyetso, ariko kandi ni igitabo cyafunguwe. Cyanditsemo ibyabaye bitangaje bigomba kuzabaho mu minsi ya nyuma y’amateka y’iyi si. Inyigisho z’iki gitabo zirasobanutse, si iz’amayobera kandi zitumvikana. Muri cyo hafatwamo umurongo umwe w’ubuhanuzi nk’uwafashwe muri Daniyeli. Hari ubuhanuzi bumwe Imana yasubiyemo, bityo ikerekana ko bugomba kwitabwaho cyane. Uwiteka ntasubiramo ibintu bidafite akamaro gakomeye.” Manuscript Releases, volume 9, 8.</w:t>
      </w:r>
    </w:p>
    <w:p>
      <w:pPr>
        <w:pStyle w:val="ArticleBody"/>
        <w:jc w:val="left"/>
      </w:pPr>
      <w:r>
        <w:rPr>
          <w:rFonts w:ascii="Times New Roman" w:hAnsi="Times New Roman" w:eastAsia="Times New Roman" w:cs="Times New Roman"/>
        </w:rPr>
        <w:t>Miller ntiyashoboraga gusobanukirwa ubuhanuzi bw’igitabo cy’Ibyahishuwe, kuko umurongo w’ubupagani n’ubupapa ugaragazwa neza cyane muri Daniyeli waguwe mu gitabo cy’Ibyahishuwe kugira ngo unakubiyemo ububasha bukurikira bw’itoteza bwagombaga kugaragara ku rubyiniro rw’amateka y’ubuhanuzi.</w:t>
      </w:r>
    </w:p>
    <w:p>
      <w:pPr>
        <w:pStyle w:val="ArticleScripture"/>
        <w:jc w:val="left"/>
      </w:pPr>
      <w:r>
        <w:rPr>
          <w:rFonts w:ascii="Times New Roman" w:hAnsi="Times New Roman" w:eastAsia="Times New Roman" w:cs="Times New Roman"/>
        </w:rPr>
        <w:t>“Binyuze mu bapagani, hanyuma binyuze no mu Bupapa, Satani yakoresheje imbaraga ze mu binyejana byinshi agamije guhanagura ku isi abahamya b’Imana b’indahemuka. Abapagani n’abapapa bayoborwaga n’umwuka umwe wa cya kiyoka. Batandukaniye gusa ku kuba Bupapa, bwitwaza ko bukorera Imana, ari bwo mwanzi urushaho kuba mubi kandi umugome. Binyuze mu mikorere y’Uromanisimu, Satani yagize isi umunyago. Itorero ry’Imana ryitwaga iryayo ryajyanywe mu murongo w’uku kuyobya, maze mu gihe kirenga imyaka igihumbi abantu b’Imana bababarizwa n’uburakari bwa cya kiyoka. Kandi igihe Bupapa, bwambuwe imbaraga zabwo, bwahatiwe guhagarika kurenganya, Yohana abonamo ububasha bushya buzamuka kugira ngo bwongere kuvuga ijwi rya cya kiyoka, kandi bukomeze umurimo wa bwo w’ubugome n’ibitutsi ku Mana. Ubu bubasha, ari na bwo bwa nyuma buzagaba intambara ku itorero no ku mategeko y’Imana, bwagereranyijwe n’inyamaswa ifite amahembe ameze nk’ay’umwana w’intama. Inyamaswa zabubanjirije zari zaraturutse mu nyanja, ariko yo yazamutse iva mu butaka, ibyo bikaba bigaragaza ukuzamuka mu mahoro kw’ishyanga rigereranywa na yo. ‘Amahembe abiri ameze nk’ay’umwana w’intama’ agereranya neza imiterere ya Leta Zunze Ubumwe za Amerika, nk’uko igaragazwa n’amahame yayo abiri y’ingenzi, Uburepubulikani n’Ubuporotesitanti. Ayo mahame ni yo ibanga ry’imbaraga zacu n’iterambere ryacu nk’ishyanga. Ababanje kubona ubuhungiro ku nkombe za Amerika bishimiye ko bageze mu gihugu kitagira ibyo ubupapa bwirata busaba ku gahato n’igitugu cy’ubutegetsi bw’abami. Biyemeje gushyiraho ubutegetsi bushingiye ku rufatiro rugari rw’ubwisanzure mu by’ubutegetsi bwa gisivili no mu by’iyobokamana.”</w:t>
      </w:r>
    </w:p>
    <w:p>
      <w:pPr>
        <w:pStyle w:val="ArticleScripture"/>
        <w:jc w:val="left"/>
      </w:pPr>
      <w:r>
        <w:rPr>
          <w:rFonts w:ascii="Times New Roman" w:hAnsi="Times New Roman" w:eastAsia="Times New Roman" w:cs="Times New Roman"/>
        </w:rPr>
        <w:t>“Ariko umukono ukomeye w’ikaramu y’ubuhanuzi ugaragaza ihinduka muri iyi shusho y’amahoro. Inyamaswa ifite amahembe nk’ay’umwana w’intama ivuga n’ijwi ry’ikiyoka, kandi ‘ikoresha ubutware bwose bw’inyamaswa ya mbere imbere yayo.’ Ubuhanuzi butangaza ko izabwira abatuye isi gukora ishusho y’iyo nyamaswa, kandi ko ‘ihatira bose, aborohe n’abakomeye, abatunzi n’abakene, ab’umudendezo n’ab’abacakara, gushyirwaho ikimenyetso ku kuboko kwabo kw’iburyo cyangwa ku ruhanga rwabo; kandi ko hatagira umuntu ubasha kugura cyangwa kugurisha keretse ufite icyo kimenyetso, cyangwa izina ry’iyo nyamaswa, cyangwa umubare w’izina ryayo.’ Bityo Ubuporotesitanti bukurikira mu ntambwe z’Ubupapa.” Signs of the Times, 1 Ugushyingo 1899.</w:t>
      </w:r>
    </w:p>
    <w:p>
      <w:pPr>
        <w:pStyle w:val="ArticleBody"/>
        <w:jc w:val="left"/>
      </w:pPr>
      <w:r>
        <w:rPr>
          <w:rFonts w:ascii="Times New Roman" w:hAnsi="Times New Roman" w:eastAsia="Times New Roman" w:cs="Times New Roman"/>
        </w:rPr>
        <w:t>Kuri Miller, inyamaswa yo mu nyanja n’inyamaswa yo ku isi byo mu Ibyahishuwe 13 byashushanyaga Roma ya gipagani yakurikiwe na Roma ya gipapa. Miller yagerageje kandi gushyira urwego rwe rw’imyumvire ku Ibyahishuwe 17, ariko gukira k’igikomere cyica cy’ubupapa, uruhare rw’ubuhanuzi rwa Leta Zunze Ubumwe za Amerika n’Umuryango w’Abibumbye byari hanze y’urwego rw’Imana yari yarahawe n’abamarayika. Kuri we, inyamaswa yazamutse iva mu isi mu Ibyahishuwe 13 yari ubupapa.</w:t>
      </w:r>
    </w:p>
    <w:p>
      <w:pPr>
        <w:pStyle w:val="ArticleBody"/>
        <w:jc w:val="left"/>
      </w:pPr>
      <w:r>
        <w:rPr>
          <w:rFonts w:ascii="Times New Roman" w:hAnsi="Times New Roman" w:eastAsia="Times New Roman" w:cs="Times New Roman"/>
        </w:rPr>
        <w:t>Miller yari intumwa yagombaga gukoreshwa kugira ngo ikure umwenda w’ubuyobozi bwa Giporotesitanti mu maboko y’abiyitaga Abaporotesitanti bari baravuye mu Bihe by’Umwijima. Igihe Leta Zunze Ubumwe z’Amerika zari kuzavuga nk’ikiyoka, igihe Repubulikaniyahindurwaga demokarasi kandi Giporotesitanti cy’ubuhakanyi kikihuza n’ubutegetsi bw’ubuhakanyi maze kikongera gusubiramo ihuriro ry’itorero na leta ari ryo shusho y’ubupapa, cyari kikiri mu gihe kizaza ku minsi ye. Ni yo mpamvu yagerageje gushyira igitabo cy’Ibyahishuwe mu rwego rw’imigambi mvajuru yari yarahawe n’abamarayika.</w:t>
      </w:r>
    </w:p>
    <w:p>
      <w:pPr>
        <w:pStyle w:val="ArticleBody"/>
        <w:jc w:val="left"/>
      </w:pPr>
      <w:r>
        <w:rPr>
          <w:rFonts w:ascii="Times New Roman" w:hAnsi="Times New Roman" w:eastAsia="Times New Roman" w:cs="Times New Roman"/>
        </w:rPr>
        <w:t>Yatoranyijwe kugira ngo asobanukirwe ukwiyongera k’ubumenyi kwagaragajwe mu wa 1798 igihe iyerekwa ry’Uruzi Ulai ryo muri Daniyeli umunani n’icyenda ryafungurwaga. Mu gihe kizaza, Amerika yagombaga gusobanukirwa iyerekwa ry’Uruzi Hidekeli ryo muri Daniyeli igice cya cumi kugeza ku cya cumi na kabiri ryafunguwe mu wa 1989, ubwo, nk’uko bisobanurwa muri Daniyeli cumi na rimwe, umurongo wa mirongo ine, ibihugu byagereranyaga icyahoze ari Ubumwe bw’Abasoviyeti byakubitwaga n’ubupapa na Leta Zunze Ubumwe za Amerika.</w:t>
      </w:r>
    </w:p>
    <w:p>
      <w:pPr>
        <w:pStyle w:val="ArticleBody"/>
        <w:jc w:val="left"/>
      </w:pPr>
      <w:r>
        <w:rPr>
          <w:rFonts w:ascii="Times New Roman" w:hAnsi="Times New Roman" w:eastAsia="Times New Roman" w:cs="Times New Roman"/>
        </w:rPr>
        <w:t>Imiterere bahawe n’abamarayika kuri Future for America yari ishingiye ku kumenya no gushyira mu bikorwa ubuhanuzi mu rwego rw’ubumwe bw’impande eshatu bw’ikiyoka, inyamaswa, n’umuhanuzi w’ibinyoma.</w:t>
      </w:r>
    </w:p>
    <w:p>
      <w:pPr>
        <w:pStyle w:val="ArticleScripture"/>
        <w:jc w:val="left"/>
      </w:pPr>
      <w:r>
        <w:rPr>
          <w:rFonts w:ascii="Times New Roman" w:hAnsi="Times New Roman" w:eastAsia="Times New Roman" w:cs="Times New Roman"/>
        </w:rPr>
        <w:t>“Umucyo Daniyeli yakiriye uva ku Mana yawuhawe by’umwihariko ku bw’iyi minsi y’imperuka. Ibyerekwa yabonye ku nkombe z’Ulayi n’iza Hidekeli, imigezi minini y’i Shinari, ubu biri mu nzira yo gusohora, kandi ibyabaye byose byahanuwe bizahita bisohora vuba.” Testimonies to Ministers, 112.</w:t>
      </w:r>
    </w:p>
    <w:p>
      <w:pPr>
        <w:pStyle w:val="ArticleBody"/>
        <w:jc w:val="left"/>
      </w:pPr>
      <w:r>
        <w:rPr>
          <w:rFonts w:ascii="Times New Roman" w:hAnsi="Times New Roman" w:eastAsia="Times New Roman" w:cs="Times New Roman"/>
        </w:rPr>
        <w:t>Abakurikira inyigisho za Milleri batanze ubutumwa bw’umumarayika wa mbere n’ubw’umumarayika wa kabiri, batangaza gutangira k’urubanza. Future for America itanga ubutumwa bw’umumarayika wa gatatu.</w:t>
      </w:r>
    </w:p>
    <w:p>
      <w:pPr>
        <w:pStyle w:val="ArticleScripture"/>
        <w:jc w:val="left"/>
      </w:pPr>
      <w:r>
        <w:rPr>
          <w:rFonts w:ascii="Times New Roman" w:hAnsi="Times New Roman" w:eastAsia="Times New Roman" w:cs="Times New Roman"/>
        </w:rPr>
        <w:t>Nateye, Apolo arahirira; ariko Imana ni yo yakujije. Nuko rero, utera si cyo ari cyo, kandi n’uhira si cyo ari cyo, keretse Imana ikuza. Utera n’uhira ni umwe; kandi umuntu wese azahabwa ingororano ye hakurikijwe umurimo we bwite. Kuko turi abafatanyabikorwa b’Imana mu murimo; mwe muri umurima w’Imana, mwe muri inzu y’Imana. Nk’uko ubuntu bw’Imana nahawe bungana, nk’umwubatsi mukuru w’umunyabwenge, nashyizeho urufatiro, undi yubakiraho. Ariko umuntu wese yirinde uko yubakiraho. Kuko nta wundi rufatiro umuntu yabasha gushyiraho, keretse urwari rwashyizweho, ari rwo Yesu Kristo. 1 Abakorinto 3:6–11.</w:t>
      </w:r>
    </w:p>
    <w:p>
      <w:pPr>
        <w:pStyle w:val="ArticleBody"/>
        <w:jc w:val="left"/>
      </w:pPr>
      <w:r>
        <w:rPr>
          <w:rFonts w:ascii="Times New Roman" w:hAnsi="Times New Roman" w:eastAsia="Times New Roman" w:cs="Times New Roman"/>
        </w:rPr>
        <w:t>Kugira ngo ubutumwa bw’umumarayika wa gatatu bugaragazwe neza, ni ngombwa no kugaragaza ubutumwa bw’abamarayika babiri ba mbere, kuko twabwiwe ko hatabaho uwa gatatu hatabanje kubaho uwa mbere n’uwa kabiri. Ubutumwa bwa mbere n’ubwa kabiri ni bwo rufatiro, naho ubutumwa bwa gatatu ni bwo ibuye ryo ku musozo; ariko ubutumwa bwa gatatu ntibuzigera buhakana cyangwa buvuguruza ubutumwa bwa mbere n’ubwa kabiri. Nibikora, si bwo butumwa nyakuri.</w:t>
      </w:r>
    </w:p>
    <w:p>
      <w:pPr>
        <w:pStyle w:val="ArticleScripture"/>
        <w:jc w:val="left"/>
      </w:pPr>
      <w:r>
        <w:rPr>
          <w:rFonts w:ascii="Times New Roman" w:hAnsi="Times New Roman" w:eastAsia="Times New Roman" w:cs="Times New Roman"/>
        </w:rPr>
        <w:t>“Ubutumwa bwa mbere n’ubwa kabiri bwatanzwe mu wa 1843 no mu wa 1844, kandi ubu turi munsi y’itangazwa ry’ubwa gatatu; nyamara ubutumwa uko ari butatu buracyagomba gutangazwa. Ubu ni iby’ingenzi nk’uko byahoze mbere hose ko busubirwamo ku bashaka ukuri. Mu ikaramu no mu ijwi tugomba kumvikanisha iryo tangazo, tugaragaza uko bukurikirana, n’ishyirwa mu bikorwa ry’ubuhanuzi butugeza ku butumwa bw’umumarayika wa gatatu. Nta bwa gatatu bushobora kubaho hatari ubwa mbere n’ubwa kabiri. Ubu butumwa tugomba kubuha ab’isi binyuze mu bitabo byanditswe no mu nyigisho, tugaragaza mu murongo w’amateka y’ubuhanuzi ibintu byabaye n’ibizaba.” Selected Messages, igitabo cya 2, 104, 105.</w:t>
      </w:r>
    </w:p>
    <w:p>
      <w:pPr>
        <w:pStyle w:val="ArticleBody"/>
        <w:jc w:val="left"/>
      </w:pPr>
      <w:r>
        <w:rPr>
          <w:rFonts w:ascii="Times New Roman" w:hAnsi="Times New Roman" w:eastAsia="Times New Roman" w:cs="Times New Roman"/>
        </w:rPr>
        <w:t>Hariho igitekerezo cyiza cyane ku mateka y’Abamilerite no ku mateka yacu. Abamilerite ni bo ntangiriro, naho twe turi iherezo. Bamenyekanishije kandi babeshwaho n’ubutumwa bw’umumarayika wa mbere n’ubw’uwa kabiri. Twe tumenyekanisha ubutumwa bw’umumarayika wa gatatu. Ubutumwa bwabo butari bwarafunguwe ikimenyetso (iyerekwa rya Ulai) buboneka mu bice bibiri bya Daniyeli, naho ubwacu (iyerekwa rya Hiddekel) buboneka mu bice bitatu. Bamenye ibyago bya mbere n’ibya kabiri, kandi babaye mu isohozwa ry’icyago cya kabiri. Twe tumenya kandi tukabaho mu isohozwa ry’icyago cya gatatu. Imiterere y’ishingiro ryabo mu gukoresha ubuhanuzi yari Roma ya gipagani (ikiyoka) na Roma ya gipapa (inyamaswa). Imiterere y’ishingiro ryacu mu gukoresha ubuhanuzi ni Roma y’iki gihe nk’inyamaswa y’uburyo butatu.</w:t>
      </w:r>
    </w:p>
    <w:p>
      <w:pPr>
        <w:pStyle w:val="ArticleBody"/>
        <w:jc w:val="left"/>
      </w:pPr>
      <w:r>
        <w:rPr>
          <w:rFonts w:ascii="Times New Roman" w:hAnsi="Times New Roman" w:eastAsia="Times New Roman" w:cs="Times New Roman"/>
        </w:rPr>
        <w:t>Mu gihe dutangiye kuzirikana ku miterere ya Roma ya papa ivugwa mu gice cya cumi na karindwi cy’Ibyahishuwe, ari yo wa munani ukomoka kuri ba barindwi, ni ngombwa gusuzuma icyo aba Millerite basobanukiwe kuri Roma mu mateka y’ishingiro. Marayika wa gatatu azagira umucyo wongeyeho, ariko uwo mucyo ntuzigera uvuguruza ukuri kwamaze gushikama.</w:t>
      </w:r>
    </w:p>
    <w:p>
      <w:pPr>
        <w:pStyle w:val="ArticleBody"/>
        <w:jc w:val="left"/>
      </w:pPr>
      <w:r>
        <w:rPr>
          <w:rFonts w:ascii="Times New Roman" w:hAnsi="Times New Roman" w:eastAsia="Times New Roman" w:cs="Times New Roman"/>
        </w:rPr>
        <w:t>Igice cya kabiri, icya karindwi, icya munani, icya cumi na kimwe n’icya cumi na bibiri bya Daniyeli bigaragaza Roma, mu zindi mbaraga. Turimo gusuzuma ibyiciro bibiri bya Roma mbere ya 1798: iya gipagani n’iya gipapa, nk’ishingiro ry’imikoreshereze y’ubuhanuzi ya Miller. Miller n’abatangulizi bagaragaza ko “abambuzi bo mu bwoko bwawe” bo muri Daniyeli igice cya cumi na kimwe, umurongo wa cumi na kane, bahagarariye Roma.</w:t>
      </w:r>
    </w:p>
    <w:p>
      <w:pPr>
        <w:pStyle w:val="ArticleScripture"/>
        <w:jc w:val="left"/>
      </w:pPr>
      <w:r>
        <w:rPr>
          <w:rFonts w:ascii="Times New Roman" w:hAnsi="Times New Roman" w:eastAsia="Times New Roman" w:cs="Times New Roman"/>
        </w:rPr>
        <w:t>Kandi muri ibyo bihe, benshi bazahagurukira umwami wo mu majyepfo; kandi n’abanyazi bo mu bwoko bwawe bazishyira hejuru kugira ngo bahamye ibyahishuwe; ariko bazagwa. Daniyeli 11:14.</w:t>
      </w:r>
    </w:p>
    <w:p>
      <w:pPr>
        <w:pStyle w:val="ArticleBody"/>
        <w:jc w:val="left"/>
      </w:pPr>
      <w:r>
        <w:rPr>
          <w:rFonts w:ascii="Times New Roman" w:hAnsi="Times New Roman" w:eastAsia="Times New Roman" w:cs="Times New Roman"/>
        </w:rPr>
        <w:t>Muri uyu murongo hari nibura ingingo ebyiri z’ingenzi zo kwitabwaho. Ijambo “iyerekwa” riri muri uwo murongo ni rimwe mu magambo abiri y’Igiheburayo ari mu gitabo cya Daniyeli yahinduwemo “iyerekwa.” Rimwe muri ayo magambo y’Igiheburayo ahindurwamo “iyerekwa” ni châzôn, kandi risobanura inzozi, cyangwa ubuhanuzi, cyangwa iyerekwa. Ijambo châzôn rigaragaza amateka y’ubuhanuzi, cyangwa igihe runaka, kandi riboneka inshuro icumi muri Daniyeli kandi buri gihe rigahindurwa ngo “iyerekwa.”</w:t>
      </w:r>
    </w:p>
    <w:p>
      <w:pPr>
        <w:pStyle w:val="ArticleBody"/>
        <w:jc w:val="left"/>
      </w:pPr>
      <w:r>
        <w:rPr>
          <w:rFonts w:ascii="Times New Roman" w:hAnsi="Times New Roman" w:eastAsia="Times New Roman" w:cs="Times New Roman"/>
        </w:rPr>
        <w:t>Irindi jambo ry’Igiheburayo na ryo risobanurwa ngo “iyerekwa” ni mar-eh’, kandi risobanura ishusho igaragara. Ijambo mar-eh’ rigaragaza ikintu kimwe kibonwa, ku mwanya umwe w’igihe. Ijambo ry’Igiheburayo mar-eh’ riboneka incuro cumi n’eshatu mu gitabo cya Daniyeli, kandi risobanurwa ngo “iyerekwa” incuro esheshatu, incuro enye ngo “mu maso,” incuro ebyiri ngo “ishusho igaragara,” n’incuro imwe ngo “ufite igikundiro cyiza.”</w:t>
      </w:r>
    </w:p>
    <w:p>
      <w:pPr>
        <w:pStyle w:val="ArticleBody"/>
        <w:jc w:val="left"/>
      </w:pPr>
      <w:r>
        <w:rPr>
          <w:rFonts w:ascii="Times New Roman" w:hAnsi="Times New Roman" w:eastAsia="Times New Roman" w:cs="Times New Roman"/>
        </w:rPr>
        <w:t>Abambuzi bo mu bwoko bwawe bahagarariye Roma, bityo rero ingingo y’ubuhanuzi ivuga kuri Roma ni yo ishyiraho “iyerekwa” ry’ubuhanuzi ryo mu gitabo cya Daniyeli. Kubera iyo mpamvu, ni ngombwa gusobanukirwa akamaro ka Roma nk’ikimenyetso cy’ubuhanuzi.</w:t>
      </w:r>
    </w:p>
    <w:p>
      <w:pPr>
        <w:pStyle w:val="ArticleBody"/>
        <w:jc w:val="left"/>
      </w:pPr>
      <w:r>
        <w:rPr>
          <w:rFonts w:ascii="Times New Roman" w:hAnsi="Times New Roman" w:eastAsia="Times New Roman" w:cs="Times New Roman"/>
        </w:rPr>
        <w:t>Ubwenge bw’ubuhanuzi busaba ko ijambo “iyerekwa” rihagarariye amateka y’ubuhanuzi ari ryo “yerekwa” nyine rivugwa mu gitabo cy’Ibyahishuwe, kuko guhumekwa kw’Imana kugaragaza ko Daniyeli n’Ibyahishuwe ari igitabo kimwe, ko byuzuzanya, ko bitunganyirizanya, kandi ko umurongo umwe w’ubuhanuzi uboneka muri Daniyeli wongera gufatirwa mu Ibyahishuwe. Izo ngingo zigaragazwa mu Mwuka w’Ubuhanuzi zamaze gushyirwa muri uru ruhererekane rw’inyandiko, bityo rero sinzongera kuzigarukaho. Nongeraho indi ngingo na yo twamaze gushyiramo dukesha Mushiki wa White. Iyo ngingo ni uko ibitabo byose bya Bibiliya bihurira kandi bikarangirira mu gitabo cy’Ibyahishuwe. “Iyerekwa” ry’amateka y’ubuhanuzi (châzôn) riboneka muri Daniyeli kandi rigashingwa ku nsanganyamatsiko y’ubuhanuzi yerekeye Roma, rihagarariye iyerekwa ry’amateka y’ubuhanuzi muri Bibiliya yose. Ibitabo byose bya Bibiliya bihurira kandi bikarangirira mu Ibyahishuwe, kandi Imana ntiyigera yivuguruza. Nta na rimwe! Niba utekereza ko yabikoze, hari icyo utarumva neza. Iryo jambo rimwe ry’Igiheburayo (châzôn) na none rihindurwa ngo iyerekwa mu gitabo cy’Imigani.</w:t>
      </w:r>
    </w:p>
    <w:p>
      <w:pPr>
        <w:pStyle w:val="ArticleScripture"/>
        <w:jc w:val="left"/>
      </w:pPr>
      <w:r>
        <w:rPr>
          <w:rFonts w:ascii="Times New Roman" w:hAnsi="Times New Roman" w:eastAsia="Times New Roman" w:cs="Times New Roman"/>
        </w:rPr>
        <w:t>Aho iyerekwa ritari, abantu bararimbuka; ariko ukomeza amategeko arahirwa. Imigani 29:18.</w:t>
      </w:r>
    </w:p>
    <w:p>
      <w:pPr>
        <w:pStyle w:val="ArticleBody"/>
        <w:jc w:val="left"/>
      </w:pPr>
      <w:r>
        <w:rPr>
          <w:rFonts w:ascii="Times New Roman" w:hAnsi="Times New Roman" w:eastAsia="Times New Roman" w:cs="Times New Roman"/>
        </w:rPr>
        <w:t>Iyo ni ingingo ya mbere yo kwitaho ku byerekeye uwo murongo. Nitwumva nabi Roma, ntituzashobora gushyiraho neza iyerekwa ry’amateka y’ubuhanuzi. Uko kuri ni ko, mu by’ukuri, gusobanura imihati y’Abayezuwiti n’abandi mu mateka yose, binjije inyigisho z’impimbano kugira ngo barimbure ingingo y’ubuhanuzi yerekeye Roma. Uko dusuzuma imyumvire shingiro ya Roma, dukwiriye kuzirikana ibyo.</w:t>
      </w:r>
    </w:p>
    <w:p>
      <w:pPr>
        <w:pStyle w:val="ArticleScripture"/>
        <w:jc w:val="left"/>
      </w:pPr>
      <w:r>
        <w:rPr>
          <w:rFonts w:ascii="Times New Roman" w:hAnsi="Times New Roman" w:eastAsia="Times New Roman" w:cs="Times New Roman"/>
        </w:rPr>
        <w:t>“Abazimira mu gusobanukirwa kwabo kw’ijambo, bakananirwa kubona ubusobanuro bwa antikristo, rwose bazishyira ku ruhande rwa antikristo. Nta gihe dufite ubu cyo kwivanga n’isi. Daniyeli ahagaze mu mugabane we no mu mwanya we. Ubuhanuzi bwa Daniyeli n’ubwa Yohana bugomba gusobanurwa. Burasobanu ranirana. Buha isi ukuri buri wese akwiriye gusobanukirwa. Ubu buhanuzi bugomba kuba ubuhamya mu isi. Binyuze mu gusohozwa kwabwo muri iyi minsi y’imperuka, buzisobanurira ubwabwo.” Kress Collection, 105.</w:t>
      </w:r>
    </w:p>
    <w:p>
      <w:pPr>
        <w:pStyle w:val="ArticleBody"/>
        <w:jc w:val="left"/>
      </w:pPr>
      <w:r>
        <w:rPr>
          <w:rFonts w:ascii="Times New Roman" w:hAnsi="Times New Roman" w:eastAsia="Times New Roman" w:cs="Times New Roman"/>
        </w:rPr>
        <w:t>Ninutabasha kubona icyo antikristo (Roma) asobanura, uzifatanya na Roma, kandi uyu muburo ushyizwe mu rwego rw’ugushobora cyangwa kutabasha gusobanukirwa ibitabo bya Daniyeli n’Ibyahishuwe. Aba-Millerite bubatse imyumvire y’ishingiro ry’Ubwadivantisiti ku kumenya kwabo Roma icyo ari cyo. Basobanukiwe ko Roma yashushanywaga n’ubutegetsi bubiri bw’ubutayuza, ko byombi byari ibyiciro bya Roma, ariko ntibari bageze aho mu mateka ngo babone Roma nk’ubumwe bw’inshuro eshatu nk’uko bugaragazwa mu gitabo cy’Ibyahishuwe. Bityo rero Daniyeli ni we shingiro ryagereranyijwe n’Aba-Millerite, kandi Ibyahishuwe ni ryo buye risoza ryagereranyijwe na Future for America. Hari indi ngingo yo muri Daniyeli igice cya cumi n’umwe umurongo wa cumi na kane twifuza kugaragaza.</w:t>
      </w:r>
    </w:p>
    <w:p>
      <w:pPr>
        <w:pStyle w:val="ArticleBody"/>
        <w:jc w:val="left"/>
      </w:pPr>
      <w:r>
        <w:rPr>
          <w:rFonts w:ascii="Times New Roman" w:hAnsi="Times New Roman" w:eastAsia="Times New Roman" w:cs="Times New Roman"/>
        </w:rPr>
        <w:t>Miller n’ababanjirije umurimo bamenye ko cya gishushanyo cyo mu nzozi za Nebukadinezari cyagereranyaga ubwami bune bwa Babuloni, Abamedi n’Abaperesi, Ubugiriki n’Umuroma. Ntibashoboraga kureba ibirenze ubwami bwa kane, kuko basobanukiwe ko Roma ya gipapa yari gusa icyiciro cya kabiri cya Roma, bityo rero ko ubwami bwa kane bwari bwararangiye mu 1798. Bafatiye ku mwanya wabo mu mateka, ikimenyetso cyonyine cy’ubuhanuzi cyari gisigaye cyari Ukuza kwa Kabiri kwa Kristo, aho urutare rwaciwe ku musozi rwagombaga gukubita ibirenge by’icyo gishushanyo. Abamilerite bemeye itandukaniro ry’ubuhanuzi hagati ya Roma ya gipagani na Roma ya gipapa, ariko kuko bahatirwaga guhuza umwaka wa 1798 no kugaruka kwa Kristo, ntibashoboraga kubona ibirenze ubwami bune.</w:t>
      </w:r>
    </w:p>
    <w:p>
      <w:pPr>
        <w:pStyle w:val="ArticleScripture"/>
        <w:jc w:val="left"/>
      </w:pPr>
      <w:r>
        <w:rPr>
          <w:rFonts w:ascii="Times New Roman" w:hAnsi="Times New Roman" w:eastAsia="Times New Roman" w:cs="Times New Roman"/>
        </w:rPr>
        <w:t>“Tugeze mu gihe umurimo wera w’Imana ugaragazwa n’ibirenge by’icyo gishushanyo, aho icyuma cyari cyavanze n’ibumba rivanze n’umucanga. Imana ifite ubwoko bwayo, ubwoko bwatoranyijwe, ubushishozi bwabwo bugomba kwezwa, kandi ntibukwiriye kwihumanya bushyira ku rufatiro ibiti, ibyatsi byumye n’ibikenyeri. Umuntu wese wizerwa ku mategeko y’Imana azabona ko ikimenyetso gitandukanya ukwizera kwacu ari Isabato y’umunsi wa karindwi. Iyo ubutegetsi bwubahiriza Isabato nk’uko Imana yategetse, bwahagarara mu mbaraga z’Imana no kurinda ukwizera kwahawe abera rimwe na rizima. Ariko abanyapolitiki bazashyigikira isabato y’impimbano, kandi bazavanga ukwizera kwabo kw’idini no gukomeza uyu mwana wa gipapa, bawushyira hejuru y’Isabato Uwiteka yejeje kandi yahaye umugisha, akayitandukanyiriza umuntu ngo ayiziririze yera, nk’ikimenyetso hagati Ye n’ubwoko Bwe kugeza ku bisekuru igihumbi. Uku kuvanga ubukorikori bw’idini n’ubukorikori bwa leta kugereranywa n’icyuma n’ibumba. Ubu bumwe burimo guca intege imbaraga zose z’amatorero. Uku guha itorero ububasha bwa leta kuzazana ingaruka mbi. Abantu hafi barenze aho kwihanganira kw’Imana kugarukira. Bashoye imbaraga zabo muri politiki, kandi bunze ubumwe na gipapa. Ariko igihe kizaza ubwo Imana izahana abatesheje agaciro amategeko Yayo, kandi umurimo wabo mubi uzabagarukira.” Seventh-day Adventist Bible Commentary, volume 4, 1168.</w:t>
      </w:r>
    </w:p>
    <w:p>
      <w:pPr>
        <w:pStyle w:val="ArticleBody"/>
        <w:jc w:val="left"/>
      </w:pPr>
      <w:r>
        <w:rPr>
          <w:rFonts w:ascii="Times New Roman" w:hAnsi="Times New Roman" w:eastAsia="Times New Roman" w:cs="Times New Roman"/>
        </w:rPr>
        <w:t>Ibyahishuwe igice cya cumi na karindwi ni cyo kimenyetso cya nyuma kiranga ubwami bwo mu buhanuzi bwa Bibiliya, kandi kigaragaza ko ubwami burindwi bwaraguye, kandi ko ubwami bwa munani ari ubumwe bw’inshuro eshatu bwa Roma ya none. Niba igitekerezo cya mbere kivuga ubwami bwo mu buhanuzi bwa Bibiliya ari Daniyeli igice cya kabiri, kandi rwose ni ko biri; noneho igitekerezo cya nyuma kigomba gusobanurwa n’icya mbere. Ni gute ubwami bune bwo muri Daniyeli igice cya kabiri bushobora guhura n’ubwami umunani buri mu Ibyahishuwe igice cya cumi na karindwi?</w:t>
      </w:r>
    </w:p>
    <w:p>
      <w:pPr>
        <w:pStyle w:val="ArticleBody"/>
        <w:jc w:val="left"/>
      </w:pPr>
      <w:r>
        <w:rPr>
          <w:rFonts w:ascii="Times New Roman" w:hAnsi="Times New Roman" w:eastAsia="Times New Roman" w:cs="Times New Roman"/>
        </w:rPr>
        <w:t>Bityo nimwibuke rero uko dukomeza, ko Abamilerite batashoboraga kubona ibyabaye by’ubuhanuzi birenze amateka yabo. Ubutumwa basobanukiwe kandi batangaje bugaragazaga Ukuza kwa Kabiri kwa Kristo nk’ikimenyetso gikurikira mu mateka y’ubuhanuzi. Ariko niba imyumvire y’Abamilerite ku byerekeye Roma nk’ikimenyetso gishyiraho iyerekwa ry’amateka y’ubuhanuzi, ndetse na Daniyeli igice cya kabiri, byombi ari ukuri kw’ishingiro kw’Abamilerite, ni gute ibyo byahuzwa n’ubwami umunani bwo mu gice cya cumi na karindwi cy’Ibyahishuwe?</w:t>
      </w:r>
    </w:p>
    <w:p>
      <w:pPr>
        <w:pStyle w:val="ArticleBody"/>
        <w:jc w:val="left"/>
      </w:pPr>
      <w:r>
        <w:rPr>
          <w:rFonts w:ascii="Times New Roman" w:hAnsi="Times New Roman" w:eastAsia="Times New Roman" w:cs="Times New Roman"/>
        </w:rPr>
        <w:t>Niba mutazi neza niba igishushanyo cyo muri Daniyeli 2 ari urufatiro, icyo ukeneye gukora ni ugusuzuma imbonerahamwe z’abapayoniya zo mu 1843 n’izo mu 1850. Zombi zigaragaza ishusho yo muri Daniyeli 2. Ikindi gifite uburemere nk’ubwo ni uko Ellen White agaragaza ko izo mbonerahamwe zombi zakozwe ku buyobozi bw’Imana kandi hakurikijwe umugambi wayo.</w:t>
      </w:r>
    </w:p>
    <w:p>
      <w:pPr>
        <w:pStyle w:val="ArticleScripture"/>
        <w:jc w:val="left"/>
      </w:pPr>
      <w:r>
        <w:rPr>
          <w:rFonts w:ascii="Times New Roman" w:hAnsi="Times New Roman" w:eastAsia="Times New Roman" w:cs="Times New Roman"/>
        </w:rPr>
        <w:t>“Mbonye ko imbonerahamwe ya 1843 yayobowe n’ukuboko k’Umwami, kandi ko itagombaga guhindurwa; ko imibare yari uko Yashakaga ko iba; ko ukuboko Kwe kwari kuri yo kandi guhisha ikosa ryari muri imwe mu mibare, kugira ngo hatagira ushobora kuribona, kugeza ubwo ukuboko Kwe kwakuweho.” Early Writings, 74, 75.</w:t>
      </w:r>
    </w:p>
    <w:p>
      <w:pPr>
        <w:pStyle w:val="ArticleBody"/>
        <w:jc w:val="left"/>
      </w:pPr>
      <w:r>
        <w:rPr>
          <w:rFonts w:ascii="Times New Roman" w:hAnsi="Times New Roman" w:eastAsia="Times New Roman" w:cs="Times New Roman"/>
        </w:rPr>
        <w:t>Ku byerekeye ku mbonerahamwe yo mu 1850, yaravuze ati:</w:t>
      </w:r>
    </w:p>
    <w:p>
      <w:pPr>
        <w:pStyle w:val="ArticleScripture"/>
        <w:jc w:val="left"/>
      </w:pPr>
      <w:r>
        <w:rPr>
          <w:rFonts w:ascii="Times New Roman" w:hAnsi="Times New Roman" w:eastAsia="Times New Roman" w:cs="Times New Roman"/>
        </w:rPr>
        <w:t>“Nabonye ko Imana yari mu gutangaza imbonerahamwe yakozwe na Mwene Data Nichols. Nabonye ko muri Bibiliya harimo ubuhanuzi bwerekeye iyi mbonerahamwe, kandi niba iyi mbonerahamwe igenewe ubwoko bw’Imana, niba ihagije ku umwe, iba ihagije no ku wundi; kandi niba umwe yari akeneye indi mbonerahamwe ishyirwaho amashusho ku gipimo kinini kurushaho, bose na bo bayikeneye mu rugero rungana.” Manuscript Releases, volume 13, 359.</w:t>
      </w:r>
    </w:p>
    <w:p>
      <w:pPr>
        <w:pStyle w:val="ArticleBody"/>
        <w:jc w:val="left"/>
      </w:pPr>
      <w:r>
        <w:rPr>
          <w:rFonts w:ascii="Times New Roman" w:hAnsi="Times New Roman" w:eastAsia="Times New Roman" w:cs="Times New Roman"/>
        </w:rPr>
        <w:t>Hari umugani wa kera wo mu isi uvuga uti: “Ikosa rifite inzira nyinshi, ariko ukuri gufite imwe gusa.” Hari amakosa menshi atandukanye yakoreshejwe kugira ngo abantu batamenya ko Roma y’iki gihe ivugwa mu Byahishuwe igice cya cumi na karindwi ari yo mutwe wa munani ukomoka kuri ba barindwi. Rimwe muri ayo makosa akoreshwa n’abahanga mu by’iyobokamana b’Abadivantisiti ni uguhindanya ubwami bwo mu mateka. Aha sinshaka kuvuga ubwami bwo mu buhanuzi bwa Bibiliya; ibyo ni ibyiciro bibiri bitandukanye. Ubwami bwo mu buhanuzi bwa Bibiliya bushingiye ku ivugwa rya mbere muri Daniyeli igice cya kabiri, ariko habayeho ubwami bwo mu mateka bwabanjirije Babuloni. Ellen White agaragaza neza abo ubwami bwo mu mateka ari bo, ariko abahanga mu by’iyobokamana b’Abadivantisiti birengagiza ubuhamya bwahumetswe maze bagashyiraho urukurikirane rw’ubwami bwo mu mateka rutera urujijo mu gusobanukirwa ko Roma buri gihe izamuka ari iya munani kandi ikomoka kuri ba barindwi. Nyamara ni Roma ishyiraho iryo yerekwa.</w:t>
      </w:r>
    </w:p>
    <w:p>
      <w:pPr>
        <w:pStyle w:val="ArticleBody"/>
        <w:jc w:val="left"/>
      </w:pPr>
      <w:r>
        <w:rPr>
          <w:rFonts w:ascii="Times New Roman" w:hAnsi="Times New Roman" w:eastAsia="Times New Roman" w:cs="Times New Roman"/>
        </w:rPr>
        <w:t>Abahanga mu bya tewolojiya b’Abadivantisiti n’Abaporotesitanti b’abahakanyi bavuga ko ubwami bwabayeho mu mateka bwari Misiri, Ashuri, Babuloni, Abamedi n’Abaperesi, Ubugiriki, Roma, n’ibyakurikiyeho. Mushiki waacu White aratumenyesha ko hariho ubwami bwa gatatu bwo mu mateka, bo bahisemo gusiga inyuma. Mbese basize inyuma ubwo bwami, cyangwa se basize inyuma Umwuka w’Ubuhanuzi? Byombi.</w:t>
      </w:r>
    </w:p>
    <w:p>
      <w:pPr>
        <w:pStyle w:val="ArticleScripture"/>
        <w:jc w:val="left"/>
      </w:pPr>
      <w:r>
        <w:rPr>
          <w:rFonts w:ascii="Times New Roman" w:hAnsi="Times New Roman" w:eastAsia="Times New Roman" w:cs="Times New Roman"/>
        </w:rPr>
        <w:t>“Amateka y’amahanga yagiye asimburana, buri rimwe rikuzuza igihe n’umwanya byagenewe, mu buryo ritabizi agahamya ukuri ari ko ubwaryo butari busobanukiwe n’icyo gusobanura kwako, aratubwira. Buri gihugu na buri muntu w’iki gihe Imana yabageneye umwanya muri gahunda yayo ikomeye. Uyu munsi abantu n’amahanga barimo gupimwa n’urusinga rufite isebe ruri mu kuboko kw’Udakebuka. Bose, ku bw’ihitamo ryabo bwite, barimo kwihitiramo iherezo ryabo, kandi Imana iri gutegekesha byose kugira ngo imigambi yayo isohore.”</w:t>
      </w:r>
    </w:p>
    <w:p>
      <w:pPr>
        <w:pStyle w:val="ArticleScripture"/>
        <w:jc w:val="left"/>
      </w:pPr>
      <w:r>
        <w:rPr>
          <w:rFonts w:ascii="Times New Roman" w:hAnsi="Times New Roman" w:eastAsia="Times New Roman" w:cs="Times New Roman"/>
        </w:rPr>
        <w:t>“Amateka Imana ikomeye, Yitwa NDIHO, yashyizeho ikimenyetso mu Ijambo ryayo, ihuza ihuriro ku rindi mu ruhererekane rw’ubuhanuzi, uhereye mu bihe bidafite intangiriro byahise kugeza mu bihe bidafite iherezo bizaza, atubwira aho tugeze uyu munsi mu ruhererekane rw’ibihe, n’ibishobora gutegerezwa mu gihe kizaza. Ibyahanuwe byose ko bizabaho, kugeza kuri iki gihe cya none, byagiye bikurikiranwa ku mapaji y’amateka, kandi dushobora kwizera tudashidikanya ko n’ibisigaye byose bizaza bizasohozwa mu buryo bwabyo bukurikiranye.”</w:t>
      </w:r>
    </w:p>
    <w:p>
      <w:pPr>
        <w:pStyle w:val="ArticleScripture"/>
        <w:jc w:val="left"/>
      </w:pPr>
      <w:r>
        <w:rPr>
          <w:rFonts w:ascii="Times New Roman" w:hAnsi="Times New Roman" w:eastAsia="Times New Roman" w:cs="Times New Roman"/>
        </w:rPr>
        <w:t>“Gutsindwa kwa burundu kw’ubutegetsi bwose bwo mu isi byahanuwe mu buryo bugaragara mu ijambo ry’ukuri. Mu buhanuzi bwavuzwe igihe urubanza rwaturukaga ku Mana rwacirwagaho umwami wa nyuma wa Isirayeli, hatanzwe ubu butumwa ngo: ‘Uku ni ko Umwami Uwiteka avuga ati: Kuraho igitambaro cy’ubwami, ukureho n’ikamba: … ushyire hejuru uworoheje, kandi ucishe bugufi uwishyize hejuru. Nzagihirika, nzagihirika, nzagihirika; kandi ntikizongera kubaho, kugeza aho Uwo gifitiwe uburenganzira azazira; kandi nzakimuha.’ Ezekiyeli 21:26, 27.”</w:t>
      </w:r>
    </w:p>
    <w:p>
      <w:pPr>
        <w:pStyle w:val="ArticleScripture"/>
        <w:jc w:val="left"/>
      </w:pPr>
      <w:r>
        <w:rPr>
          <w:rFonts w:ascii="Times New Roman" w:hAnsi="Times New Roman" w:eastAsia="Times New Roman" w:cs="Times New Roman"/>
        </w:rPr>
        <w:t>“Ikamba ry’ubwami ryakuwe kuri Isirayeli ryagiye rikurikirana mu bwami bwa Babuloni, Abamedi n’Abaperesi, Ubugiriki, n’Umuroma. Imana iravuga iti: ‘Ntizizongera kubaho, kugeza aho Azazira ufite uburenganzira bwabyo; kandi nzabumuha.’”</w:t>
      </w:r>
    </w:p>
    <w:p>
      <w:pPr>
        <w:pStyle w:val="ArticleScripture"/>
        <w:jc w:val="left"/>
      </w:pPr>
      <w:r>
        <w:rPr>
          <w:rFonts w:ascii="Times New Roman" w:hAnsi="Times New Roman" w:eastAsia="Times New Roman" w:cs="Times New Roman"/>
        </w:rPr>
        <w:t>“Icyo gihe kiri bugufi. Uyu munsi ibimenyetso by’ibihe bitangaza ko duhagaze ku muryango w’ibintu bikomeye kandi bikomeye cyane. Ibiri mu isi yacu byose biri mu mvurungano. Imbere y’amaso yacu harimo gusohora ubuhanuzi bw’Umukiza bwerekeye ku bintu bizabanza kubaho mbere yo kuza Kwe: ‘Muzumva iby’intambara n’amahumvu y’intambara…. Ishyanga rizatera irindi shyanga, n’ubwami butere ubundi bwami: kandi hazabaho inzara, n’ibyorezo, n’imitingito ahantu hatandukanye.’ Matayo 24:6, 7.”</w:t>
      </w:r>
    </w:p>
    <w:p>
      <w:pPr>
        <w:pStyle w:val="ArticleScripture"/>
        <w:jc w:val="left"/>
      </w:pPr>
      <w:r>
        <w:rPr>
          <w:rFonts w:ascii="Times New Roman" w:hAnsi="Times New Roman" w:eastAsia="Times New Roman" w:cs="Times New Roman"/>
        </w:rPr>
        <w:t>“Ubu ni igihe gikangura inyota y’ubushishozi ku bantu bose bakiriho. Abategetsi n’abanyapolitiki b’ibihugu, abantu bafite imyanya y’icyizere n’ububasha, abagabo n’abagore batekereza bo mu byiciro byose, bahanze amaso ku byabaye biri kubera hafi yacu. Baritegereza umubano urimo ubukana no kudatuza uri hagati y’amahanga. Babona ubukana buri kwigarurira buri kintu cyose cyo mu isi, kandi bamenya ko hari ikintu gikomeye kandi gifata icyemezo kigiye kuba—ko isi igeze ku rugabano rw’ihurizo rikomeye cyane.”</w:t>
      </w:r>
    </w:p>
    <w:p>
      <w:pPr>
        <w:pStyle w:val="ArticleScripture"/>
        <w:jc w:val="left"/>
      </w:pPr>
      <w:r>
        <w:rPr>
          <w:rFonts w:ascii="Times New Roman" w:hAnsi="Times New Roman" w:eastAsia="Times New Roman" w:cs="Times New Roman"/>
        </w:rPr>
        <w:t>“Abamarayika ubu bafashe imiyaga y’amakimbirane, kugira ngo itavuma kugeza ubwo isi izaba imaze kuburirwa iby’irimbukiro riyitegereje; ariko inkubi y’umuyaga irimo guterana, yiteguye guturika ku isi; kandi igihe Imana izategeka abamarayika bayo kurekura imiyaga, hazabaho igikorwa cy’amakimbirane bene ako ko nta karamu na kamwe kabasha kucyerekana.</w:t>
      </w:r>
    </w:p>
    <w:p>
      <w:pPr>
        <w:pStyle w:val="ArticleScripture"/>
        <w:jc w:val="left"/>
      </w:pPr>
      <w:r>
        <w:rPr>
          <w:rFonts w:ascii="Times New Roman" w:hAnsi="Times New Roman" w:eastAsia="Times New Roman" w:cs="Times New Roman"/>
        </w:rPr>
        <w:t>“Bibiliya, kandi Bibiliya yonyine, ni yo itanga imyumvire nyakuri y’ibi bintu. Aha ni ho hahishurirwa amashusho akomeye ya nyuma mu mateka y’isi yacu, ibyabaye bisanzwe byohereza igicucu cyabyo mbere y’igihe, kandi urusaku rw’ukwegera kwabyo rugatuma isi ihinda umushyitsi n’imitima y’abantu ikabura intege kubera ubwoba.” Education, 178–180.</w:t>
      </w:r>
    </w:p>
    <w:p>
      <w:pPr>
        <w:pStyle w:val="ArticleBody"/>
        <w:jc w:val="left"/>
      </w:pPr>
      <w:r>
        <w:rPr>
          <w:rFonts w:ascii="Times New Roman" w:hAnsi="Times New Roman" w:eastAsia="Times New Roman" w:cs="Times New Roman"/>
        </w:rPr>
        <w:t>Uyu murongo urimo umucyo mwinshi urebana n’igihe cyacu, ariko icyo nshaka kugaragaza ni uko Mushiki wa White agaragaza mu buryo bweruye ko ubwami bwo mu mateka bwabanje Babuloni bwari Isirayeli, atari Ashuri. Ubwami bwo mu mateka bukoreshwa n’abahanga mu by’iyobokamana busiga Isirayeli inyuma nk’ubwami bwo mu mateka, nubwo habayeho imbaraga n’ikuzo byashinzwe mu gihe cy’ingoma y’umwami Salomo, kandi nubwo ihumekerwa ryatanze ubuhamya butaziguye binyuze kuri Ezekiyeli na Ellen White ko ikamba rya Isirayeli ryimuriwe i Babuloni.</w:t>
      </w:r>
    </w:p>
    <w:p>
      <w:pPr>
        <w:pStyle w:val="ArticleBody"/>
        <w:jc w:val="left"/>
      </w:pPr>
      <w:r>
        <w:rPr>
          <w:rFonts w:ascii="Times New Roman" w:hAnsi="Times New Roman" w:eastAsia="Times New Roman" w:cs="Times New Roman"/>
        </w:rPr>
        <w:t>Nidushyira mu bikorwa ibisobanuro byahumetswe ku bwami bw’amateka, dusanga Isirayeli igomba kubarwa muri ubwo bwami. Isirayeli, Ashuri na Egiputa ni ubwami bw’amateka bwabanjirije ubwami bwa mbere bw’ubuhanuzi bwa Bibiliya, ari bwo Babuloni. Bityo rero, ubwami bwa kane bw’“amateka” bwari Babuloni, ubwa gatanu bukaba Medi n’u Buperesi, ubwa gatandatu bukaba Ubugiriki, ubwa karindwi bukaba Roma ya gipagani, naho ubwa munani bukaba Roma ya gipapa, yari iyo muri bwa burindwi kuko igereranya icyiciro cya kabiri cya Roma ya gipagani. Iyo ubaze ubwami bw’amateka, Roma ya gipapa ni yo ya munani, kandi ni iyo muri bwa burindwi.</w:t>
      </w:r>
    </w:p>
    <w:p>
      <w:pPr>
        <w:pStyle w:val="ArticleBody"/>
        <w:jc w:val="left"/>
      </w:pPr>
      <w:r>
        <w:rPr>
          <w:rFonts w:ascii="Times New Roman" w:hAnsi="Times New Roman" w:eastAsia="Times New Roman" w:cs="Times New Roman"/>
        </w:rPr>
        <w:t>Muri Daniyeli igice cya karindwi dufite ubwami bwo mu buhanuzi bwa Bibiliya bugereranywa n’inyamaswa. Babuloni ni intare yakurikiwe n’idubu rya Medo-Peresi. Ubwa gatatu bwari Ubugiriki nk’ingwe, hanyuma haza Roma nk’inyamaswa “iteye ubwoba kandi iteye kurya,” yari ifite “amenyo y’icyuma.” Iyo nyamaswa iteye ubwoba, ihuje n’ishusho yo muri Daniyeli igice cya kabiri, ni Roma, ubwami bwa kane bwo mu buhanuzi bwa Bibiliya.</w:t>
      </w:r>
    </w:p>
    <w:p>
      <w:pPr>
        <w:pStyle w:val="ArticleBody"/>
        <w:jc w:val="left"/>
      </w:pPr>
      <w:r>
        <w:rPr>
          <w:rFonts w:ascii="Times New Roman" w:hAnsi="Times New Roman" w:eastAsia="Times New Roman" w:cs="Times New Roman"/>
        </w:rPr>
        <w:t>Abamillerite basobanukiwe ko ubwami bwa kane bwari Uroma, bityo basobanukirwa ibiranga cya gikoko giteye ubwoba muri ubwo buryo, maze bakoresha gusa ibimenyetso byose by’ubuhanuzi birebana n’icyo gikoko babishyira ku bwami bwa kane. Babonye itandukaniro riri hagati ya Uroma ya gipagani na Uroma ya gipapa muri uwo murongo, ariko ntibashoboye kubona ubwami bwa gatanu bw’ubuhanuzi bwa Bibiliya, kuko mu kuri bakoresheje ukuvugwa kwa mbere kw’ubwami bw’ubuhanuzi bwa Bibiliya nk’ishingiro ryabo ryo kureberaho. Ariko itandukaniro riri hagati ya Uroma zombi riri muri uwo murongo, kandi ibyo bitwemerera gufata iryo tandukaniro riri hagati ya Uroma zombi nk’ihagarariye ubwami bubiri. Ariko si yo ngingo turi gusuzuma.</w:t>
      </w:r>
    </w:p>
    <w:p>
      <w:pPr>
        <w:pStyle w:val="ArticleScripture"/>
        <w:jc w:val="left"/>
      </w:pPr>
      <w:r>
        <w:rPr>
          <w:rFonts w:ascii="Times New Roman" w:hAnsi="Times New Roman" w:eastAsia="Times New Roman" w:cs="Times New Roman"/>
        </w:rPr>
        <w:t>Nuko aravuga ati: Inyamaswa ya kane izaba ubwami bwa kane bwo mu isi, kandi izatandukana n’ubundi bwami bwose, kandi izamira isi yose, kandi izayikandagira, irayimenagure mo ibice. Kandi amahembe icumi yo muri ubwo bwami ni abami icumi bazahaguruka; hanyuma undi azahaguruke abakurikiye, kandi azatandukana n’aba mbere, kandi azacisha bugufi abami batatu. Kandi azavuga amagambo akomeye arwanya Isumbabyose, kandi azarushya abera b’Isumbabyose, kandi azatekereza guhindura ibihe n’amategeko; kandi bazashyikirizwa mu kuboko kwe kugeza igihe n’ibihe n’igice cy’igihe. Ariko urubanza ruzicara, kandi bazamwambura ubutware bwe, kugira ngo bumarweho kandi burimburwe rwose kugeza ku iherezo. Daniyeli 7:23–26.</w:t>
      </w:r>
    </w:p>
    <w:p>
      <w:pPr>
        <w:pStyle w:val="ArticleBody"/>
        <w:jc w:val="left"/>
      </w:pPr>
      <w:r>
        <w:rPr>
          <w:rFonts w:ascii="Times New Roman" w:hAnsi="Times New Roman" w:eastAsia="Times New Roman" w:cs="Times New Roman"/>
        </w:rPr>
        <w:t>Ubwami bwa kane bwo muri Daniyeli 2 ni Roma. Amahembe icumi agereranya amahanga icumi ahagarariye ubwami bwa Roma y’abapagani, kandi mbere y’uko Roma ya gipapa ifata ubutegetsi bw’isi mu mwaka wa 538, atatu muri ubwo bwami yari kuzakurwaho, cyangwa akarandurwa. Hanyuma rya “hembe” “rito” ryo ku murongo wa munani rifite “amaso ameze nk’amaso y’umuntu, n’akanwa kavuga amagambo akomeye,” ryari kuzaduka. Niba dufite amahembe icumi mu bwami bwa kane kandi atatu agakurwaho kugira ngo rya “hembe rito” risimbure ayo mahembe atatu, noneho igihe ayo mahembe atatu akuwemo hasigara amahembe arindwi, kandi rya hembe rito ni irya munani, kuko Roma buri gihe izamuka ari iya munani kandi ikaba ari iyo muri ya arindwi. Muri iki gice harimo umucyo mwinshi werekeye kuri Roma mu byiciro byayo bibiri, ariko hano turimo gusa gutanga umuhamya wa kabiri ko mu buryo bw’ubuhanuzi kimwe no mu buryo bw’amateka, Roma izamuka ari iya munani kandi ikaba ari iyo muri ya arindwi.</w:t>
      </w:r>
    </w:p>
    <w:p>
      <w:pPr>
        <w:pStyle w:val="ArticleBody"/>
        <w:jc w:val="left"/>
      </w:pPr>
      <w:r>
        <w:rPr>
          <w:rFonts w:ascii="Times New Roman" w:hAnsi="Times New Roman" w:eastAsia="Times New Roman" w:cs="Times New Roman"/>
        </w:rPr>
        <w:t>Mu gice cya munani dusangamo isobanurwa ryagutse ry’igice cya karindwi. Icyo gice cyongera kugaragaza ubwami buvugwa mu buhanuzi bwa Bibiliya, ariko kigasiga ubwami bwa mbere, ari bwo Babuloni, kuko igihe Daniyeli yahabwaga iyerekwa ryo mu gice cya munani, Babuloni yari hafi kurangira. Muri icyo gice, Abamedi n’Abaperesi bashushanywa n’isekurume y’intama yari ifite amahembe abiri. Ubugiriki bushushanywa n’isekurume y’ihene ifite ihembe rimwe, iryo hembe rikavunagurika, hanyuma muri iryo hembe ryavunitse hakavamo amahembe ane. Hanyuma hakurikiraho “ihembe rito” nyuma y’Ubugiriki, kandi nanone iryo hembe rito rishushanya Roma. Nubwo Roma itari urubyaro rwakomotse ku ngoma y’Ubugiriki mu buryo butaziguye, uwo murongo werekana iryo hembe rito nk’iryavuye muri rimwe muri ayo mahembe ane yadutse mu bwami bw’Ubugiriki nyuma y’uko ihembe rya mbere—rishushanya Alegizanderi Mukuru—rivunitse. Roma ntiyari inkomoko y’Abagiriki, ariko yatangiriye kwigarurira isi mu karere k’Ubugiriki, kandi muri ubwo buryo, yavuye muri rimwe muri ayo mahembe ane.</w:t>
      </w:r>
    </w:p>
    <w:p>
      <w:pPr>
        <w:pStyle w:val="ArticleBody"/>
        <w:jc w:val="left"/>
      </w:pPr>
      <w:r>
        <w:rPr>
          <w:rFonts w:ascii="Times New Roman" w:hAnsi="Times New Roman" w:eastAsia="Times New Roman" w:cs="Times New Roman"/>
        </w:rPr>
        <w:t>Ni yo mpamvu dusanga mu gice cya munani ubuhamya bwa kabiri buhamiriza igice cya karindwi. Ubumedi n’u Buperesi byari bifite amahembe abiri, Ubugiriki bwari bufite ihembe rimwe hanyuma nyuma yaho busohora andi mahembe ane. Ibyo bingana n’amahembe arindwi mbere y’iry’i Roma, kuko ihembe rito ryaturutse muri rimwe mu mahembe ane y’Ubugiriki. Kabiri wongeraho rimwe wongeraho ane bingana na karindwi; bityo rero Roma, ya hembe rito, ni yo ya munani kandi ikomoka kuri ya arindwi. Birakwiriye kuzirikana ko muri iki gice kigaragaza ko Roma iva muri rimwe mu mahembe y’Ubugiriki harimo imwe mu mpaka zikomeye kurusha izindi z’ubuhanuzi Miller na bagenzi be bakoranaga na bo bagombaga guhangana na zo mu mateka yabo.</w:t>
      </w:r>
    </w:p>
    <w:p>
      <w:pPr>
        <w:pStyle w:val="ArticleBody"/>
        <w:jc w:val="left"/>
      </w:pPr>
      <w:r>
        <w:rPr>
          <w:rFonts w:ascii="Times New Roman" w:hAnsi="Times New Roman" w:eastAsia="Times New Roman" w:cs="Times New Roman"/>
        </w:rPr>
        <w:t>Abaporotesitanti bo muri urwo mateka bashimangiye ko ya hembe nto ya Roma itashoboraga kuba Roma, kuko ubuhanuzi bugaragaza ko ya hembe nto yaturutse kuri imwe mu mahembe ane y’Abagiriki. Bityo rero bavuga ko ya hembe nto yagereranyaga Antiyokusi Epifane, umwe mu bami b’Abaseluside bakomeje kubaho mu mateka nyuma y’igabanyuka ry’ubwami bukomeye bwa Alegizanderi. Impaka zo mu mateka y’Abamilerite kuri iki kibazo zari zikomeye cyane ku buryo ku gishushanyo cyo mu 1843 handitswe impaka zirwanya inyigisho y’Abaporotesitanti yari ishingiye ku kuba Daniyeli yarabonye ya hembe nto ivuye kuri imwe mu mahembe ane y’Abagiriki, bityo ntishobore kwerekana Roma, kuko Roma itakomotse ku Bugiriki. Izo mpaka zagize ingaruka ku mirongo yose yo muri Daniyeli aho Roma ivugwamo. Umwanya w’Abaporotesitanti warimo ko “abambuzi bo mu bwoko bwawe” bo mu murongo wa cumi na kane wa Daniyeli cumi n’umwe bagombaga kuba Antiyokusi Epifane. Ni cyo cyatumye Abamilerite bashyira ku gishushanyo Sister White yavuze ko “cyayobowe n’ukuboko kw’Umwami kandi kitagomba guhindurwa,” ahavugwa Antiyokusi Epifane hasobanura impamvu atashoboraga kuba bwa bwami bwa kane. Mbese Roma ni yo ishyiraho iyerekwa ry’amateka y’ubuhanuzi, cyangwa se umwami w’Abaseluside wapfuye imyaka irenga ijana mbere y’uko Kristo avuka ni we wagereranyaga ubutware bwahagurukiye kurwanya Kristo ubwo yabambwaga?</w:t>
      </w:r>
    </w:p>
    <w:p>
      <w:pPr>
        <w:pStyle w:val="ArticleBody"/>
        <w:jc w:val="left"/>
      </w:pPr>
      <w:r>
        <w:rPr>
          <w:rFonts w:ascii="Times New Roman" w:hAnsi="Times New Roman" w:eastAsia="Times New Roman" w:cs="Times New Roman"/>
        </w:rPr>
        <w:t>Ikibazo gishobora kubazwa ni iki: ni kuki Daniyeli yeretswe Roma isohoka muri rumwe mu mahembe y’Abagiriki, niba Roma itari urubyaro rwahise rwa Bugiriki? Igisubizo ni uko intangiriro yo kuzamuka kwa Roma igera ku butegetsi yatangiriye muri ako karere kahoze ari ubutaka bw’Abagiriki; ariko se ni kuki ubuhanuzi bwagaragajwe muri ubwo buryo ku buryo bwari gutuma habaho urujijo?</w:t>
      </w:r>
    </w:p>
    <w:p>
      <w:pPr>
        <w:pStyle w:val="ArticleBody"/>
        <w:jc w:val="left"/>
      </w:pPr>
      <w:r>
        <w:rPr>
          <w:rFonts w:ascii="Times New Roman" w:hAnsi="Times New Roman" w:eastAsia="Times New Roman" w:cs="Times New Roman"/>
        </w:rPr>
        <w:t>Nibura byibura nibura rimwe, usibye akamaro ko kuzirikana aho Roma yatangiriye kuzamuka, ni uko icyo kiyoberane cy’uko Roma buri gihe iza ari iya munani kandi ikaba ari imwe muri zirindwi gisubizwa n’uko Roma ihuzwa n’ifasi y’Ubugiriki, kugira ngo hagumishwe ingingo y’icyo kiyoberane ivuga ko Roma ari imwe muri zirindwi. Icyo kiyoberane ni ingenzi cyane, nubwo Abamillerite batashoboraga na rimwe gusobanukirwa iyo ngingo bahagaze aho amateka yari ageze icyo gihe. Kuba ibisobanuro byose biri ku mbonerahamwe yo mu 1843, ndetse no ku yo mu 1850, ari amashushanyo y’ingingo zivugwa mu buryo butaziguye mu Ijambo ry’ubuhanuzi ry’Imana, keretse gusa kuri cya gisobanuro kimwe gishimangira ko Antiyokusi Epifane atari ya mbaraga yahagurukiye kurwanya Kristo, bituma icyo cyongewe ku mbonerahamwe kiba gifite uburemere bukomeye cyane. Mbega agahinda kubona ko igihe Abadivantisiti baretse urufatiro rwabo, usanga muri iki gihe bigisha ko ya mbaraga ivugwa mu murongo wa cumi na kane wa Daniyeli cumi n’umwe ari Antiyokusi Epifane aho kuba Roma! Ubu bigisha icyo Abamillerite barwanyije cyane kugeza ubwo bagaragaje iyo mpaka ku mbonerahamwe yo mu 1843!</w:t>
      </w:r>
    </w:p>
    <w:p>
      <w:pPr>
        <w:pStyle w:val="ArticleBody"/>
        <w:jc w:val="left"/>
      </w:pPr>
      <w:r>
        <w:rPr>
          <w:rFonts w:ascii="Times New Roman" w:hAnsi="Times New Roman" w:eastAsia="Times New Roman" w:cs="Times New Roman"/>
        </w:rPr>
        <w:t>Ubwami bwo mu mateka bugaragaza ko Roma izamuka ari ubwa munani kandi ikaba ari iy’izo ndwi. “Ihembe rito” ryo mu gice cya karindwi rivuga “amagambo akomeye arwanya Isumbabyose” rizamuka ari ubwa munani kandi rikaba ari iry’izo ndwi. Amahembe yo mu gice cya munani agaragaza ko Roma izamuka ari ubwa munani kandi ikaba ari iy’izo ndwi.</w:t>
      </w:r>
    </w:p>
    <w:p>
      <w:pPr>
        <w:pStyle w:val="ArticleBody"/>
        <w:jc w:val="left"/>
      </w:pPr>
      <w:r>
        <w:rPr>
          <w:rFonts w:ascii="Times New Roman" w:hAnsi="Times New Roman" w:eastAsia="Times New Roman" w:cs="Times New Roman"/>
        </w:rPr>
        <w:t>Mu nyandiko ikurikira tuzasuzuma uburyo Roma ya none, nk’uko ihagarariwe mu Ibyahishuwe igice cya cumi na karindwi, ivuka ikaba iya munani kandi ikaba ikomotse kuri za ndwi. Hanyuma tuzagaruka kuri Daniyeli kabiri, tumenye impamvu ubwami bune bwo muri Daniyeli kabiri, ari bwo buvugwa bwa mbere ku bwami bwo mu buhanuzi bwa Bibiliya, buhuje n’ubwami umunani bwo mu Ibyahishuwe igice cya cumi na karindwi.</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Uwa Munani Ni Uwo muri Barindwi - Umubare Wa Mbere</dc:title>
  <dc:subject>Abaroma Yombi ya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