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Uwa Munani ni uwo muri abo Barindwi — Nimero ya Kabiri</w:t>
      </w:r>
    </w:p>
    <w:p>
      <w:pPr>
        <w:pStyle w:val="ArticleSubtitle"/>
        <w:jc w:val="left"/>
      </w:pPr>
      <w:r>
        <w:rPr>
          <w:rFonts w:ascii="Arial" w:hAnsi="Arial" w:eastAsia="Arial" w:cs="Arial"/>
        </w:rPr>
        <w:t>Ubwami bwo mu Buhanuzi bwa Bibiliya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Mu nyandiko iheruka twagaragaje ko aba-Millerite batashoboraga kubona Roma mu bundi buryo uretse nka Roma ya gipagani n’iya gipapa, nubwo basuzumaga itandukaniro riri hagati y’ubwo bubasha bwombi. Kuri aba-Millerite, itandukaniro riri hagati ya Roma ya gipagani na Roma ya gipapa ntiryabagejeje ku kumenya ko Roma ya gipapa ari bwo bwami bwa gatanu bwakurikiye ubwami bwa kane bwa Roma ya gipagani. Nyuma yo gucika intege ko mu mwaka wa 1844, Mushiki waacu White yagaragaje ububasha butatu bwo mu Byahishuwe igice cya cumi na kabiri n’icya cumi na gatatu, ari bwo kiyoka cyo mu gice cya cumi na kabiri, hanyuma ubupapa, nk’inyamaswa yazamutse iva mu nyanja mu gice cya cumi na gatatu, maze bugakurikirwa na Leta Zunze Ubumwe za Amerika nk’inyamaswa yazamutse iva mu isi. Umusingi umaze gushyirwaho, Uwiteka yahishuye umucyo ku byerekeye ubumwe bw’inshuro eshatu bw’ikiyoka, n’inyamaswa, n’umuhanuzi w’ibinyoma, ari bwo mu gice cya cumi na gatandatu cy’Ibyahishuwe buyobya isi bukayigeza kuri Arumagedoni.</w:t>
      </w:r>
    </w:p>
    <w:p>
      <w:pPr>
        <w:pStyle w:val="ArticleScripture"/>
        <w:jc w:val="left"/>
      </w:pPr>
      <w:r>
        <w:rPr>
          <w:rFonts w:ascii="Times New Roman" w:hAnsi="Times New Roman" w:eastAsia="Times New Roman" w:cs="Times New Roman"/>
        </w:rPr>
        <w:t>“Umurongo w’ubuhanuzi urimo ibi bimenyetso utangirira mu Byahishuwe 12, ugatangirana n’ikiyoka cyashatse kurimbura Kristo akivuka. Ikivugwa kuri icyo kiyoka ni uko ari Satani (Ibyahishuwe 12:9); ni we woshye Herode kwica Umukiza. Ariko igikoresho gikuru cya Satani mu kurwanya Kristo n’ubwoko bwe mu binyejana bya mbere by’igihe cya Gikristo cyari Ubwami bw’Abaroma, aho ubupagani ari bwo bwari idini ryiganje. Bityo rero, nubwo ikiyoka, mu buryo bwa mbere, gishushanya Satani, mu buryo bwa kabiri ni ikimenyetso cya Roma y’abapagani.”</w:t>
      </w:r>
    </w:p>
    <w:p>
      <w:pPr>
        <w:pStyle w:val="ArticleScripture"/>
        <w:jc w:val="left"/>
      </w:pPr>
      <w:r>
        <w:rPr>
          <w:rFonts w:ascii="Times New Roman" w:hAnsi="Times New Roman" w:eastAsia="Times New Roman" w:cs="Times New Roman"/>
        </w:rPr>
        <w:t>“Mu gice cya 13 (imirongo ya 1–10) havugwamo indi nyamaswa, ‘imeze nk’ingwe,’ icyo kiyoka cyahaye ‘imbaraga zacyo, n’intebe yacyo, n’ubutware bukomeye.’ Iki kimenyetso, nk’uko Abaporotesitanti benshi babyizeraga, kigereranya ubupapa, bwasimbuye ububasha n’intebe n’ubutware byigeze gutwarwa n’ubwami bwa Roma bwa kera. Kuri iyo nyamaswa imeze nk’ingwe haravugwa ngo: ‘Yahabwa akanwa kavuga ibikomeye n’ibitutsi…. Ibumbura akanwa kayo gutuka Imana, gutuka izina ryayo, n’itaberenakulo yayo, n’ababa mu ijuru. Kandi ihabwa kurwanya abera no kubanesha: ihabwa n’ubutware ku miryango yose, no ku ndimi, no ku mahanga.’ Ubu buhanuzi, busa hafi rwose n’insobanuro y’ihembe rito ryo muri Daniyeli 7, nta gushidikanya bwerekeza ku bupapa.”</w:t>
      </w:r>
    </w:p>
    <w:p>
      <w:pPr>
        <w:pStyle w:val="ArticleScripture"/>
        <w:jc w:val="left"/>
      </w:pPr>
      <w:r>
        <w:rPr>
          <w:rFonts w:ascii="Times New Roman" w:hAnsi="Times New Roman" w:eastAsia="Times New Roman" w:cs="Times New Roman"/>
        </w:rPr>
        <w:t>“Yahawewe ububasha bwo gukomeza kumara amezi mirongo ine n’abiri.” Kandi umuhanuzi aravuga ati: “Mbona rimwe mu mitwe yayo nk’iryakomerekejwe kugeza ku rupfu.” Kandi nanone ati: “Uyobora abantu mu bunyage na we azajyanwa mu bunyage; uwicisha inkota akwiriye kwicishwa inkota.” Ayo mezi mirongo ine n’abiri ni yo amwe n’“igihe n’ibihe n’igice cy’igihe,” ni ukuvuga imyaka itatu n’igice, cyangwa iminsi 1260, byo muri Daniyeli 7—igihe ububasha bwa papa bwagombaga kurenganya ubwoko bw’Imana. Iki gihe, nk’uko byavuzwe mu bice bibanza, cyatangiranye n’ubutegetsi bw’ikirenga bwa papa mu mwaka wa 538 Nyuma ya Kristo, kirangira mu wa 1798. Muri icyo gihe papa yajyanywe mu bunyage n’ingabo z’Abafaransa, ububasha bwa papa bukomereka uruguma rwica, maze ubuhanuzi bwasohora ngo: “Uyobora abantu mu bunyage na we azajyanwa mu bunyage.”</w:t>
      </w:r>
    </w:p>
    <w:p>
      <w:pPr>
        <w:pStyle w:val="ArticleScripture"/>
        <w:jc w:val="left"/>
      </w:pPr>
      <w:r>
        <w:rPr>
          <w:rFonts w:ascii="Times New Roman" w:hAnsi="Times New Roman" w:eastAsia="Times New Roman" w:cs="Times New Roman"/>
        </w:rPr>
        <w:t>“Muri iki gihe hongerwaho ikindi kimenyetso. Umuhanuzi aravuga ati: ‘Nuko mbona indi nyamaswa izamuka iva mu isi; kandi yari ifite amahembe abiri asa n’ay’umwana w’intama.’ Umurongo wa 11. Imigaragarire y’iyi nyamaswa n’uburyo yazamutsemo byombi byerekana ko ishyanga ihagarariye ritandukanye n’ayagaragajwe mu bimenyetso byabanje. Ubwami bukomeye bwategetse isi bwagaragarijwe umuhanuzi Daniyeli nk’inyamaswa z’inkazi, buzamuka igihe ‘imiyaga ine yo mu ijuru yahushanaga ku nyanja nini.’ Daniyeli 7:2. Mu Byahishuwe 17 marayika yasobanuye ko amazi ahagarariye ‘amoko, n’imbaga nyinshi, n’amahanga, n’indimi.’ Ibyahishuwe 17:15. Imiyaga ni ikimenyetso cy’intambara n’imidugararo. Imiyaga ine yo mu ijuru ihushanaga ku nyanja nini igereranya amashusho ateye ubwoba y’intsinzi z’intambara n’impinduramatwara byatumye ubwami bugera ku butegetsi.”</w:t>
      </w:r>
    </w:p>
    <w:p>
      <w:pPr>
        <w:pStyle w:val="ArticleScripture"/>
        <w:jc w:val="left"/>
      </w:pPr>
      <w:r>
        <w:rPr>
          <w:rFonts w:ascii="Times New Roman" w:hAnsi="Times New Roman" w:eastAsia="Times New Roman" w:cs="Times New Roman"/>
        </w:rPr>
        <w:t>“Ariko ya nyamaswa ifite amahembe nk’ay’umwana w’intama yabonetse ‘izamuka iva mu isi.’ Aho kugira ngo ihirike ubundi butegetsi kugira ngo yishyireho, igihugu gishushanywa muri ubwo buryo kigomba kuvuka ku butaka butari butuwe mbere, kandi kigakura buhoro buhoro kandi mu mahoro. Bityo rero, nticyashoboraga kuvukira hagati mu mahanga y’Isi ya Kera yuzuye kandi aharanira kubaho—iyo nyanja y’imivurungano y’‘amoko, n’imbaga nyamwinshi, n’amahanga, n’indimi.’ Kigomba gushakirwa ku Mugabane w’Iburengerazuba.”</w:t>
      </w:r>
    </w:p>
    <w:p>
      <w:pPr>
        <w:pStyle w:val="ArticleScripture"/>
        <w:jc w:val="left"/>
      </w:pPr>
      <w:r>
        <w:rPr>
          <w:rFonts w:ascii="Times New Roman" w:hAnsi="Times New Roman" w:eastAsia="Times New Roman" w:cs="Times New Roman"/>
        </w:rPr>
        <w:t>“Ni ikihe gihugu cyo mu Isi Nshya mu mwaka wa 1798 cyari kirimo kuzamuka kigera ku butegetsi, gitanga icyizere cy’imbaraga n’ubukuru, kandi gikurura amaso y’isi? Gukoresha iki kimenyetso ntibisiga ikibazo na gito. Hari igihugu kimwe, kandi kimwe gusa, gihura n’ibisobanuro by’ubu buhanuzi; cyerekeza mu buryo budashidikanywaho kuri Leta Zunze Ubumwe z’Amerika. Incuro nyinshi, igitekerezo, hafi n’amagambo nyakuri y’umwanditsi wera, cyakoreshejwe mu buryo butabigambiriye n’umuvugizi n’umuhanga mu mateka mu gusobanura ukuzamuka no gukura kw’iki gihugu. Inyamaswa yabonwe ‘izamuka iva mu isi;’ kandi, nk’uko abasemuzi babivuga, ijambo hano ryahinduwemo ngo ‘izamuka’ risobanura by’ukuri ‘gukura cyangwa kumera nk’igihingwa.’ Kandi, nk’uko twabonye, igihugu kigomba kuvuka mu butaka bwari butarabamo abantu mbere. Umwanditsi uzwi, asobanura ukuzamuka kwa Leta Zunze Ubumwe z’Amerika, avuga iby’ ‘amayobera y’ukugaragara kwacyo kivuye ahatariho ikintu,’ kandi akavuga ati: ‘Nk’urubuto rutuje twakuze duhinduka ubwami.’—G. A. Townsend, The New World Compared With the Old, paji ya 462. Ikinyamakuru cyo i Burayi mu mwaka wa 1850 cyavuze kuri Leta Zunze Ubumwe z’Amerika nk’ubwami butangaje, bwari ‘burimo kugaragara,’ kandi ‘mu ituze ry’isi buri munsi bwongeraho imbaraga n’ubwibone bwabwo.’—The Dublin Nation. Edward Everett, mu ijambo yavuze ku ba Pilgrim bashinze iki gihugu, yaravuze ati: ‘Mbese bashakaga ahantu hiherereye, hadateza amakimbirane kubera kutamenyekana kwaho, kandi hizewe kubera kuba kure yako, aho itorero rito ry’i Leyden ryashoboraga kwishimira umudendezo wo mu mutimanama? Dore ibice bikomeye by’isi aho, mu kunesha kwa mahoro, … bazamuye amabendera y’umusaraba!’—Ijambo ryatangiwe i Plymouth, Massachusetts, 22 Ukuboza 1824, paji ya 11.”</w:t>
      </w:r>
    </w:p>
    <w:p>
      <w:pPr>
        <w:pStyle w:val="ArticleScripture"/>
        <w:jc w:val="left"/>
      </w:pPr>
      <w:r>
        <w:rPr>
          <w:rFonts w:ascii="Times New Roman" w:hAnsi="Times New Roman" w:eastAsia="Times New Roman" w:cs="Times New Roman"/>
        </w:rPr>
        <w:t>“‘Kandi yari ifite amahembe abiri nk’ay’umwana w’intama.’ Ayo mahembe asa n’ay’umwana w’intama agaragaza ubusore, ubuziranenge, n’ubwitonzi, bityo agasobanura neza imiterere ya Leta Zunze Ubumwe z’Amerika igihe zerekwaga umuhanuzi nk’‘izizamuka’ mu 1798. Mu bahunzi b’Abakristo babanje guhungira muri Amerika bagashaka ubuhungiro bwo gukira igitugu cy’abami n’ukutihanganirana kw’abatambyi, harimo benshi biyemeje gushinga ubutegetsi bushingiye ku rufatiro rugari rw’ubwisanzure mu by’ubutegetsi bwa gisivili no mu by’idini. Imyumvire yabo yabonye umwanya mu Itangazo ry’Ubwigenge, rigaragaza ukuri gukomeye kw’uko ‘abantu bose baremanywe uburinganire’ kandi bahawe uburenganzira budashobora kwamburwa bwo ‘kubaho, ubwisanzure, no gushaka ibyishimo.’ Kandi Itegeko Nshinga riha abantu uburenganzira bwo kwiyobora, riteganya ko abahagarariye rubanda batorwa n’amajwi y’abaturage ari bo bashyiraho amategeko kandi bakayashyira mu bikorwa. Ubwisanzure bwo kwizera mu by’idini na bwo bwatanzwe, buri muntu yemerewe kuramya Imana nk’uko umutimanama we ubimutegeka. Uburepubulikani n’Ubuporotesitanti byabaye amahame shingiro y’icyo gihugu. Ayo mahame ni yo ibanga ry’imbaraga n’ubukire bwacyo. Abatotejwe n’abacuragirijwe hasi bo mu bihugu byitwa ibya Gikristo hose bahindukiriye iki gihugu bagitegerezanyije amatsiko n’ibyiringiro. Miliyoni z’abantu zagiye zishaka kugera ku nkombe zacyo, kandi Leta Zunze Ubumwe z’Amerika yazamutse igera mu mwanya w’ibihugu bifite imbaraga kurusha ibindi ku isi.</w:t>
      </w:r>
    </w:p>
    <w:p>
      <w:pPr>
        <w:pStyle w:val="ArticleScripture"/>
        <w:jc w:val="left"/>
      </w:pPr>
      <w:r>
        <w:rPr>
          <w:rFonts w:ascii="Times New Roman" w:hAnsi="Times New Roman" w:eastAsia="Times New Roman" w:cs="Times New Roman"/>
        </w:rPr>
        <w:t>“Ariko ya nyamaswa ifite amahembe ameze nk’ay’umwana w’intama ‘yavugaga nk’igisato. Kandi ikoresha imbere yayo ubutware bwose bwa ya nyamaswa ya mbere, kandi ituma isi n’abayituye basenga ya nyamaswa ya mbere, ya yindi yakize igikomere cyayo cyica; … ibwira abatuye isi gukora igishushanyo cya ya nyamaswa yari yakomerekejwe n’inkota, ariko ikabaho.’ Ibyahishuwe 13:11–14.” Intambara Ikomeye, 438–441.</w:t>
      </w:r>
    </w:p>
    <w:p>
      <w:pPr>
        <w:pStyle w:val="ArticleBody"/>
        <w:jc w:val="left"/>
      </w:pPr>
      <w:r>
        <w:rPr>
          <w:rFonts w:ascii="Times New Roman" w:hAnsi="Times New Roman" w:eastAsia="Times New Roman" w:cs="Times New Roman"/>
        </w:rPr>
        <w:t>Igice kivuga ko ibice bya cumi na bibiri n’icya cumi na bitatu byerekana ikiyoka, inyamaswa n’umuhanuzi w’ibinyoma, ari zo mbaraga eshatu zivugwa mu Ibyahishuwe cumi na bitandatu ziyobora isi ku Harumagedoni. Izo mbaraga eshatu buri imwe ifite igice cyayo cyihariye gikubiyemo amateka amwe y’ubuhanuzi. Imirongo itandatu ya nyuma ya Daniyeli cumi na rimwe itangirana n’amagambo agira ati: “No mu gihe cy’imperuka,” ari cyo 1798. Hanyuma iyo mirongo itandatu ikagaragaza ibikorwa bya nyuma by’ubupapa kugeza aho, mu murongo wa mbere wa Daniyeli cumi na kabiri, Mikayeli ahaguruka maze igihe cy’igeragezwa cy’abantu kirangira, bigatangiza ibyago birindwi bya nyuma. Mu murongo wa mirongo ine na ine w’igice cya cumi na rimwe, ubutumwa bw’icyo gihe burakaza ubupapa kandi bugatangiza ubwicanyi ndengakamere buba mbere gato y’uko igihe cy’igeragezwa kirangira, bugereranywa n’“inkuru ziturutse iburasirazuba n’iziturutse amajyaruguru.”</w:t>
      </w:r>
    </w:p>
    <w:p>
      <w:pPr>
        <w:pStyle w:val="ArticleBody"/>
        <w:jc w:val="left"/>
      </w:pPr>
      <w:r>
        <w:rPr>
          <w:rFonts w:ascii="Times New Roman" w:hAnsi="Times New Roman" w:eastAsia="Times New Roman" w:cs="Times New Roman"/>
        </w:rPr>
        <w:t>Ubutumwa buva iburasirazuba n’ubuva amajyaruguru bugereranya ubutumwa bwa nyuma bwo kuburira, kuko butangazwa mbere gato y’uko Mikaeli ahaguruka. Ni bwo butumwa bw’umumarayika wa gatatu butangazwa mu gihe cyo gusukwa kwa Mwuka Wera. Daniyeli yagaragaje ubwo butumwa nk’ubugizwe n’impande ebyiri. Ubutumwa bw’“amajyaruguru” burakaza ubupapa ni ubutumwa bugaragaza “umwami w’amajyaruguru” nk’ububasha bwa gipapa, kandi ubutumwa bw’“iburasirazuba” ni ubutumwa bw’abana b’iburasirazuba, ari bo Isilamu. Birumvikana ko na bwo bufite n’izindi nsobanuro zikomeye, ariko iburasirazuba ni ikimenyetso cya Isilamu, kandi antikristo ni ikinyoma gisimbura Umwami nyakuri w’Amajyaruguru. Ubutumwa bw’umumarayika wa gatatu buburira abantu kwirinda kwakira ikimenyetso cy’umwami w’amajyaruguru (ikimenyetso cy’inyamaswa) bunaburira ko Isilamu izatera igihe igikombe cy’ubugome kizaba cyuzuye ku bw’Amerika, kandi Amerika yuzuriza igikombe cyayo cy’ubugome ku itegeko ryo ku Cyumweru.</w:t>
      </w:r>
    </w:p>
    <w:p>
      <w:pPr>
        <w:pStyle w:val="ArticleBody"/>
        <w:jc w:val="left"/>
      </w:pPr>
      <w:r>
        <w:rPr>
          <w:rFonts w:ascii="Times New Roman" w:hAnsi="Times New Roman" w:eastAsia="Times New Roman" w:cs="Times New Roman"/>
        </w:rPr>
        <w:t>Ibyahishuwe igice cya cumi na gatatu uhereye ku murongo wa cumi n’umwe no gukomeza hagaragaza amateka y’ubuhanuzi nyine amwe, kandi na yo atangirira mu gihe cy’imperuka mu mwaka wa 1798.</w:t>
      </w:r>
    </w:p>
    <w:p>
      <w:pPr>
        <w:pStyle w:val="ArticleScripture"/>
        <w:jc w:val="left"/>
      </w:pPr>
      <w:r>
        <w:rPr>
          <w:rFonts w:ascii="Times New Roman" w:hAnsi="Times New Roman" w:eastAsia="Times New Roman" w:cs="Times New Roman"/>
        </w:rPr>
        <w:t>“Ni ikihe gihugu cyo mu Isi Nshya mu mwaka wa 1798 cyari kirimo kuzamuka mu bubasha, kigaragaza isezerano ry’imbaraga n’ubuhangange, kandi gikurura inyungu y’isi? Gushyira mu bikorwa iki kimenyetso ntibikemera gushidikanywaho. Hari igihugu kimwe, kandi kimwe gusa, cyujuje ibisobanuro by’ubu buhanuzi; bwerekeza mu buryo budashidikanywaho kuri Leta Zunze Ubumwe za Amerika.” The Great Controversy, 440.</w:t>
      </w:r>
    </w:p>
    <w:p>
      <w:pPr>
        <w:pStyle w:val="ArticleBody"/>
        <w:jc w:val="left"/>
      </w:pPr>
      <w:r>
        <w:rPr>
          <w:rFonts w:ascii="Times New Roman" w:hAnsi="Times New Roman" w:eastAsia="Times New Roman" w:cs="Times New Roman"/>
        </w:rPr>
        <w:t>Amateka y’ubuhanuzi amwe ni yo asobanurwa mu Ibyahishuwe 13:11–18 nk’uko asobanurwa muri Daniyeli 11:40–45. Nk’uko biri ku mirongo yo muri Daniyeli, inkuru yerekeye uruhare rwa Leta Zunze Ubumwe z’Abamerika irangirana no kurangira kw’igihe cy’imbabazi, ubwo Leta Zunze Ubumwe z’Amerika zihatira isi kwemera ikimenyetso cy’inyamaswa. Hanyuma, nk’uko biri muri Daniyeli 11, ubutumwa bw’iki gihe butangirwa mu gice cya cumi na kane. Imiterere ni imwe rwose muri ayo magambo yombi, usibye ko imirongo ya Daniyeli isobanura ibikorwa by’ubupapa, naho Ibyahishuwe 13 yo ikagaragaza uruhare rwa Leta Zunze Ubumwe z’Amerika. Muri iyo mirongo yombi dusanga ko Ibyahishuwe 17 ivuga amateka amwe, ariko igashyira imbere uruhare rw’ikiyoka, gishushanywa nk’abami icumi, ari bo Muryango w’Abibumbye. Ibyo bice bitatu byatekerejweho, umurongo ku wundi murongo, bigaragaza uruhare rw’ikiyoka n’inyamaswa n’umuhanuzi w’ibinyoma, ari bo muri Ibyahishuwe 16 bayobora isi kuri Harumagedoni; ni cyo gituma bifite akamaro ko Yohana atumenyesha ko, igihe Ibyahishuwe 17 itangira, umwe mu bamarayika bari basutse ibyago birindwi bya nyuma aza kubwira Yohana iby’urubanza rw’indaya y’i Roma.</w:t>
      </w:r>
    </w:p>
    <w:p>
      <w:pPr>
        <w:pStyle w:val="ArticleScripture"/>
        <w:jc w:val="left"/>
      </w:pPr>
      <w:r>
        <w:rPr>
          <w:rFonts w:ascii="Times New Roman" w:hAnsi="Times New Roman" w:eastAsia="Times New Roman" w:cs="Times New Roman"/>
        </w:rPr>
        <w:t>Nuko umwe muri ba bamarayika barindwi bari bafite za nzabya ndwi araza avugana nanjye, arambwira ati: Ngwino hano; ndakwereka urubanza rw’iyo ndaya ikomeye yicaye ku mazi menshi; ari na yo abami bo mu isi basambanaga na yo, kandi abatuye isi basindishijwe n’umuvinyu w’ubusambanyi bwayo. Ibyahishuwe 17:1, 2.</w:t>
      </w:r>
    </w:p>
    <w:p>
      <w:pPr>
        <w:pStyle w:val="ArticleBody"/>
        <w:jc w:val="left"/>
      </w:pPr>
      <w:r>
        <w:rPr>
          <w:rFonts w:ascii="Times New Roman" w:hAnsi="Times New Roman" w:eastAsia="Times New Roman" w:cs="Times New Roman"/>
        </w:rPr>
        <w:t>Ku bijyanye n’Abamilerite, byari ibyerekeye Roma y’abapagani na Roma y’ubupapa; ariko ku iherezo ni ibyerekeye ubumwe bw’ibice bitatu. Nk’uko mu buryo bugaragara agaragaza izo mbaraga eshatu mu bice bya cumi na bibiri na cumi na bitatu, ni ko anagaragaza mu buryo busobanutse ko umugore uvugwa mu gice cya cumi na karindwi ari ubupapa.</w:t>
      </w:r>
    </w:p>
    <w:p>
      <w:pPr>
        <w:pStyle w:val="ArticleScripture"/>
        <w:jc w:val="left"/>
      </w:pPr>
      <w:r>
        <w:rPr>
          <w:rFonts w:ascii="Times New Roman" w:hAnsi="Times New Roman" w:eastAsia="Times New Roman" w:cs="Times New Roman"/>
        </w:rPr>
        <w:t>“Umugore [Babuloni] uvugwa mu Ibyahishuwe 17 arasobanurwa ngo yari ‘yambaye ibara ry’isine n’iritukura, kandi arimbishijwe izahabu n’amabuye y’igiciro cyinshi n’imaragarita, afite mu kuboko kwe igikombe cy’izahabu cyuzuye ibizira n’umwanda: … kandi ku gahanga ke hari handitswe izina ngo, “Amayobera, Babuloni Ikomeye, nyina w’indaya.”’ Umuhanuzi aravuga ati: ‘Mbona uwo mugore yasinze amaraso y’abera n’amaraso y’abahowe Yesu.’ Kandi Babuloni yongeye gutangazwa ko ari ‘uwo murwa ukomeye utegeka abami bo mu isi.’ Ibyahishuwe 17:4–6, 18. Ubutegetsi bwakomeje gutegekesha igitugu abami b’Ubukristo mu binyejana byinshi ni Roma.” Intambara Ikomeye, 382.</w:t>
      </w:r>
    </w:p>
    <w:p>
      <w:pPr>
        <w:pStyle w:val="ArticleBody"/>
        <w:jc w:val="left"/>
      </w:pPr>
      <w:r>
        <w:rPr>
          <w:rFonts w:ascii="Times New Roman" w:hAnsi="Times New Roman" w:eastAsia="Times New Roman" w:cs="Times New Roman"/>
        </w:rPr>
        <w:t>None se, amateka y’ubuhanuzi agaragazwa mu gice cya cumi na karindwi atangirira ryari?</w:t>
      </w:r>
    </w:p>
    <w:p>
      <w:pPr>
        <w:pStyle w:val="ArticleScripture"/>
        <w:jc w:val="left"/>
      </w:pPr>
      <w:r>
        <w:rPr>
          <w:rFonts w:ascii="Times New Roman" w:hAnsi="Times New Roman" w:eastAsia="Times New Roman" w:cs="Times New Roman"/>
        </w:rPr>
        <w:t>Nuko antwara mu Mwuka anjyana mu butayu; mbona umugore yicaye ku nyamaswa y’umutuku utukura, yuzuyeho amazina yo gutuka Imana, ifite imitwe irindwi n’amahembe icumi. Uwo mugore yari yambaye ibara ry’umuhengeri n’iry’umutuku utukura, kandi arimbishijwe zahabu n’amabuye y’agaciro n’imaragarita, afite mu kuboko kwe igikombe cy’izahabu cyuzuye ibizira n’umwanda w’ubusambanyi bwe. Kandi ku gahanga ke hari handitswe izina ngo: AMAYOBERA, BABULONI IY’IKOMEYE, NYINA W’INDAYA N’UW’IBIZIRA BYO MU ISI. Mbona uwo mugore yasinze amaraso y’abera n’amaraso y’abahamyaga Yesu; maze mbonye uwo mugore, ndatangara cyane. Ibyahishuwe 17:3–6.</w:t>
      </w:r>
    </w:p>
    <w:p>
      <w:pPr>
        <w:pStyle w:val="ArticleBody"/>
        <w:jc w:val="left"/>
      </w:pPr>
      <w:r>
        <w:rPr>
          <w:rFonts w:ascii="Times New Roman" w:hAnsi="Times New Roman" w:eastAsia="Times New Roman" w:cs="Times New Roman"/>
        </w:rPr>
        <w:t>Kugira ngo Yohana abone uwo mugore, atwarwa mu buryo bw’ubuhanuzi akajyanwa mu butayu, ubwo Yohana ubwe yamaze kugaragaza mu gice cya cumi na kabiri ko bufitanye isano n’abahamya babiri nk’imyaka igihumbi na magana abiri na mirongo itandatu y’ubutegetsi bwa papa.</w:t>
      </w:r>
    </w:p>
    <w:p>
      <w:pPr>
        <w:pStyle w:val="ArticleScripture"/>
        <w:jc w:val="left"/>
      </w:pPr>
      <w:r>
        <w:rPr>
          <w:rFonts w:ascii="Times New Roman" w:hAnsi="Times New Roman" w:eastAsia="Times New Roman" w:cs="Times New Roman"/>
        </w:rPr>
        <w:t>Nuko wa mugore ahungira mu butayu, aho afite ahantu yateguriwe n’Imana, kugira ngo bamugaburireyo iminsi igihumbi na magana abiri na mirongo itandatu.... Nuko uwo mugore ahabwa amababa abiri y’inkona nini, kugira ngo ahungire mu butayu, ajye aho hantu he, aho agaburirwa igihe kimwe n’ibihe bibiri n’igice cy’igihe, ngo ave imbere y’inzoka. Ibyahishuwe 12:6, 14.</w:t>
      </w:r>
    </w:p>
    <w:p>
      <w:pPr>
        <w:pStyle w:val="ArticleBody"/>
        <w:jc w:val="left"/>
      </w:pPr>
      <w:r>
        <w:rPr>
          <w:rFonts w:ascii="Times New Roman" w:hAnsi="Times New Roman" w:eastAsia="Times New Roman" w:cs="Times New Roman"/>
        </w:rPr>
        <w:t>Yohana yajyanywe mu buryo bw’ubuhanuzi ajyanwa mu gihe cy’ubutayu, ariko umurongo wa gatatu n’uwukurikira ugaragaza neza aho, muri iyo myaka igihumbi na magana abiri na mirongo itandatu, Yohana yajyanywe, kuko uwo mugore yari amaze gusinda amaraso y’itotezwa, kandi yari asanzwe ari “nyina w’indaya.” Yohana yajyanywe ku iherezo ry’igihe cy’ubutayu, kuko uwo mugore yari amaze kunywa ku maraso y’itotezwa kandi amatorero y’Abaporotesitanti yari asanzwe agaruka mu rwuri rwe no guhinduka abakobwa be, kuko muri icyo gihe yari azwiho ko ari “nyina w’indaya.” Yari asanzwe afite abakobwa. Ubuhamya bwa Yohana mu gice cya cumi na karindwi butangirira mu 1798, nk’uko n’ayo mateka y’ubuhanuzi amwe yatangiriraga aho, ayo yagereranyaga ya nyamaswa muri Daniyeli cumi na umwe n’umuhanuzi w’ibinyoma mu Byahishuwe cumi na bitatu.</w:t>
      </w:r>
    </w:p>
    <w:p>
      <w:pPr>
        <w:pStyle w:val="ArticleBody"/>
        <w:jc w:val="left"/>
      </w:pPr>
      <w:r>
        <w:rPr>
          <w:rFonts w:ascii="Times New Roman" w:hAnsi="Times New Roman" w:eastAsia="Times New Roman" w:cs="Times New Roman"/>
        </w:rPr>
        <w:t>Nk’uko bimeze no ku mirongo ibiri y’ubuhanuzi isigaye, iyo igice cya cumi na karindwi kirangiye, igice cya cumi na munani ni bwo gisobanura ubutumwa bw’igihe. Imirongo itatu y’ubuhanuzi, umwe kuri buri gice cy’ubumwe bwikubye gatatu. Yose agaragazwa ku miterere imwe y’amateka itangira mu 1798 ikageza ku irangira ry’igihe cy’imbabazi, kandi yose ashimangira ubutumwa bwa nyuma bw’umuburo.</w:t>
      </w:r>
    </w:p>
    <w:p>
      <w:pPr>
        <w:pStyle w:val="ArticleBody"/>
        <w:jc w:val="left"/>
      </w:pPr>
      <w:r>
        <w:rPr>
          <w:rFonts w:ascii="Times New Roman" w:hAnsi="Times New Roman" w:eastAsia="Times New Roman" w:cs="Times New Roman"/>
        </w:rPr>
        <w:t>Ameza ya Habakuki asobanura ingingo ya Ibyahishuwe cumi na birindwi mu buryo burambuye cyane kurushaho, bityo rero ubu ndasimbukira ku mayobera agaragazwa muri icyo gice gishyira ahagaragara ubwami umunani bwo mu buhanuzi bwa Bibiliya.</w:t>
      </w:r>
    </w:p>
    <w:p>
      <w:pPr>
        <w:pStyle w:val="ArticleScripture"/>
        <w:jc w:val="left"/>
      </w:pPr>
      <w:r>
        <w:rPr>
          <w:rFonts w:ascii="Times New Roman" w:hAnsi="Times New Roman" w:eastAsia="Times New Roman" w:cs="Times New Roman"/>
        </w:rPr>
        <w:t>Kandi hano hari ubwenge bw’ubushishozi. Imitwe irindwi ni imisozi irindwi, uwo mugore yicayeho. Kandi hariho abami barindwi: batanu baraguye, umwe niho ari, undi ntaraza; kandi namara kuza, akwiriye kumara igihe gito. Kandi ya nyamaswa yariho, none ikaba itakiriho, ni yo mwami wa munani, kandi akomoka muri ba bandi barindwi, kandi ajya kurimbuka. Ibyahishuwe 17:9–11.</w:t>
      </w:r>
    </w:p>
    <w:p>
      <w:pPr>
        <w:pStyle w:val="ArticleBody"/>
        <w:jc w:val="left"/>
      </w:pPr>
      <w:r>
        <w:rPr>
          <w:rFonts w:ascii="Times New Roman" w:hAnsi="Times New Roman" w:eastAsia="Times New Roman" w:cs="Times New Roman"/>
        </w:rPr>
        <w:t>Daniyeli abwira Nebukadinezari ati: “Ni wowe mutwe w’izahabu.”</w:t>
      </w:r>
    </w:p>
    <w:p>
      <w:pPr>
        <w:pStyle w:val="ArticleScripture"/>
        <w:jc w:val="left"/>
      </w:pPr>
      <w:r>
        <w:rPr>
          <w:rFonts w:ascii="Times New Roman" w:hAnsi="Times New Roman" w:eastAsia="Times New Roman" w:cs="Times New Roman"/>
        </w:rPr>
        <w:t>Kandi aho abana b’abantu batuye hose, inyamaswa zo mu ishyamba n’ibiguruka byo mu ijuru yabigushyize mu maboko, kandi yakugize umutware wabyo byose. Uri uwo mutwe w’izahabu. Daniel 2:38.</w:t>
      </w:r>
    </w:p>
    <w:p>
      <w:pPr>
        <w:pStyle w:val="ArticleBody"/>
        <w:jc w:val="left"/>
      </w:pPr>
      <w:r>
        <w:rPr>
          <w:rFonts w:ascii="Times New Roman" w:hAnsi="Times New Roman" w:eastAsia="Times New Roman" w:cs="Times New Roman"/>
        </w:rPr>
        <w:t>Daniyeli na we yabwiye Nebukadinezari ati: “Wowe, yewe mwami, uri umwami w’abami.”</w:t>
      </w:r>
    </w:p>
    <w:p>
      <w:pPr>
        <w:pStyle w:val="ArticleScripture"/>
        <w:jc w:val="left"/>
      </w:pPr>
      <w:r>
        <w:rPr>
          <w:rFonts w:ascii="Times New Roman" w:hAnsi="Times New Roman" w:eastAsia="Times New Roman" w:cs="Times New Roman"/>
        </w:rPr>
        <w:t>Wowe, yewe mwami, uri umwami w’abami; kuko Imana yo mu ijuru yaguhaye ubwami, n’ubushobozi, n’imbaraga, n’ikuzo. Daniyeli 2:37.</w:t>
      </w:r>
    </w:p>
    <w:p>
      <w:pPr>
        <w:pStyle w:val="ArticleBody"/>
        <w:jc w:val="left"/>
      </w:pPr>
      <w:r>
        <w:rPr>
          <w:rFonts w:ascii="Times New Roman" w:hAnsi="Times New Roman" w:eastAsia="Times New Roman" w:cs="Times New Roman"/>
        </w:rPr>
        <w:t>Nebukadinezari yari “umutwe,” kandi yari umwami, ndetse yari umwami w’abami kuko yahagarariraga ubwa mbere mu bwami bwahagarariwe muri cya gishushanyo. Nebukadinezari yari umwami wahagarariwe na zahabu, kandi ubundi bwami n’abami bandi bari kuzahagararirwa n’ibindi byuma byo muri icyo gishushanyo, ariko Nebukadinezari yari uwa mbere, bityo akaba umwami w’abami. Urundi rwego tutari buvugeho ubu ni uko ubwami bw’i Babuloni bugereranya ubwami bushaka kwigana Kristo mu buryo bw’uburiganya, we Mwami nyakuri w’abami.</w:t>
      </w:r>
    </w:p>
    <w:p>
      <w:pPr>
        <w:pStyle w:val="ArticleBody"/>
        <w:jc w:val="left"/>
      </w:pPr>
      <w:r>
        <w:rPr>
          <w:rFonts w:ascii="Times New Roman" w:hAnsi="Times New Roman" w:eastAsia="Times New Roman" w:cs="Times New Roman"/>
        </w:rPr>
        <w:t>Mu ntangiriro y’ubuhamya bwa Yesaya buvuga ku buhanuzi bw’imyaka ibihumbi bibiri na magana atanu na makumyabiri (inshuro ndwi zo muri Abalewi 26), Yesaya agaragaza ko abami ari imitwe.</w:t>
      </w:r>
    </w:p>
    <w:p>
      <w:pPr>
        <w:pStyle w:val="ArticleScripture"/>
        <w:jc w:val="left"/>
      </w:pPr>
      <w:r>
        <w:rPr>
          <w:rFonts w:ascii="Times New Roman" w:hAnsi="Times New Roman" w:eastAsia="Times New Roman" w:cs="Times New Roman"/>
        </w:rPr>
        <w:t>Kuko umutwe wa Siriya ari i Damasiko, n’umutwe wa Damasiko akaba ari Resini; kandi mu myaka mirongo itandatu n’itanu Efurayimu izavunagurwa, ku buryo itazaba ikiri ubwoko. Kandi umutwe wa Efurayimu ni Samariya, n’umutwe wa Samariya akaba ari mwene Remaliya. Nimudashaka kwizera, ni ukuri ntimuzakomera. Yesaya 7:7, 8.</w:t>
      </w:r>
    </w:p>
    <w:p>
      <w:pPr>
        <w:pStyle w:val="ArticleBody"/>
        <w:jc w:val="left"/>
      </w:pPr>
      <w:r>
        <w:rPr>
          <w:rFonts w:ascii="Times New Roman" w:hAnsi="Times New Roman" w:eastAsia="Times New Roman" w:cs="Times New Roman"/>
        </w:rPr>
        <w:t>Yesaya arimo gusa ashyiraho aho ibihe bibiri by’imyaka ibihumbi bibiri magana atanu na makumyabiri bitangirira, byerekeye ubwami bwo mu majyaruguru bwa Samariya n’ubwami bwo mu majyepfo bwa Yuda; kandi mu kubikora ashyiramo abahamya babiri bemeza ko umurwa mukuru w’ishyanga ari umutwe waryo, kandi ko umwami ari umutwe w’umurwa mukuru. “Umutwe” ni umwami n’ubwami. Mu Byahishuwe, uwo murongo nyene w’ubuhanuzi wongera gufatwa nk’uko biri muri Daniyeli.</w:t>
      </w:r>
    </w:p>
    <w:p>
      <w:pPr>
        <w:pStyle w:val="ArticleBody"/>
        <w:jc w:val="left"/>
      </w:pPr>
      <w:r>
        <w:rPr>
          <w:rFonts w:ascii="Times New Roman" w:hAnsi="Times New Roman" w:eastAsia="Times New Roman" w:cs="Times New Roman"/>
        </w:rPr>
        <w:t>Ni yo mpamvu, igihe Yohana ajyanwa mu mwaka wa 1798 maze akagezwaho igisakuzo kigaragaza ko hari “imitwe” irindwi, aba arimo kugaragaza ko hari ubwami burindwi. Hanyuma abwirwa ko imitwe itanu cyangwa ubwami butanu byaguye. Mu mwaka wa 1798, ubwami bwa gatanu bwo mu buhanuzi bwa Bibiliya bwari bumaze kugwa ubwo bwahabwaga igikomere cyica amaherezo cyari kuzakira.</w:t>
      </w:r>
    </w:p>
    <w:p>
      <w:pPr>
        <w:pStyle w:val="ArticleBody"/>
        <w:jc w:val="left"/>
      </w:pPr>
      <w:r>
        <w:rPr>
          <w:rFonts w:ascii="Times New Roman" w:hAnsi="Times New Roman" w:eastAsia="Times New Roman" w:cs="Times New Roman"/>
        </w:rPr>
        <w:t>Yohana, uhagaze mu mateka y’igihe cy’imperuka mu mwaka wa 1798, na we abwirwa ko umwe mu mitwe “ariho.” Ubwami bwa gatandatu bwo mu buhanuzi bwa Bibiliya bwatangiye mu 1798, bityo rero ubwo Yohana yajyanwaga mu buryo bw’ubuhanuzi akagezwa mu 1798, ubwami bwariho icyo gihe ni Leta Zunze Ubumwe z’Amerika, kandi yongeye kubwirwa ko ubwami bwa karindwi bwari bugikurikira nyuma ya 1798, kuko bwari butaraza. Ubwami bwa karindwi bwari bukiri imbere y’igihe cya 1798 ni Umuryango w’Abibumbye, uhagarariwe n’abami icumi, kandi ni wo uvugwa mu Byahishuwe igice cya cumi na karindwi. Ariko kandi hariho n’ubwa munani, bukomoka muri bwa burindwi. Roma buri gihe iza ari ubwa munani kandi ikomoka muri bwa burindwi.</w:t>
      </w:r>
    </w:p>
    <w:p>
      <w:pPr>
        <w:pStyle w:val="ArticleBody"/>
        <w:jc w:val="left"/>
      </w:pPr>
      <w:r>
        <w:rPr>
          <w:rFonts w:ascii="Times New Roman" w:hAnsi="Times New Roman" w:eastAsia="Times New Roman" w:cs="Times New Roman"/>
        </w:rPr>
        <w:t>Hari byinshi byo kuvuga ku bikubiye mu gice cya cumi na karindwi, ariko icyo turimo ni ukugaragaza gusa ubwami umunani bw’ubuhanuzi bwa Bibiliya buvugwa mu gice cya cumi na karindwi, kugira ngo tubone uburyo imyumvire y’Abamillerite y’ubwami bune ihura n’ubwami umunani bwo mu Byahishuwe 17.</w:t>
      </w:r>
    </w:p>
    <w:p>
      <w:pPr>
        <w:pStyle w:val="ArticleBody"/>
        <w:jc w:val="left"/>
      </w:pPr>
      <w:r>
        <w:rPr>
          <w:rFonts w:ascii="Times New Roman" w:hAnsi="Times New Roman" w:eastAsia="Times New Roman" w:cs="Times New Roman"/>
        </w:rPr>
        <w:t>Ibi tuzabigarukaho mu nyandiko ikurikira.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Uwa Munani ni uwo muri abo Barindwi — Nimero ya Kabiri</dc:title>
  <dc:subject>Ubwami bwo mu Buhanuzi bwa Bibiliya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