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Iya Munani akomoka kuri ba Barindwi — Umubare wa Gatatu</w:t>
      </w:r>
    </w:p>
    <w:p>
      <w:pPr>
        <w:pStyle w:val="ArticleSubtitle"/>
        <w:jc w:val="left"/>
      </w:pPr>
      <w:r>
        <w:rPr>
          <w:rFonts w:ascii="Arial" w:hAnsi="Arial" w:eastAsia="Arial" w:cs="Arial"/>
        </w:rPr>
        <w:t>Daniyeli Kabiri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Ikibazo tuzashaka gukemura muri iyi nyandiko ni ukuntu ukuvugwa kwa mbere k’ubwami buvugwa mu buhanuzi bwa Bibiliya muri Daniyeli igice cya kabiri guhuje n’ukuvugwa kwabwo kwa nyuma mu Ibyahishuwe igice cya cumi na karindwi. Ndagamije kubaza ibibazo bimwe ku by’ukuri bigaragazwa mu gishushanyo cya Nebukadinezari no ku mwanya w’abapayoni, yuko amateka yabo yagereranyaga igihe urutare rwari gukubita ibirenge by’icyo gishushanyo.</w:t>
      </w:r>
    </w:p>
    <w:p>
      <w:pPr>
        <w:pStyle w:val="ArticleBody"/>
        <w:jc w:val="left"/>
      </w:pPr>
      <w:r>
        <w:rPr>
          <w:rFonts w:ascii="Times New Roman" w:hAnsi="Times New Roman" w:eastAsia="Times New Roman" w:cs="Times New Roman"/>
        </w:rPr>
        <w:t>Mushiki wa White agaragaza ko twari tugeze aho “umurimo wera w’Imana ugereranywa n’ibirenge by’icyo gishushanyo, aho icyuma cyari kivangiye n’ibumba ryoroheje,” kandi akomeza kubisobanura nk’“ukwivanga kw’ubutegetsi bw’idini n’ubutegetsi bwa Leta.”</w:t>
      </w:r>
    </w:p>
    <w:p>
      <w:pPr>
        <w:pStyle w:val="ArticleScripture"/>
        <w:jc w:val="left"/>
      </w:pPr>
      <w:r>
        <w:rPr>
          <w:rFonts w:ascii="Times New Roman" w:hAnsi="Times New Roman" w:eastAsia="Times New Roman" w:cs="Times New Roman"/>
        </w:rPr>
        <w:t>“Twageze mu gihe umurimo wera w’Imana ushushanywa n’ibirenge by’icyo gishushanyo, aho icyuma cyavangiwe n’ibumba ryoroshye. Imana ifite ubwoko bwayo, ubwoko bwatoranyijwe, ubushishozi bwabwo bugomba kwezwa, kandi ntibukwiriye guhinduka ubudahirwa no kurambika ku rufatiro ibiti n’ubwatsi n’ibikenyeri. Ubugingo bwose bw’indahemuka ku mategeko y’Imana buzabona ko ikiranga ukwizera kwacu ari Isabato y’umunsi wa karindwi. Iyaba ubutegetsi bwubahaga Isabato nk’uko Imana yabitegetse, bwahagarara mu mbaraga z’Imana no mu kurengera ukwizera kwahawe abera rimwe na rizima. Ariko abanyapolitiki bazashyigikira isabato y’ikinyoma, kandi bazavanga ukwizera kwabo kw’idini no kwizihiza uyu mwana wa papa, bawushyira hejuru y’Isabato Uwiteka yejeje kandi aha umugisha, ayitandukanyiriza umuntu ngo ayirinde kuyitaho nk’iyera, nk’ikimenyetso hagati Ye n’ubwoko Bwe mu bihe ibihumbi by’amasekuru. Uku kuvanga ubuhanga bw’idini n’ubuhanga bwa leta gushushanywa n’icyuma n’ibumba. Ubu bumwe burimo guca intege imbaraga zose z’amatorero. Uku guha itorero ububasha bwa leta kuzazana ingaruka mbi. Abantu hafi barenze aho kwihangana kw’Imana kugera. Bashoye imbaraga zabo muri politiki, kandi biyunze n’ubupapa. Ariko igihe kizaza ubwo Imana izahana abatesheje agaciro amategeko yayo, kandi umurimo wabo mubi uzabagarukira.” The Seventh-day Adventist Bible Commentary, volume 4, 1168.</w:t>
      </w:r>
    </w:p>
    <w:p>
      <w:pPr>
        <w:pStyle w:val="ArticleBody"/>
        <w:jc w:val="left"/>
      </w:pPr>
      <w:r>
        <w:rPr>
          <w:rFonts w:ascii="Times New Roman" w:hAnsi="Times New Roman" w:eastAsia="Times New Roman" w:cs="Times New Roman"/>
        </w:rPr>
        <w:t>Igihe tugezeho, aho umurimo wera w’Imana uvangirwa n’imiyoborere y’itorero hamwe n’imiyoborere ya leta, ni isobanuro cy’igihe kigenda gitera imbere buhoro buhoro. Aravuga ko uko kuvangana “gucogoza imbaraga zose z’amatorero,” kandi ko “kuzazana ingaruka mbi,” kandi ko “igihe kizaza ubwo Imana izahana abatesheje agaciro amategeko yayo.”</w:t>
      </w:r>
    </w:p>
    <w:p>
      <w:pPr>
        <w:pStyle w:val="ArticleBody"/>
        <w:jc w:val="left"/>
      </w:pPr>
      <w:r>
        <w:rPr>
          <w:rFonts w:ascii="Times New Roman" w:hAnsi="Times New Roman" w:eastAsia="Times New Roman" w:cs="Times New Roman"/>
        </w:rPr>
        <w:t>Kuvangavanga kw’itorero na Leta kugabanya imbaraga z’amatorero ni ishusho y’itorero ry’i Pergamo, aho guhuza amayeri y’itorero n’amayeri ya Leta byagereranyaga kugwa ukwizera kubanziriza guhishurwa kw’umuntu w’icyaha. Pergamo n’umwami w’abami ugereranya ubwumvikane bw’ubwiyunge hagati y’Ubukristo no gusenga ibigirwamana bibaho mu bwami bwa kane bwo muri Daniyeli 2. Uko bwumvikane bwagereranyijwe muri Daniyeli 2 hakoreshejwe ijambo “ibumba.”</w:t>
      </w:r>
    </w:p>
    <w:p>
      <w:pPr>
        <w:pStyle w:val="ArticleScripture"/>
        <w:jc w:val="left"/>
      </w:pPr>
      <w:r>
        <w:rPr>
          <w:rFonts w:ascii="Times New Roman" w:hAnsi="Times New Roman" w:eastAsia="Times New Roman" w:cs="Times New Roman"/>
        </w:rPr>
        <w:t>Wowe, mwami, warabonye, kandi dore igishushanyo gikomeye. Icyo gishushanyo gikomeye, cyari gifite ubwiza buhebuje, cyahagaze imbere yawe; kandi ishusho yacyo yari iteye ubwoba. Umutwe w’icyo gishushanyo wari uw’izahabu nziza rwose, igituza cyacyo n’amaboko yacyo byari ibya feza, inda yacyo n’ibibero byacyo byari ibya umuringa, amaguru yacyo yari ay’icyuma, ibirenge byacyo igice cyabyo ari icyuma, ikindi gice ari ibumba. Wakomeje kureba kugeza ubwo ibuye ryaciwe ridakozwe n’amaboko, rikubita icyo gishushanyo ku birenge byacyo byari iby’icyuma n’ibumba, ribijanjagura. Daniyeli 2:31–34.</w:t>
      </w:r>
    </w:p>
    <w:p>
      <w:pPr>
        <w:pStyle w:val="ArticleBody"/>
        <w:jc w:val="left"/>
      </w:pPr>
      <w:r>
        <w:rPr>
          <w:rFonts w:ascii="Times New Roman" w:hAnsi="Times New Roman" w:eastAsia="Times New Roman" w:cs="Times New Roman"/>
        </w:rPr>
        <w:t>Mu gihe ubusobanuro bwa Daniyeli bukomeza, ntikiba kikiri “ibumba” gusa, ahubwo cyahindutse ibumba ryanduye cyangwa “ibumba ry’ibyondo.”</w:t>
      </w:r>
    </w:p>
    <w:p>
      <w:pPr>
        <w:pStyle w:val="ArticleScripture"/>
        <w:jc w:val="left"/>
      </w:pPr>
      <w:r>
        <w:rPr>
          <w:rFonts w:ascii="Times New Roman" w:hAnsi="Times New Roman" w:eastAsia="Times New Roman" w:cs="Times New Roman"/>
        </w:rPr>
        <w:t>Kandi kuko wabonye ibirenge n’amano byari igice cy’ibumba ry’umubumbyi, n’igice cy’icyuma, ubwo bwami buzacikamo ibice; ariko muri bwo hazabamo bimwe mu bikomere by’icyuma, kuko wabonye icyuma kivanze n’ibumba ry’ibyondo. Daniel 2:41.</w:t>
      </w:r>
    </w:p>
    <w:p>
      <w:pPr>
        <w:pStyle w:val="ArticleBody"/>
        <w:jc w:val="left"/>
      </w:pPr>
      <w:r>
        <w:rPr>
          <w:rFonts w:ascii="Times New Roman" w:hAnsi="Times New Roman" w:eastAsia="Times New Roman" w:cs="Times New Roman"/>
        </w:rPr>
        <w:t>Ibumba ritanduye, ryari ibumba ry’Umubumbyi, rihinduka ibumba ry’icyondo. Imana ni yo Mubumbyi w’ijuru, kandi umurimo wayo ntuzigera uba uw’icyondo.</w:t>
      </w:r>
    </w:p>
    <w:p>
      <w:pPr>
        <w:pStyle w:val="ArticleScripture"/>
        <w:jc w:val="left"/>
      </w:pPr>
      <w:r>
        <w:rPr>
          <w:rFonts w:ascii="Times New Roman" w:hAnsi="Times New Roman" w:eastAsia="Times New Roman" w:cs="Times New Roman"/>
        </w:rPr>
        <w:t>Ariko noneho, Uwiteka, uri Data wa twese; turi ibumba, kandi uri Mubumbyi wacu; kandi twese turi umurimo w’ukuboko kwawe. Yesaya 64:8.</w:t>
      </w:r>
    </w:p>
    <w:p>
      <w:pPr>
        <w:pStyle w:val="ArticleBody"/>
        <w:jc w:val="left"/>
      </w:pPr>
      <w:r>
        <w:rPr>
          <w:rFonts w:ascii="Times New Roman" w:hAnsi="Times New Roman" w:eastAsia="Times New Roman" w:cs="Times New Roman"/>
        </w:rPr>
        <w:t>Mu mateka ya Roma ya gipagani, itorero rya Simuruna ryari ibumba ryera. Mu mateka ya Perugamo, ari bwo bwami bwa kane buvugwa muri Daniyeli kabiri, iryo bumba rihinduka ibumba rivanze n’icyondo. Icyavuzwe bwa mbere muri uwo murongo nk’“ibumba” gusa, hanyuma kikitwa “ibumba ry’umubumbyi”, gihinduka “ibumba rivanze n’icyondo”, uko ubusobanuro bukomeza. Perugamo ni ho iryo hinduka ryakorewe kugira ngo ritegurire inzira Tiyatira, ari yo Roma ya gipapa. Ihinduka riva ku “bumba” rijya ku “bumba rivanze n’icyondo” ni ukwimūra ku kwizera gutegurira inzira Tiyatira, Pawulo akagaragaza ko ari ko “kubanza kwimūra ku kwizera” mu Batesalonike ba Kabiri.</w:t>
      </w:r>
    </w:p>
    <w:p>
      <w:pPr>
        <w:pStyle w:val="ArticleBody"/>
        <w:jc w:val="left"/>
      </w:pPr>
      <w:r>
        <w:rPr>
          <w:rFonts w:ascii="Times New Roman" w:hAnsi="Times New Roman" w:eastAsia="Times New Roman" w:cs="Times New Roman"/>
        </w:rPr>
        <w:t>Abamillerite ntibashoboraga kureba ibirenze ubwami bwa kane bw’Abaroma, kandi bategerezaga ko Ukuza kwa Kabiri kwa Kristo kwaba ari cyo gikorwa cy’ubuhanuzi gikurikiraho, kuko ibuye rikubita ku birenge by’icyo gishushanyo rihagarariye Ukuza kwa Kabiri. Ariko se, Kristo yashyizeho ubwami mu 1798? Yaje rwose Ahera Cyane ku wa 22 Ukwakira 1844 kugira ngo ahabwe ubwami, ariko se bwashyizweho muri icyo gihe?</w:t>
      </w:r>
    </w:p>
    <w:p>
      <w:pPr>
        <w:pStyle w:val="ArticleBody"/>
        <w:jc w:val="left"/>
      </w:pPr>
      <w:r>
        <w:rPr>
          <w:rFonts w:ascii="Times New Roman" w:hAnsi="Times New Roman" w:eastAsia="Times New Roman" w:cs="Times New Roman"/>
        </w:rPr>
        <w:t>Igisubizo ku kibazo cya mbere muri ibyo bibiri ni uko Kristo atashyizeho ubwami Bwe bw’iteka ryose mu mwaka wa 1798. N’ikibazo cya kabiri, niba Kristo yarashyizeho cyangwa atarashyizeho ubwami Bwe bw’iteka ryose ku wa 22 Ukwakira 1844, igisubizo na cyo ni oya.</w:t>
      </w:r>
    </w:p>
    <w:p>
      <w:pPr>
        <w:pStyle w:val="ArticleBody"/>
        <w:jc w:val="left"/>
      </w:pPr>
      <w:r>
        <w:rPr>
          <w:rFonts w:ascii="Times New Roman" w:hAnsi="Times New Roman" w:eastAsia="Times New Roman" w:cs="Times New Roman"/>
        </w:rPr>
        <w:t>Mbese hari ubwami bwashyizweho mu gihe cya Roma ya gipagani? Ibi ndabibaza kuko ababanjirije abandi mu murimo basobanukiwe ko ubwami bwa kane ari Roma ya gipagani hamwe na Roma ya papa, ibyo bikaba bigaragaza umwaka wa 1798 nk’iherezo ry’ubwami bwa kane, igihe Kristo azashyiraho ubwami bw’iteka ryose. Ariko igitabo cy’Ibyahishuwe kigaragaza ubwami bune bukurikira Roma ya gipagani.</w:t>
      </w:r>
    </w:p>
    <w:p>
      <w:pPr>
        <w:pStyle w:val="ArticleBody"/>
        <w:jc w:val="left"/>
      </w:pPr>
      <w:r>
        <w:rPr>
          <w:rFonts w:ascii="Times New Roman" w:hAnsi="Times New Roman" w:eastAsia="Times New Roman" w:cs="Times New Roman"/>
        </w:rPr>
        <w:t>Niba ubwami bwa kane bw’icyuma muri Daniyeli 2 bugaragaza gusa Roma y’abapagani, aho ukwivanga kwa Konstantino kugaragazwa n’uko ibumba ryahindutse ibumba rivanze n’ibyondo, mbese Kristo yaba yarashyizeho ubwami muri ayo mateka? Igisubizo ni yego. Ku musaraba, ari wo mateka ya Perugamo, atari Tiyatira, Kristo yashyizeho ubwami Bwe bw’“ubuntu.” Ubwami bw’iteka ryose bwashyizweho ku musaraba, kandi intebe y’ubwami bwabwo ishushanya intebe yashyizweho mu gihe cy’imvura y’itumba. Iyo ntebe y’imvura y’itumba igereranya ubwami Bwe bw’“icyubahiro.”</w:t>
      </w:r>
    </w:p>
    <w:p>
      <w:pPr>
        <w:pStyle w:val="ArticleScripture"/>
        <w:jc w:val="left"/>
      </w:pPr>
      <w:r>
        <w:rPr>
          <w:rFonts w:ascii="Times New Roman" w:hAnsi="Times New Roman" w:eastAsia="Times New Roman" w:cs="Times New Roman"/>
        </w:rPr>
        <w:t>“Kwamamaza yokwejwe n’abigishwa mu izina ry’Umwami yari ukuri rwose muri buri ngingo, kandi ibyabaga byerekwagaho byari bisanzwe biba muri icyo gihe. Ubutumwa bwabo bwari ubu ngo: ‘Igihe kirasohoye, kandi ubwami bw’Imana buri hafi.’ Igihe ‘cyari kirasohoye’—ibyumweru mirongo itandatu n’icyenda byo muri Daniyeli 9, byagombaga kugera kuri Mesiya, ‘Uwasizwe’—Kristo yari amaze guhabwa gusigwa na Mwuka nyuma y’umubatizo yabatijwe na Yohana muri Yorodani. Kandi ‘ubwami bw’Imana’ bari baratangaje ko buri hafi bwashyizweho n’urupfu rwa Kristo. Ubu bwami ntibwari, nk’uko bari barigishijwe kubyizera, ubwami bwo ku isi. Kandi nanone ntibwari bwa bwami buzaza, butazapfa, buzashyirwaho igihe ‘ubwami n’ubutware n’ubuhangange bw’ubwami buri munsi y’ijuru ryose bizahabwa ubwoko bw’abera b’Isumbabyose;’ ubwo bwami bw’iteka ryose, aho ‘ubutware bwose buzamukorera kandi bumwumvire.’ Daniyeli 7:27. Nk’uko rikoreshwa muri Bibiliya, imvugo ngo ‘ubwami bw’Imana’ ikoreshwa yerekeza ku bwami bw’ubuntu no ku bwami bw’ikuzo. Ubwami bw’ubuntu bugaragazwa na Pawulo mu Rwandiko yandikiye Abaheburayo. Intumwa, imaze kwerekana Kristo, Umuvugizi w’impuhwe ‘wumva impuhwe z’intege nke zacu,’ iravuga iti: ‘Nuko rero twegere intebe y’ubuntu dushize amanga, kugira ngo tubone kubabarirwa no guhabwa ubuntu bwo kudutabara mu gihe gikwiriye.’ Abaheburayo 4:15, 16. Intebe y’ubuntu igereranya ubwami bw’ubuntu; kuko kubaho kw’intebe y’ubwami bisobanura kubaho kw’ubwami. Mu migani myinshi ye, Kristo akoresha imvugo ngo ‘ubwami bwo mu ijuru’ yerekeza ku murimo w’ubuntu bw’Imana mu mitima y’abantu.”</w:t>
      </w:r>
    </w:p>
    <w:p>
      <w:pPr>
        <w:pStyle w:val="ArticleScripture"/>
        <w:jc w:val="left"/>
      </w:pPr>
      <w:r>
        <w:rPr>
          <w:rFonts w:ascii="Times New Roman" w:hAnsi="Times New Roman" w:eastAsia="Times New Roman" w:cs="Times New Roman"/>
        </w:rPr>
        <w:t>“Nuko rero intebe y’icyubahiro ishushanya ubwami bw’icyubahiro; kandi ubu bwami buvugwaho mu magambo y’Umukiza ati: ‘Umwana w’umuntu niyaza afite ubwiza bwe, n’abamarayika bera bose bari kumwe na we, ni bwo azicara ku ntebe y’ubwiza bwe; kandi amahanga yose azateranirizwa imbere ye.’ Matayo 25:31, 32. Ubu bwami buracyari ubuzaza. Ntibuzashyirwaho kugeza ku kuza kwa kabiri kwa Kristo.”</w:t>
      </w:r>
    </w:p>
    <w:p>
      <w:pPr>
        <w:pStyle w:val="ArticleScripture"/>
        <w:jc w:val="left"/>
      </w:pPr>
      <w:r>
        <w:rPr>
          <w:rFonts w:ascii="Times New Roman" w:hAnsi="Times New Roman" w:eastAsia="Times New Roman" w:cs="Times New Roman"/>
        </w:rPr>
        <w:t>“Ubwami bw’ubuntu bwashyizweho ako kanya nyuma yo kugwa kw’umuntu, igihe hategurwaga umugambi wo gucungura inyokomuntu yiciriyeho urubanza. Bityo bwabanje kubaho mu mugambi no mu isezerano by’Imana; kandi kubwo kwizera, abantu bashoboraga kuba abanyagihugu babwo. Nyamara ntibwashinzwe by’ukuri kugeza ku rupfu rwa Kristo. Ndetse na nyuma yo gutangira umurimo We wo ku isi, Umukiza, ananiwe n’ukwinangira no kudashima by’abantu, yashoboraga kwisubiraho akareka igitambo cya Kaluvari. I Getsemani, igikombe cy’umubabaro cyahindagiraga mu kuboko Kwe. Yashoboraga no muri ako kanya guhanagura ibyuya by’amaraso ku gahanga Ke no gusiga inyokomuntu yiciriyeho urubanza irimbuka mu bugome bwayo. Iyo aza kubigenza atyo, ntihari kuba ubucunguzi bw’abantu bacumuye. Ariko ubwo Umukiza yatangaga ubugingo Bwe, kandi n’umwuka We wa nyuma ataka ati, ‘Birarangiye,’ ni bwo isohozwa ry’umugambi w’agakiza ryabaye ingirakamaro idashidikanywaho. Isezerano ry’agakiza ryahawe abo bantu babiri b’abanyabyaha bo muri Edeni ryemejwe burundu. Ubwami bw’ubuntu, bwari bwabanje kubaho ku bw’isezerano ry’Imana, ni bwo bwahise bushyirwaho.” The Great Controversy, 347.</w:t>
      </w:r>
    </w:p>
    <w:p>
      <w:pPr>
        <w:pStyle w:val="ArticleBody"/>
        <w:jc w:val="left"/>
      </w:pPr>
      <w:r>
        <w:rPr>
          <w:rFonts w:ascii="Times New Roman" w:hAnsi="Times New Roman" w:eastAsia="Times New Roman" w:cs="Times New Roman"/>
        </w:rPr>
        <w:t>Kristo yashyizeho ubwami bw’iteka mu mateka y’ubuhanuzi ya Roma ya gipagani, atari ku iherezo rya Roma ya gipapa. Kandi ashyiraho ubwami bwe bw’ikuzo mu Kugaruka Kwe kwa Kabiri, bukubiyemo amateka y’imvura y’itumba, igihe imiyaga ine y’Isilamu irekurwa.</w:t>
      </w:r>
    </w:p>
    <w:p>
      <w:pPr>
        <w:pStyle w:val="ArticleScripture"/>
        <w:jc w:val="left"/>
      </w:pPr>
      <w:r>
        <w:rPr>
          <w:rFonts w:ascii="Times New Roman" w:hAnsi="Times New Roman" w:eastAsia="Times New Roman" w:cs="Times New Roman"/>
        </w:rPr>
        <w:t>“Imvura y’itumba izamanukira abatunganye rwose—maze icyo gihe bose bazayakira nk’uko byahoze.”</w:t>
      </w:r>
    </w:p>
    <w:p>
      <w:pPr>
        <w:pStyle w:val="ArticleScripture"/>
        <w:jc w:val="left"/>
      </w:pPr>
      <w:r>
        <w:rPr>
          <w:rFonts w:ascii="Times New Roman" w:hAnsi="Times New Roman" w:eastAsia="Times New Roman" w:cs="Times New Roman"/>
        </w:rPr>
        <w:t>“Igihe abamarayika bane bazarekura, Kristo azashyiraho ubwami bwe. Nta n’umwe uzahabwa imvura y’itumba keretse abakora ibyo bashoboye byose. Kristo yadufasha. Bose bashobora kunesha kubw’ubuntu bw’Imana, binyuze mu maraso ya Yesu. Ijuru ryose rifitiye umurimo uyu ubushake. Abamarayika barawushishikariye.” Spalding and Magan, 3.</w:t>
      </w:r>
    </w:p>
    <w:p>
      <w:pPr>
        <w:pStyle w:val="ArticleBody"/>
        <w:jc w:val="left"/>
      </w:pPr>
      <w:r>
        <w:rPr>
          <w:rFonts w:ascii="Times New Roman" w:hAnsi="Times New Roman" w:eastAsia="Times New Roman" w:cs="Times New Roman"/>
        </w:rPr>
        <w:t>Iyo imiyaga ine irekuwe, Kristo ashyiraho ubwami Bwe. Imvura y’itumba n’irekurwa ry’imiyaga ine byombi bishushanya ibikorwa bigenda byikurikiranya, kandi nta na kimwe muri byo gishushanya igihe kimwe cyihariye. Imiyaga ine ishushanya Isilamu.</w:t>
      </w:r>
    </w:p>
    <w:p>
      <w:pPr>
        <w:pStyle w:val="ArticleScripture"/>
        <w:jc w:val="left"/>
      </w:pPr>
      <w:r>
        <w:rPr>
          <w:rFonts w:ascii="Times New Roman" w:hAnsi="Times New Roman" w:eastAsia="Times New Roman" w:cs="Times New Roman"/>
        </w:rPr>
        <w:t>“Abamarayika bafashe imiyaga ine, igereranywa n’ifarasi irakaye ishaka kwigobotora no kwihuta ikirenga hejuru y’isi yose, ijyana kurimbuka n’urupfu aho inyuze.”</w:t>
      </w:r>
    </w:p>
    <w:p>
      <w:pPr>
        <w:pStyle w:val="ArticleScripture"/>
        <w:jc w:val="left"/>
      </w:pPr>
      <w:r>
        <w:rPr>
          <w:rFonts w:ascii="Times New Roman" w:hAnsi="Times New Roman" w:eastAsia="Times New Roman" w:cs="Times New Roman"/>
        </w:rPr>
        <w:t>“Mbese tuzaryama tugeze ku rugabano rw’isi y’iteka? Mbese tuzaba ibirangare, dukonje kandi dupfuye? Yoo, iyaba mu matorero yacu twagira Umwuka n’umwuka w’ubugingo by’Imana bihumekerwa mu bwoko Bwayo, kugira ngo bushobore guhagarara ku birenge byabwo maze bubeho. Dukeneye kubona ko inzira ifunganye, kandi ko irembo rifunganye. Ariko uko tunyura muri iryo rembo rifunganye, ubugari bwaryo ntibugira umupaka.” Manuscript Releases, volume 20, 217.</w:t>
      </w:r>
    </w:p>
    <w:p>
      <w:pPr>
        <w:pStyle w:val="ArticleBody"/>
        <w:jc w:val="left"/>
      </w:pPr>
      <w:r>
        <w:rPr>
          <w:rFonts w:ascii="Times New Roman" w:hAnsi="Times New Roman" w:eastAsia="Times New Roman" w:cs="Times New Roman"/>
        </w:rPr>
        <w:t>Abamarayika bafashe ifarashi y’uburakari ya Isilamu ishaka kwigobotora, itwaye urupfu n’irimbuka aho inyura hose, muri cya gihe Umwuka w’Imana uhumekwa ku bwoko bw’Imana. Hanyuma bagahagarara ku birenge byabo bakabaho. Mbere y’uko Umwuka abahumekwamo, ubwoko bw’Imana buba bupfuye, kuko umwuka w’Umwuka ari wo utuma bahaguruka bagahagarara kandi bakabaho. Igihe Mushiki wa White avuga ko ubu tugeze mu gihe ibirenge by’icyo gishushanyo kivanzemo icyuma n’ibumba ryoroshye bigereranya ihuriro ry’itorero na Leta, isukwa ry’imvura y’itumba ryari rikiri mu gihe kizaza.</w:t>
      </w:r>
    </w:p>
    <w:p>
      <w:pPr>
        <w:pStyle w:val="ArticleScripture"/>
        <w:jc w:val="left"/>
      </w:pPr>
      <w:r>
        <w:rPr>
          <w:rFonts w:ascii="Times New Roman" w:hAnsi="Times New Roman" w:eastAsia="Times New Roman" w:cs="Times New Roman"/>
        </w:rPr>
        <w:t>“Imvura y’itumba igomba kugwa ku bwoko bw’Imana. Umumarayika ukomeye azamanuka ava mu ijuru, kandi isi yose izamurikirwa n’ubwiza bwe.” Review and Herald, 21 Mata 1891.</w:t>
      </w:r>
    </w:p>
    <w:p>
      <w:pPr>
        <w:pStyle w:val="ArticleBody"/>
        <w:jc w:val="left"/>
      </w:pPr>
      <w:r>
        <w:rPr>
          <w:rFonts w:ascii="Times New Roman" w:hAnsi="Times New Roman" w:eastAsia="Times New Roman" w:cs="Times New Roman"/>
        </w:rPr>
        <w:t>Hari amajwi abiri ari mu Ibyahishuwe igice cya cumi n’umunani.</w:t>
      </w:r>
    </w:p>
    <w:p>
      <w:pPr>
        <w:pStyle w:val="ArticleScripture"/>
        <w:jc w:val="left"/>
      </w:pPr>
      <w:r>
        <w:rPr>
          <w:rFonts w:ascii="Times New Roman" w:hAnsi="Times New Roman" w:eastAsia="Times New Roman" w:cs="Times New Roman"/>
        </w:rPr>
        <w:t>“Igihe Yesu yatangiraga umurimo We wo mu ruhame, yejeje Urusengero arukuramo uguhumanya kwarwo k’ubuziranenge. Mu bikorwa bya nyuma by’umurimo We harimo kwezwa kwa kabiri kw’Urusengero. Ni ko no mu murimo wa nyuma wo kuburira abari mu isi, amatorero ahabwa guhamagarwa kubiri gutandukanye.” _Selected Messages_, igitabo cya 2, 118.</w:t>
      </w:r>
    </w:p>
    <w:p>
      <w:pPr>
        <w:pStyle w:val="ArticleBody"/>
        <w:jc w:val="left"/>
      </w:pPr>
      <w:r>
        <w:rPr>
          <w:rFonts w:ascii="Times New Roman" w:hAnsi="Times New Roman" w:eastAsia="Times New Roman" w:cs="Times New Roman"/>
        </w:rPr>
        <w:t>Ijwi rya mbere ni ihamagarira gukanguka ku bw’ubwoko bw’Imana, irya kabiri na ryo ni ihamagarira gukanguka ku bw’abana b’Imana bandi bakiri i Babuloni.</w:t>
      </w:r>
    </w:p>
    <w:p>
      <w:pPr>
        <w:pStyle w:val="ArticleScripture"/>
        <w:jc w:val="left"/>
      </w:pPr>
      <w:r>
        <w:rPr>
          <w:rFonts w:ascii="Times New Roman" w:hAnsi="Times New Roman" w:eastAsia="Times New Roman" w:cs="Times New Roman"/>
        </w:rPr>
        <w:t>“Hariho isi iri mu bibi, mu bushukanyi no mu buyobe, no mu gicucu cy’urupfu ubwacyo,—isinziriye, isinziriye. Ni ba nde bafite ububabare bw’umutima bwo kuyikangura? Ni ijwi ki ryayigeraho? Intekererezo yanjye ijyanwa mu gihe kizaza ubwo ikimenyetso kizatangirwa, ngo: ‘Dore Umukwe araje; nimusohoke mumusanganire.’ Ariko bamwe bazaba baratinze kubona amavuta yo kuzuza amatabaza yabo, kandi bazabona bitinze cyane ko imico, igereranywa n’amavuta, itimukanwa.” Bible Echo, 4 Gicurasi 1896.</w:t>
      </w:r>
    </w:p>
    <w:p>
      <w:pPr>
        <w:pStyle w:val="ArticleBody"/>
        <w:jc w:val="left"/>
      </w:pPr>
      <w:r>
        <w:rPr>
          <w:rFonts w:ascii="Times New Roman" w:hAnsi="Times New Roman" w:eastAsia="Times New Roman" w:cs="Times New Roman"/>
        </w:rPr>
        <w:t>Muri uwo murongo habajijwe ibibazo bibiri. Ni bande bumva ububabare bw’umutima bubakangura? Ni irihe jwi rishobora kubageraho?</w:t>
      </w:r>
    </w:p>
    <w:p>
      <w:pPr>
        <w:pStyle w:val="ArticleBody"/>
        <w:jc w:val="left"/>
      </w:pPr>
      <w:r>
        <w:rPr>
          <w:rFonts w:ascii="Times New Roman" w:hAnsi="Times New Roman" w:eastAsia="Times New Roman" w:cs="Times New Roman"/>
        </w:rPr>
        <w:t>“Ijwi” rikangura isi ni ijwi rya kabiri ryo mu Ibyahishuwe 18 rihamagarira izindi ntama z’Imana gusohoka i Babuloni. Abantu b’Imana n’isi bose bakeneye gukangurwa n’Induru yo mu Gicuku, ari yo kimenyetso kindi cy’imvura y’itumba.</w:t>
      </w:r>
    </w:p>
    <w:p>
      <w:pPr>
        <w:pStyle w:val="ArticleBody"/>
        <w:jc w:val="left"/>
      </w:pPr>
      <w:r>
        <w:rPr>
          <w:rFonts w:ascii="Times New Roman" w:hAnsi="Times New Roman" w:eastAsia="Times New Roman" w:cs="Times New Roman"/>
        </w:rPr>
        <w:t>Mbese Abamileri bari bafite ukuri mu kumenya yuko mu minsi y’ubwami bwa kane Kristo azashyiraho ubwami bw’iteka ryose? Yego.</w:t>
      </w:r>
    </w:p>
    <w:p>
      <w:pPr>
        <w:pStyle w:val="ArticleBody"/>
        <w:jc w:val="left"/>
      </w:pPr>
      <w:r>
        <w:rPr>
          <w:rFonts w:ascii="Times New Roman" w:hAnsi="Times New Roman" w:eastAsia="Times New Roman" w:cs="Times New Roman"/>
        </w:rPr>
        <w:t>Yashingiye ubwami Bwe bw’“ubuntu” ku musaraba, mu gihe cy’amateka y’ubwami bwa kane bwo mu buhanuzi bwa Bibiliya. Ubwo bwami ni Roma ya gipagani. Muri Daniyeli 2, mbese gucika kwa mbere kwizera kubanziriza itorero rya Tuwatira kuragaragazwa? Yego, kuko ibumba rigereranya ubwoko bw’Imana ryahindutse riva ku bumba rihinduka ibumba rivanze n’isayo. None se Tuwatira iri he muri cya gishushanyo? Cyangwa se koko kiri muri icyo gishushanyo? Kigashushanyirizwa muri icyo gishushanyo, kandi Nebukadinezari asobanura neza iyo ngingo igihe ageze ku rwego rwo hejuru rw’ubwibone bwe mu gice cya kane cya Daniyeli.</w:t>
      </w:r>
    </w:p>
    <w:p>
      <w:pPr>
        <w:pStyle w:val="ArticleScripture"/>
        <w:jc w:val="left"/>
      </w:pPr>
      <w:r>
        <w:rPr>
          <w:rFonts w:ascii="Times New Roman" w:hAnsi="Times New Roman" w:eastAsia="Times New Roman" w:cs="Times New Roman"/>
        </w:rPr>
        <w:t>Umwami aravuga ati: “Mbese iyi si yo Babuloni ikomeye nubatse ngo ibe inzu y’ubwami ku mbaraga z’ubushobozi bwanjye no ku bw’icyubahiro cy’ubukuru bwanjye?” Daniyeli 4:30.</w:t>
      </w:r>
    </w:p>
    <w:p>
      <w:pPr>
        <w:pStyle w:val="ArticleBody"/>
        <w:jc w:val="left"/>
      </w:pPr>
      <w:r>
        <w:rPr>
          <w:rFonts w:ascii="Times New Roman" w:hAnsi="Times New Roman" w:eastAsia="Times New Roman" w:cs="Times New Roman"/>
        </w:rPr>
        <w:t>Mbere gato y’uko Nebukadinezari acirwaho urubanza rwo kumara iminsi ibihumbi bibiri na magana atanu na makumyabiri abayeho nk’inyamaswa yo mu ishyamba, yagaragaje ubwibone bwe abaza ikibazo cyo kumenya niba atari we wiyubakiye ubwami ari bwo Babuloni Ikomeye. Maraya wo mu Ibyahishuwe cumi na karindwi yanditse ku gahanga ke ati: “AMAYOBERA, BABULONI IKOMEYE, NYINA W’INDAYA N’IBIZIRA BYO MU ISI.” Nk’uko Mushiki wa White amwita, itorero ry’Abaroma ni Babuloni Ikomeye. Umutwe wa zahabu wo muri cya gishushanyo ushushanya Babuloni nyakuri kandi ugashushanya na Babuloni yo mu mwuka, ari bwo bwami bwa gatanu bw’ubuhanuzi bwa Bibiliya bufite ikimenyetso cyihariye cyo kuba ari bwo butegetsi bwakomeretse uruguma rwica. Muri Yesaya makumyabiri na gatatu, ububasha bwa gipapa bushushanyijwe nka Tiro, bwari kwibagirana imyaka mirongo irindwi nk’iminsi y’umwami umwe. Babuloni nyakuri ishushanywa na Nebukadinezari na yo yakomeretse uruguma rwica rwakize ubwo Nebukadinezari yirukanwaga mu bwami bwe iminsi ibihumbi bibiri na magana atanu na makumyabiri. Babuloni Ikomeye nyakuri yagereranyaga Babuloni Ikomeye yo mu mwuka, kandi byombi ubwami bwabyo bwambuwe by’igihe gito, hanyuma nyuma yaho byongera gusubizwaho. Maraya wo mu Ibyahishuwe cumi na karindwi ntiyari afite mu ntoki igikombe cy’ifeza, cyangwa icy’umuringa, cyangwa icy’icyuma; yari afite igikombe cya zahabu.</w:t>
      </w:r>
    </w:p>
    <w:p>
      <w:pPr>
        <w:pStyle w:val="ArticleScripture"/>
        <w:jc w:val="left"/>
      </w:pPr>
      <w:r>
        <w:rPr>
          <w:rFonts w:ascii="Times New Roman" w:hAnsi="Times New Roman" w:eastAsia="Times New Roman" w:cs="Times New Roman"/>
        </w:rPr>
        <w:t>Uwo mugore yari yambaye ibara ry’umuyugubwe n’iry’itukura, kandi yari arimbishijwe izahabu n’amabuye y’igiciro cyinshi n’amasaro; yari afite mu ntoki ze igikombe cy’izahabu cyuzuye ibizira n’umwanda by’ubusambanyi bwe. Ibyahishuwe 17:4.</w:t>
      </w:r>
    </w:p>
    <w:p>
      <w:pPr>
        <w:pStyle w:val="ArticleBody"/>
        <w:jc w:val="left"/>
      </w:pPr>
      <w:r>
        <w:rPr>
          <w:rFonts w:ascii="Times New Roman" w:hAnsi="Times New Roman" w:eastAsia="Times New Roman" w:cs="Times New Roman"/>
        </w:rPr>
        <w:t>Zahabu yashushanyaga Babuloni nyakuri, kandi nanone ishushanya Babuloni yo mu buryo bw’umwuka, ari yo bwami bwa gatanu bw’ubuhanuzi bwa Bibiliya bwakomeretse uruguma rwica mu 1798, ubwo ubwami bwa gatandatu bw’ubuhanuzi bwa Bibiliya bwicaraga ku ntebe y’ubwami. Babuloni nyakuri yo muri cya gishushanyo yakurikiwe n’ubwami bw’ifeza bwari bugizwe n’imbaraga ebyiri, Abamedi n’Abaperesi, kandi ihembe ry’Umuperesi ryo muri Daniyeli 8 ryazamutse nyuma kandi riruta iryabanje ubuhagarike. Dariyo Umumedi ni we wari ihembe rya mbere, kandi umutware we w’ingabo, Kuro, yari Umuperesi wari kuzagera ku butegetsi amaherezo nyuma y’umwami w’Umumedi Dariyo.</w:t>
      </w:r>
    </w:p>
    <w:p>
      <w:pPr>
        <w:pStyle w:val="ArticleBody"/>
        <w:jc w:val="left"/>
      </w:pPr>
      <w:r>
        <w:rPr>
          <w:rFonts w:ascii="Times New Roman" w:hAnsi="Times New Roman" w:eastAsia="Times New Roman" w:cs="Times New Roman"/>
        </w:rPr>
        <w:t>Kuro yari ikigereranyo cya Kristo wari ugiye gutangiza igikorwa cyo kubohora ubwoko bw’Imana bukava mu bunyage. Ubwami bw’Abamedi n’Abaperesi bugereranya ubwami bwa gatandatu bwo mu buhanuzi bwa Bibiliya, ari bwo Leta Zunze Ubumwe z’Amerika. Leta Zunze Ubumwe z’Amerika zifite amahembe abiri agereranya Repubulikanisimu n’Ubuprotestanti. Dariyo agereranya ihembe rya Repubulikanisimu rya Leta Zunze Ubumwe z’Amerika, naho Kuro agereranya ihembe ry’Ubuprotestanti. Nk’uko Kuro yatangije igikorwa cyo kubohora ubwoko bw’Imana kugira ngo bongere kubaka Yerusalemu n’urusengero, ni ko Leta Zunze Ubumwe z’Amerika zabaye igihugu cyahagurukijwe kugira ngo zibohore imbohe ziri mu bunyage bwa Babuloni ya mwuka, kugira ngo hubakwe urusengero rwa mwuka, urwo Abamileriti bashyizeho urufatiro. Uko ubunyage busanzwe bwo muri Babuloni bwamaze imyaka mirongo irindwi, ni ko bwagereranyaga ubunyage bwo muri Babuloni ya mwuka bwamaze imyaka igihumbi na magana abiri na mirongo itandatu. Leta Zunze Ubumwe z’Amerika ni zo bitugu by’ifeza byo mu gishushanyo cya Nebukadinezari.</w:t>
      </w:r>
    </w:p>
    <w:p>
      <w:pPr>
        <w:pStyle w:val="ArticleBody"/>
        <w:jc w:val="left"/>
      </w:pPr>
      <w:r>
        <w:rPr>
          <w:rFonts w:ascii="Times New Roman" w:hAnsi="Times New Roman" w:eastAsia="Times New Roman" w:cs="Times New Roman"/>
        </w:rPr>
        <w:t>Ubwami bwa gatatu bw’umuringa bwari Ubugiriki, bugereranya ubwami bw’isi yose. Ubwo bwami ni Umuryango w’Abibumbye, ari bwo bwami buvugwa mu Byahishuwe 17, ubwami bwari butaraza mu mwaka wa 1798. Abami icumi bo mu Byahishuwe 17 bemeranya guha ubwami bwabo ubupapa, ari bwo bwami bwa munani, bukomoka kuri bwa burindwi. Bagirana ayo masezerano kuko babihatirwa na Leta Zunze Ubumwe z’Amerika, kandi kuko isi iri kurimburwa n’“imyaga ine” y’Idini ya Islamu, irekuwe mu gihe cy’imvura y’itumba, itangira gusukwa mu buryo bwuzuye igihe cy’itegeko ryo ku Cyumweru muri Leta Zunze Ubumwe z’Amerika.</w:t>
      </w:r>
    </w:p>
    <w:p>
      <w:pPr>
        <w:pStyle w:val="ArticleBody"/>
        <w:jc w:val="left"/>
      </w:pPr>
      <w:r>
        <w:rPr>
          <w:rFonts w:ascii="Times New Roman" w:hAnsi="Times New Roman" w:eastAsia="Times New Roman" w:cs="Times New Roman"/>
        </w:rPr>
        <w:t>Ku itegeko ryo ku Cyumweru muri Leta Zunze Ubumwe z’Amerika, Imana ishyiraho ubwami bwayo bw’“icyubahiro” ubwo ishyira hejuru ubwoko bwayo nk’ikimenyetso kugira ngo ihamagare abandi bana b’Imana bave i Babuloni. Ni cyo gituma ihembe ry’Abaporotesitanti riza nyuma ya yose kandi rikarusha irya mbere uburebure, bihuje n’amahembe abiri y’Abamedi n’Abaperesi. Igihe Umuryango w’Abibumbye uzaba wemeye gushyikiriza ubupapa ububasha bwo gutegeka isi, ni bwo imiyaga ine y’Isilamu irekurwa, maze ubwami bw’isi yose bugahangana n’intambara yakurikiye urupfu rw’ihembe rya mbere ry’Ubugiriki, ryavunwe rikabyara amahembe ane.</w:t>
      </w:r>
    </w:p>
    <w:p>
      <w:pPr>
        <w:pStyle w:val="ArticleBody"/>
        <w:jc w:val="left"/>
      </w:pPr>
      <w:r>
        <w:rPr>
          <w:rFonts w:ascii="Times New Roman" w:hAnsi="Times New Roman" w:eastAsia="Times New Roman" w:cs="Times New Roman"/>
        </w:rPr>
        <w:t>Iyo shusho iyo igeze ku birenge by’icyuma (ubutegetsi bwa leta) n’ibumba rivanze n’umucanga (ubutegetsi bw’itorero) no ku mano icumi (abami icumi), ibuye ryatanzwe mu musozi ritakozwe n’amaboko rikubita ku birenge by’iyo shusho. Aba-Millerite bari bahuje neza n’igishushanyo cya Daniyeli, uko bashoboraga guhuza neza bakurikije aho bahagararaga mu mateka y’ubuhanuzi. Ariko Alfa na Omega buri gihe yerekana iherezo ihereye ku itangiriro, kandi ubwami bune bwo mu gishushanyo cya Nebukadinezari bugereranya ubwami bune bw’ukuri bushushanya abo buhwanye na bo mu by’umwuka ku mperuka y’isi.</w:t>
      </w:r>
    </w:p>
    <w:p>
      <w:pPr>
        <w:pStyle w:val="ArticleBody"/>
        <w:jc w:val="left"/>
      </w:pPr>
      <w:r>
        <w:rPr>
          <w:rFonts w:ascii="Times New Roman" w:hAnsi="Times New Roman" w:eastAsia="Times New Roman" w:cs="Times New Roman"/>
        </w:rPr>
        <w:t>Mu bwami bwo mu mateka, Roma izamuka ari ubwa munani kandi ikomoka kuri bwa burindwi. Muri Daniyeli 7, Roma izamuka ari ubwa munani kandi ikomoka kuri bwa burindwi. Muri Daniyeli 8, Roma izamuka ari ubwa munani kandi ikomoka kuri bwa burindwi. Muri Ibyahishuwe 17, Roma izamuka ari ubwa munani kandi ikomoka kuri bwa burindwi. Muri Daniyeli 2, hagereranya ukuvugwa kwa mbere kw’ubwami bwo mu buhanuzi bwa Bibiliya, Roma ya none yo mu by’umwuka izamuka ari ubwa munani kandi ikomoka kuri bwa burindwi. Ishusho ya mbere (Alufa) y’ubwami bwo mu buhanuzi bwa Bibiliya iranga iya nyuma (Omega).</w:t>
      </w:r>
    </w:p>
    <w:p>
      <w:pPr>
        <w:pStyle w:val="ArticleScripture"/>
        <w:jc w:val="left"/>
      </w:pPr>
      <w:r>
        <w:rPr>
          <w:rFonts w:ascii="Times New Roman" w:hAnsi="Times New Roman" w:eastAsia="Times New Roman" w:cs="Times New Roman"/>
        </w:rPr>
        <w:t>“Tugeze mu gihe umurimo wera w’Imana ugereranywa n’ibirenge by’iki gishushanyo, aho icyuma cyavangiwe n’ibumba ryoroheje. Imana ifite ubwoko bwayo, ubwoko bwatoranyijwe, ubushishozi bwabwo bukwiriye kwezwa, kandi ntibukwiriye guhinduka ubudahare binyuze mu kurunda ku rufatiro ibiti, ibyatsi byumye n’ibikenyeri. Buri muntu wese wizerwa ku mategeko y’Imana azabona ko ikimuranga cyihariye ukwizera kwacu ari Isabato y’umunsi wa karindwi. Iyaba ubutegetsi bwubahaga Isabato nk’uko Imana yategetse, bwahagarara mu mbaraga z’Imana no mu kurengera ukwizera kwahawe abera rimwe rizira gusubirwaho. Ariko abanyapolitiki bazashyigikira isabato y’igihimbano, kandi bazavanga ukwizera kwabo kw’idini no kwizihiza uyu mwana wa papasi, bawushyira hejuru y’Isabato Uwiteka yejeje kandi aha umugisha, ayitandukanyiriza umuntu kugira ngo ayizirikanishe kwera, nk’ikimenyetso hagati Ye n’ubwoko Bwe kugeza ku bihe ibihumbi. Uku kuvanga iby’ubuhanga bw’itorero n’ubuhanga bwa leta kugereranywa n’icyuma n’ibumba. Ubu bumwe burimo guca intege imbaraga zose z’amatorero. Uku guha itorero ububasha bwa leta kuzazana ingaruka mbi. Abantu hafi barengeje urugero rwo kwihangana kw’Imana. Bashoye imbaraga zabo muri politiki, kandi bifatanyije na papasi. Ariko igihe kizagera ubwo Imana izahana abahinduye ubusa amategeko Yayo, kandi umurimo wabo mubi uzabagarukaho ubwabo.” The Seventh-day Adventist Bible Commentary, volume 4, 1168.</w:t>
      </w:r>
    </w:p>
    <w:p>
      <w:pPr>
        <w:pStyle w:val="ArticleBody"/>
        <w:jc w:val="left"/>
      </w:pPr>
      <w:r>
        <w:rPr>
          <w:rFonts w:ascii="Times New Roman" w:hAnsi="Times New Roman" w:eastAsia="Times New Roman" w:cs="Times New Roman"/>
        </w:rPr>
        <w:t>Alufa na Omega yagize ko gusobanukirwa kwa mbere nyakuri kw’abapangayi kuri Daniyeli byombi biba “bishya.”</w:t>
      </w:r>
    </w:p>
    <w:p>
      <w:pPr>
        <w:pStyle w:val="ArticleScripture"/>
        <w:jc w:val="left"/>
      </w:pPr>
      <w:r>
        <w:rPr>
          <w:rFonts w:ascii="Times New Roman" w:hAnsi="Times New Roman" w:eastAsia="Times New Roman" w:cs="Times New Roman"/>
        </w:rPr>
        <w:t>Nuko uwari wicaye ku ntebe y’ubwami aravuga ati: Dore nduhura byose bishya. Arambwira ati: Andika, kuko aya magambo ari ay’ukuri kandi yo kwizerwa. Arongera arambwira ati: Birarangiye. Ni jye Alufa na Omega, itangiriro n’iherezo. Ufite inyota nzamuha ku isoko y’amazi y’ubugingo ku buntu. Ibyahishuwe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Iya Munani akomoka kuri ba Barindwi — Umubare wa Gatatu</dc:title>
  <dc:subject>Daniyeli Kabiri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