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Найм дахь нь долоон дотроос—Хоёрдугаар дугаар</w:t>
      </w:r>
    </w:p>
    <w:p>
      <w:pPr>
        <w:pStyle w:val="ArticleSubtitle"/>
        <w:jc w:val="left"/>
      </w:pPr>
      <w:r>
        <w:rPr>
          <w:rFonts w:ascii="Arial" w:hAnsi="Arial" w:eastAsia="Arial" w:cs="Arial"/>
        </w:rPr>
        <w:t>Библийн эш үзүүллэг дэх хаант улсууд</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Өмнөх өгүүлэлд бид Миллеритүүд Ромыг харийн Ром ба папын Ромоос илүүгээр харж чадаагүйг, хэдийгээр тэдгээр хоёр хүчний ялгааг авч үзсэн боловч, тогтоосон билээ. Миллеритүүдийн хувьд харийн Ром ба папын Ромын хоорондын ялгаа нь папын Ром бол харийн Ром хэмээх дөрөв дэх хаанчлалын дараа залгасан тав дахь хаанчлал мөн гэдгийг танин мэдэхэд нь хүргэсэнгүй. 1844 оны урам хугаралтын дараа Эллен Уайт Илчлэлт номын арван хоёр ба арван гуравдугаар бүлгийн гурван хүчийг: арван хоёрдугаар бүлэг дэх лууг, дараа нь арван гуравдугаар бүлэг дэх тэнгисээс гарч ирсэн араатан болох папын эрх мэдлийг, түүнчлэн түүний дараа газраас гарч ирсэн араатан болох Америкийн Нэгдсэн Улсыг тодорхойлон заасан. Суурь нь тавигдсаны дараа Эзэн Илчлэлт номын арван зургаадугаар бүлэгт дэлхийг Армагеддон руу хөтөлдөг луу, араатан, хуурамч эш үзүүлэгчийн гурвалсан холбооны тухай гэрлийг нээж өгсөн юм.</w:t>
      </w:r>
    </w:p>
    <w:p>
      <w:pPr>
        <w:pStyle w:val="ArticleScripture"/>
        <w:jc w:val="left"/>
      </w:pPr>
      <w:r>
        <w:rPr>
          <w:rFonts w:ascii="Times New Roman" w:hAnsi="Times New Roman" w:eastAsia="Times New Roman" w:cs="Times New Roman"/>
        </w:rPr>
        <w:t>“Эдгээр бэлгэдлүүд агуулагдсан эш үзүүлгийн шугам Илчлэл 12-оос, Христийг төрөх үед нь устгахаар завдсан луунаас эхэлдэг. Лууг Сатан хэмээн өгүүлсэн байдаг (Илчлэл 12:9); Аврагчийг үхэлд хүргүүлэхээр Херодыг хөдөлгөсөн нь мөнөөх тэр байв. Харин Христийн эриний эхний зуунуудын турш Христ болон Түүний ард түмний эсрэг дайн өдөөхөд Сатаны гол хэрэгсэл нь шүтээн шүтлэг зонхилсон шашин байсан Ромын эзэнт гүрэн байлаа. Иймээс луу нь, нэн түрүүнд, Сатаныг төлөөлдөг боловч, хоёрдогч утгаараа, харь шашинт Ромын бэлгэдэл мөн.”</w:t>
      </w:r>
    </w:p>
    <w:p>
      <w:pPr>
        <w:pStyle w:val="ArticleScripture"/>
        <w:jc w:val="left"/>
      </w:pPr>
      <w:r>
        <w:rPr>
          <w:rFonts w:ascii="Times New Roman" w:hAnsi="Times New Roman" w:eastAsia="Times New Roman" w:cs="Times New Roman"/>
        </w:rPr>
        <w:t>13-р бүлэгт (1–10-р эшлэлүүдэд) “ирвэс мэт” өөр нэгэн араатныг дүрсэлсэн байдаг бөгөөд түүнд луу “өөрийн хүч чадал, өөрийн сэнтий, агуу эрх мэдлийг” өгчээ. Энэхүү бэлгэдэл нь, ихэнх Протестантуудын итгэснээр, эртний Ромын эзэнт гүрний нэгэнт эзэмшиж байсан хүч чадал, сэнтий, эрх мэдлийг залгамжилсан папын засгийг төлөөлдөг. Тэрхүү ирвэс мэт араатны тухай: “Түүнд их үгс болон доромжлолуудыг хэлэх ам өгөгдөв…. Тэр Бурханы эсрэг доромжлол хэлэхээр, Түүний нэрийг, Түүний асрыг, мөн тэнгэрт оршигчдыг доромжлохоор амаа нээв. Түүнд ариун хүмүүстэй дайн хийж, тэднийг дийлэх нь өгөгдөв; мөн түүнд бүх овог аймаг, хэлтэн, үндэстний дээр эрх мэдэл өгөгдөв” хэмээн тунхагласан байдаг. Даниел 7 дахь жижиг эвэрний дүрслэлтэй бараг адилхан энэхүү зөгнөл нь эргэлзээгүйгээр папын засгийг зааж байна.</w:t>
      </w:r>
    </w:p>
    <w:p>
      <w:pPr>
        <w:pStyle w:val="ArticleScripture"/>
        <w:jc w:val="left"/>
      </w:pPr>
      <w:r>
        <w:rPr>
          <w:rFonts w:ascii="Times New Roman" w:hAnsi="Times New Roman" w:eastAsia="Times New Roman" w:cs="Times New Roman"/>
        </w:rPr>
        <w:t>“‘Түүнд дөчин хоёр сарын турш үйлдэх эрх мэдэл өгөгдөв.’ Тэгээд эш үзүүлэгч: ‘Би түүний толгойн нэг нь үхтэлээ шархдуулсан мэт байгааг харлаа’ гэж өгүүлсэн. Мөн дахин: ‘Олзлолд хөтлөгч нь өөрөө олзлолд явна; илдээр алдагч нь өөрөө илдээр алагдах ёстой.’ Дөчин хоёр сар нь Даниел 7 дахь ‘цаг, цагууд, хагас цаг’ буюу гурван жил хагас, өөрөөр хэлбэл 1260 өдөртэй адил бөгөөд энэ нь папын эрх мэдэл Бурханы ардыг дарлан зовоох хугацаа юм. Өмнөх бүлгүүдэд өгүүлсний дагуу энэ хугацаа нь МЭ 538 онд папын засаглалын ноёрхол тогтсоноор эхэлж, 1798 онд төгссөн. Тэр үед папыг Францын цэрэг олзлон авч явсан бөгөөд папын эрх мэдэл үхлийн шархаа хүлээн авсан тул ‘Олзлолд хөтлөгч нь өөрөө олзлолд явна’ гэсэн зөгнөл биелсэн юм.”</w:t>
      </w:r>
    </w:p>
    <w:p>
      <w:pPr>
        <w:pStyle w:val="ArticleScripture"/>
        <w:jc w:val="left"/>
      </w:pPr>
      <w:r>
        <w:rPr>
          <w:rFonts w:ascii="Times New Roman" w:hAnsi="Times New Roman" w:eastAsia="Times New Roman" w:cs="Times New Roman"/>
        </w:rPr>
        <w:t>“Энэ үед өөр нэгэн бэлгэдэл танилцуулагдана. Эш үзүүлэгч ийнхүү өгүүлдэг: ‘Би газраас гарч ирж буй өөр нэгэн араатныг харлаа; тэр нь хурганы адил хоёр эвэртэй байв.’ 11-р ишлэл. Энэ араатны дүр төрх ч, хэрхэн гарч ирж буй байдал нь ч түүний төлөөлж буй үндэстэн өмнөх бэлгэдлүүдээр дүрслэгдсэнүүдээс өөр болохыг илтгэнэ. Дэлхийг захирч ирсэн агуу хаант улсууд эш үзүүлэгч Даниелд махчин араатнуудын дүрээр үзүүлэгдсэн бөгөөд тэдгээр нь ‘тэнгэрийн дөрвөн салхи их тэнгис дээр хүчтэй мөргөлдөхөд’ гарч ирсэн юм. Даниел 7:2. Илчлэлт 17-д тэнгэрэлч ус нь ‘ард түмнүүд, олон түмэн, үндэстнүүд, хэлтнүүдийг’ төлөөлдөг хэмээн тайлбарласан. Илчлэлт 17:15. Салхи нь тэмцэл мөргөлдөөний бэлгэдэл юм. Их тэнгис дээр хүчтэй мөргөлдөх тэнгэрийн дөрвөн салхи нь хаант улсууд эрх мэдэлд хүрэхдээ туулсан байлдан дагуулал, хувьсгалын аймшигт үзэгдлүүдийг төлөөлдөг.”</w:t>
      </w:r>
    </w:p>
    <w:p>
      <w:pPr>
        <w:pStyle w:val="ArticleScripture"/>
        <w:jc w:val="left"/>
      </w:pPr>
      <w:r>
        <w:rPr>
          <w:rFonts w:ascii="Times New Roman" w:hAnsi="Times New Roman" w:eastAsia="Times New Roman" w:cs="Times New Roman"/>
        </w:rPr>
        <w:t>“Харин хурганы адил эвэртэй араатан нь ‘газраас гарч ирж буйгаар’ үзэгдсэн. Өөрийгөө тогтоохын тулд бусад хүчнүүдийг түлхэн унагаахын оронд, ийнхүү төлөөлөгдсөн тэр үндэстэн өмнө нь эзлэгдээгүй нутаг дэвсгэрт бий болж, аажмаар, тайван замаар өсөн хөгжих учиртай байв. Тэгэхлээр энэ нь Хуучин Дэлхийн хүн ам шигүү суурьшсан, хоорондоо тэмцэлдсэн үндэстнүүдийн дунд—‘ард түмнүүд, үй олон, үндэстнүүд, хэлтнүүд’ хэмээх тэр үймээн самуунт тэнгист—бий болсон байж үл болно. Түүнийг Баруун тивээс эрж олох ёстой.”</w:t>
      </w:r>
    </w:p>
    <w:p>
      <w:pPr>
        <w:pStyle w:val="ArticleScripture"/>
        <w:jc w:val="left"/>
      </w:pPr>
      <w:r>
        <w:rPr>
          <w:rFonts w:ascii="Times New Roman" w:hAnsi="Times New Roman" w:eastAsia="Times New Roman" w:cs="Times New Roman"/>
        </w:rPr>
        <w:t>“Шинэ Дэлхийн ямар улс 1798 онд хүчирхэгжин мандаж, хүч чадал ба агуу байдлын найдвар төрүүлэн, дэлхийн анхаарлыг татаж байсан бэ? Энэ бэлгэ тэмдгийн хэрэглээ ямар ч эргэлзээ үл зөвшөөрнө. Энэ эш үзүүллэгийн шинжүүдэд ганцхан улс, зөвхөн нэг л улс нийцдэг; тэр нь Америкийн Нэгдсэн Улсыг эргэлзээгүй зааж байна. Энэ улсын мандалт ба өсөлтийг дүрслэхдээ илтгэгчид болон түүхчид ариун зохиогчийн бодлыг, бүр бараг үгчлэн хэлсэн үгсийг нь ч өөрсдөө анзааралгүйгээр дахин дахин хэрэглэсээр ирсэн билээ. Араатныг ‘газраас гарч ирж’ байгаагаар харсан; орчуулагчдын тайлбарласнаар энд ‘гарч ирж’ гэж орчуулсан үг нь үгчилбэл ‘ургамал мэт ургах буюу соёолон өндийх’ гэсэн утгатай. Бидний харсанчлан, тэр улс өмнө нь хүн эзэмшээгүй нутаг дэвсгэрт бий болох ёстой байв. Нэрт нэгэн зохиолч Америкийн Нэгдсэн Улсын мандалтыг дүрслэхдээ түүнийг ‘хоосон орон зайгаас төрөн гарч ирсэн нууц’ хэмээн нэрлээд, ‘Бид дуугүй үр мэт өссөөр эзэнт улс болсон’ гэжээ.—G. A. Townsend, The New World Compared With the Old, page 462. 1850 онд Европын нэгэн сэтгүүл Америкийн Нэгдсэн Улсыг ‘төрөн гарч ирж буй’ гайхамшигт эзэнт улс хэмээн нэрлээд, ‘газрын нам гүм дунд өдөр бүр өөрийн хүч чадал, сүр жавхланг нэмсээр байсан’ гэж бичжээ.—The Dublin Nation. Эдвард Эверетт энэ улсын үндэслэгч мөргөлчдийн тухай хэлсэн нэгэн илтгэлдээ: ‘Тэд Лейдений бяцхан сүмийг мөс чанарын эрх чөлөөг эдлүүлэхийн тулд, бүдэг бариг байдлаараа хор хөнөөлгүй, алслагдмал байдлаараа аюулгүй, бүгдээс зайдуу нэгэн газрыг эрж байсан гэж үү? Болгоогтун, тэд амгалан тайван ялалтаар ... загалмайн тугийг авч явсан агуу их нутаг орнуудыг!’ гэжээ.—Speech delivered at Plymouth, Massachusetts, Dec. 22, 1824, page 11.</w:t>
      </w:r>
    </w:p>
    <w:p>
      <w:pPr>
        <w:pStyle w:val="ArticleScripture"/>
        <w:jc w:val="left"/>
      </w:pPr>
      <w:r>
        <w:rPr>
          <w:rFonts w:ascii="Times New Roman" w:hAnsi="Times New Roman" w:eastAsia="Times New Roman" w:cs="Times New Roman"/>
        </w:rPr>
        <w:t>“‘Түүнд хурганы адил хоёр эвэр байв.’ Хурга мэт эвэр нь залуу нас, гэмгүй байдал, дөлгөөн занг илтгэдэг бөгөөд 1798 онд эш үзүүлэгчид ‘гарч ирж буй’ хэмээн үзүүлэгдэх үеийн Америкийн Нэгдсэн Улсын шинж төрхийг оновчтойгоор төлөөлдөг. Анх Америк руу дүрвэн очиж, хаадын дарлал болон санваартны үл тэвчих байдлаас орогнох газар эрсэн Христэд итгэгч цөлөгдөгсдийн дунд иргэний болон шашны эрх чөлөөний өргөн суурин дээр засгийн газраа байгуулахаар шийдсэн олон хүн байв. Тэдний үзэл санаа Тусгаар тогтнолын Тунхаглалд тусгалаа олсон бөгөөд уг баримт бичигт ‘бүх хүн тэгшээр бүтээгдсэн’ бөгөөд ‘амь нас, эрх чөлөө, аз жаргалыг эрэлхийлэх’ салшгүй эрхээр заяагдсан гэсэн агуу үнэнийг тунхагласан байдаг. Мөн Үндсэн хууль нь ард түмэнд өөрсдийгөө захирах эрхийг баталгаажуулж, ард олны саналаар сонгогдсон төлөөлөгчид хуулийг батлан гаргаж, хэрэгжүүлэхийг заасан. Шашин шүтэх эрх чөлөө ч мөн олгогдсон бөгөөд хүн бүр мөс чанарынхаа зааврын дагуу Бурханыг шүтэн мөргөхийг зөвшөөрсөн. Бүгд найрамдах ёс болон Протестантизм нь тэр үндэстний суурь зарчмууд болсон. Эдгээр зарчим нь түүний хүч чадал, цэцэглэлтийн нууц мөн. Христийн ертөнц даяарх дарлагдаж, мөлжигдсөн хүмүүс энэ нутагт сонирхол, найдвараар хандан ирсэн. Сая сая хүн түүний эрэгт хүрэхийг эрж хайсан бөгөөд Америкийн Нэгдсэн Улс дэлхийн хамгийн хүчирхэг үндэстнүүдийн нэгний байр сууринд хүрч өссөн юм.</w:t>
      </w:r>
    </w:p>
    <w:p>
      <w:pPr>
        <w:pStyle w:val="ArticleScripture"/>
        <w:jc w:val="left"/>
      </w:pPr>
      <w:r>
        <w:rPr>
          <w:rFonts w:ascii="Times New Roman" w:hAnsi="Times New Roman" w:eastAsia="Times New Roman" w:cs="Times New Roman"/>
        </w:rPr>
        <w:t>“Харин хурганы адил эвэртэй араатан ‘луу шиг ярив. Тэрээр өмнөх араатны бүх эрх мэдлийг түүний өмнө хэрэгжүүлж, үхлийн шарх нь эдгэсэн тэрхүү анхны араатанд газар дэлхий болон түүн дээр оршин суугчдаар мөргүүлэв; … газар дээр оршин суугчдад хандан, илдний шарх авсан атлаа амьд үлдсэн тэр араатны дүрийг хийх ёстой гэж хэлэв.’ Илчлэлт 13:11–14.” Агуу Тэмцэл, 438–441.</w:t>
      </w:r>
    </w:p>
    <w:p>
      <w:pPr>
        <w:pStyle w:val="ArticleBody"/>
        <w:jc w:val="left"/>
      </w:pPr>
      <w:r>
        <w:rPr>
          <w:rFonts w:ascii="Times New Roman" w:hAnsi="Times New Roman" w:eastAsia="Times New Roman" w:cs="Times New Roman"/>
        </w:rPr>
        <w:t>Энэ эшлэл нь арван хоёр ба арван гуравдугаар бүлгүүд Луу, Араатан, Хуурамч эш үзүүлэгчийг—Илчлэлт арван зургаад дэлхийг Армагеддонд хүргэдэг гурван хүчийг—тодорхойлж байгааг зааж байна. Эдгээр гурван хүч тус бүр ижил эш үзүүллэгийн түүхийг хамарсан өөр өөрийн тусгай бүлгүүдтэй. Даниел арван нэгдүгээр бүлгийн сүүлчийн зургаан ишлэл “Мөн төгсгөлийн цагт” гэсэн үгээр эхэлдэг бөгөөд тэр нь 1798 он байсан. Дараа нь тэр зургаан ишлэл нь папын эрх мэдлийн эцсийн хөдөлгөөнүүдийг тодорхойлсоор, Даниел арван хоёрдугаар бүлгийн нэгдүгээр ишлэлд Михаел босож, хүний сорилтын хугацаа хаагдан, долоон сүүлчийн гай гамшгийг эхлүүлдэг. Арван нэгдүгээр бүлгийн дөчин дөрөвдүгээр ишлэлд папын эрх мэдлийг хилэгнүүлж, сорилтын хугацаа хаагдахын яг өмнө тохиох цус урсгалтыг эхлүүлдэг тухайн цаг үеийн мэдээг “зүүнээс болон хойноос ирэх мэдээ” хэмээн дүрсэлсэн байдаг.</w:t>
      </w:r>
    </w:p>
    <w:p>
      <w:pPr>
        <w:pStyle w:val="ArticleBody"/>
        <w:jc w:val="left"/>
      </w:pPr>
      <w:r>
        <w:rPr>
          <w:rFonts w:ascii="Times New Roman" w:hAnsi="Times New Roman" w:eastAsia="Times New Roman" w:cs="Times New Roman"/>
        </w:rPr>
        <w:t>Зүүн ба хойд зүгийн мэдээ нь эцсийн анхааруулгын мэдээг илэрхийлдэг. Учир нь энэ нь Михаел босохын яг өмнө тунхаглагддаг. Энэ нь Ариун Сүнс асгарах үед тунхаглагддаг гурав дахь тэнгэрэлчийн мэдээ юм. Даниел энэ мэдээг хоёр талт байдлаар дүрсэлсэн. Пап ламын эрх мэдлийг хилэгнүүлдэг “хойд”-ын тухай мэдээ нь “хойд зүгийн хаан”-ыг папын эрх мэдэл мөн хэмээн тодорхойлдог мэдээ бөгөөд, “зүүн”-ий тухай мэдээ нь Ислам болох зүүн зүгийн хөвгүүдийн тухай мэдээ юм. Мэдээж, энэ нь мөн өөр бусад чухал утгуудтай. Гэвч зүүн зүг нь Исламын бэлгэдэл бөгөөд антихрист бол жинхэнэ Хойд зүгийн Хааны хуурамч дууриамал мөн. Хойд зүгийн хааны тэмдгийг (араатны тэмдэг) хүлээн авахаас сэрэмжлүүлдэг гурав дахь тэнгэрэлчийн мэдээ нь мөн Америкийн Нэгдсэн Улсын гэмийн аяга дүүрсэн тэр мөчид Ислам цохилт өгнө гэж анхааруулдаг бөгөөд Америкийн Нэгдсэн Улс Ням гаргийн хуулиар өөрийн гэмийн аягыг дүүргэдэг.</w:t>
      </w:r>
    </w:p>
    <w:p>
      <w:pPr>
        <w:pStyle w:val="ArticleBody"/>
        <w:jc w:val="left"/>
      </w:pPr>
      <w:r>
        <w:rPr>
          <w:rFonts w:ascii="Times New Roman" w:hAnsi="Times New Roman" w:eastAsia="Times New Roman" w:cs="Times New Roman"/>
        </w:rPr>
        <w:t>Илчлэлт арван гуравдугаар бүлгийн арван нэгдүгээр ишлэлээс цааш өгүүлэхдээ мөнөөх л адил эш үзүүллэгийн түүхийг тодорхойлдог бөгөөд энэ нь ч бас 1798 онд, эцсийн цаг үеэс эхэлдэг.</w:t>
      </w:r>
    </w:p>
    <w:p>
      <w:pPr>
        <w:pStyle w:val="ArticleScripture"/>
        <w:jc w:val="left"/>
      </w:pPr>
      <w:r>
        <w:rPr>
          <w:rFonts w:ascii="Times New Roman" w:hAnsi="Times New Roman" w:eastAsia="Times New Roman" w:cs="Times New Roman"/>
        </w:rPr>
        <w:t>“Шинэ Дэлхийн ямар үндэстэн 1798 онд хүчирхэгжин мандаж, хүч чадал ба аугаа ихийн амлалтыг үзүүлэн, дэлхийн анхаарлыг татаж байсан бэ? Энэ бэлгэдлийн хэрэглээ ямар ч эргэлзээ үл зөвшөөрнө. Энэ эш үзүүллэгийн тодорхойлолтод нэг л үндэстэн, зөвхөн нэг л үндэстэн нийцдэг; энэ нь Америкийн Нэгдсэн Улсыг эргэлзээгүйгээр заан илэрхийлж байна.” The Great Controversy, 440.</w:t>
      </w:r>
    </w:p>
    <w:p>
      <w:pPr>
        <w:pStyle w:val="ArticleBody"/>
        <w:jc w:val="left"/>
      </w:pPr>
      <w:r>
        <w:rPr>
          <w:rFonts w:ascii="Times New Roman" w:hAnsi="Times New Roman" w:eastAsia="Times New Roman" w:cs="Times New Roman"/>
        </w:rPr>
        <w:t>Илчлэлт номын арван гуравдугаар бүлгийн арван нэгээс арван наймдугаар ишлэлүүдэд, Даниелын арван нэгдүгээр бүлгийн дөчөөс дөчин тавдугаар ишлэлүүдэд хамрагдсан байдагтай адил эш үзүүллэгийн түүх хамрагдсан байдаг. Даниел дахь ишлэлүүдийн нэгэн адил, Америкийн Нэгдсэн Улсын үүргийн тухай өгүүлэмж нь Америкийн Нэгдсэн Улс ертөнцийг араатны тамгийг хүлээн авахад албадсанаар сорилтын хугацаа хаагдах үед төгсдөг. Тэгээд Даниелын арван нэгдүгээр бүлэгт байдагтай адил, цаг үеийн мэдээ арван дөрөвдүгээр бүлэгт толилуулагддаг. Энэ нь хоёр эшлэлд хоёуланд нь яг адил бүтэцтэй бөгөөд, ялгаа нь Даниелын ишлэлүүд папын үйл ажиллагааг дүрслэн өгүүлж байхад Илчлэлт арван гурав нь Америкийн Нэгдсэн Улсын үүргийг тодорхойлж байгаа явдал юм. Эдгээр хоёр шугамаар бид Илчлэлт номын арван долдугаар бүлэг мөн тэрхүү ижил түүхийг хамарч байгааг олж хардаг, гэхдээ Нэгдсэн Үндэстний Байгууллага болох арван хаадаар төлөөлүүлэн дүрслэгдсэн луугийн үүргийг онцлон тэмдэглэдэг. Ийнхүү авч үзсэн гурван бүлэг нь шугам дээр шугам нэмж, арван зургадугаар бүлэгт ертөнцийг Армагеддон руу хөтөлдөг луу, араатан, хуурамч эш үзүүлэгчийн үүргийг тодорхойлон илчилдэг; иймээс арван долдугаар бүлэг эхлэхэд Ромын янхны шүүлтийн тухай Иоханд хэлэхээр ирдэг нь долоон сүүлчийн гай гамшгийг асгасан тэнгэр элч нарын нэг мөн хэмээн Иохан бидэнд мэдүүлж байгаа нь онцгой ач холбогдолтой юм.</w:t>
      </w:r>
    </w:p>
    <w:p>
      <w:pPr>
        <w:pStyle w:val="ArticleScripture"/>
        <w:jc w:val="left"/>
      </w:pPr>
      <w:r>
        <w:rPr>
          <w:rFonts w:ascii="Times New Roman" w:hAnsi="Times New Roman" w:eastAsia="Times New Roman" w:cs="Times New Roman"/>
        </w:rPr>
        <w:t>Долоон аяга барьсан долоон тэнгэрэлчийн нэг нь ирж, надтай ярин, надад ийн хэлэв: Нааш ир; олон усан дээр суугч агуу янхны шүүлтийг чамд үзүүлье. Газрын хаад түүнтэй садарлан завхайрч, газрын оршин суугчид түүний садар самууны дарсанд согтсон билээ. Илчлэлт 17:1, 2.</w:t>
      </w:r>
    </w:p>
    <w:p>
      <w:pPr>
        <w:pStyle w:val="ArticleBody"/>
        <w:jc w:val="left"/>
      </w:pPr>
      <w:r>
        <w:rPr>
          <w:rFonts w:ascii="Times New Roman" w:hAnsi="Times New Roman" w:eastAsia="Times New Roman" w:cs="Times New Roman"/>
        </w:rPr>
        <w:t>Миллеритүүдийн хувьд асуудал нь харь Ром болон папын Ромын тухай байсан, харин төгсгөлд энэ нь гурвалсан холбооны тухай байдаг. Тэрээр арван хоёр болон арван гуравдугаар бүлгүүдэд тэдгээр гурван хүчийг хэрхэн тодорхойлсны адил, арван долдугаар бүлгийн эмэгтэйг ч папын засаглал мөн хэмээн тодорхой ялган заадаг.</w:t>
      </w:r>
    </w:p>
    <w:p>
      <w:pPr>
        <w:pStyle w:val="ArticleScripture"/>
        <w:jc w:val="left"/>
      </w:pPr>
      <w:r>
        <w:rPr>
          <w:rFonts w:ascii="Times New Roman" w:hAnsi="Times New Roman" w:eastAsia="Times New Roman" w:cs="Times New Roman"/>
        </w:rPr>
        <w:t>Илчлэлт 17-д гардаг “эмэгтэй [Вавилон]” нь “ягаан ба час улаан өнгийн хувцас өмсөж, алт, үнэт чулуу, сувдаар чимэглэгдсэн, гартаа жигшүүрт зүйлс болон бузрын дүүрэн алтан аяга барьсан; … мөн духан дээр нь ‘Нууц, Агуу Вавилон, янхануудын эх’ гэсэн нэр бичээстэй байв” хэмээн дүрслэгджээ. Эш үзүүлэгч ийнхүү өгүүлдэг: “Би тэр эмэгтэйг ариун хүмүүсийн цусанд, мөн Есүсийн гэрч аллагсдын цусанд согтсоныг харлаа.” Цаашлаад Вавилоныг “газрын хаадын дээр ноёрхдог тэр агуу хот” гэж тунхагласан байдаг. Илчлэлт 17:4–6, 18. “Олон зууны турш Христийн ертөнцийн хаад ноёдын дээр дарангуй ноёрхлоо тогтоон барьж байсан тэр хүч бол Ром юм.” Агуу тэмцэл, 382.</w:t>
      </w:r>
    </w:p>
    <w:p>
      <w:pPr>
        <w:pStyle w:val="ArticleBody"/>
        <w:jc w:val="left"/>
      </w:pPr>
      <w:r>
        <w:rPr>
          <w:rFonts w:ascii="Times New Roman" w:hAnsi="Times New Roman" w:eastAsia="Times New Roman" w:cs="Times New Roman"/>
        </w:rPr>
        <w:t>Тэгвэл арван долоодугаар бүлэгт дүрслэгдсэн эш үзүүллэгийн түүх хэзээнээс эхэлдэг вэ?</w:t>
      </w:r>
    </w:p>
    <w:p>
      <w:pPr>
        <w:pStyle w:val="ArticleScripture"/>
        <w:jc w:val="left"/>
      </w:pPr>
      <w:r>
        <w:rPr>
          <w:rFonts w:ascii="Times New Roman" w:hAnsi="Times New Roman" w:eastAsia="Times New Roman" w:cs="Times New Roman"/>
        </w:rPr>
        <w:t>Тэгээд тэр намайг Сүнс дотор цөл уруу авч одов. Би долоон толгой, арван эвэртэй, доромжлолын нэрсээр дүүрсэн час улаан өнгийн араатан дээр нэгэн эмэгтэй сууж байхыг харлаа. Тэр эмэгтэй нил ягаан болон час улаан өнгийн хувцсаар гоёж, алт, үнэт чулуу, сувдаар чимэглэгдсэн бөгөөд гартаа өөрийн завхайрлын жигшүүрт зүйлс ба бузар булайгаар дүүрсэн алтан аяга барьж байв. Түүний духан дээр, НУУЦ, АГУУ ВАВИЛОН, ЯНХНУУД БОЛОН ГАЗРЫН ЖИГШҮҮРТ ЗҮЙЛСИЙН ЭХ ГЭХ нэр бичээстэй байлаа. Би тэр эмэгтэйг ариун хүмүүсийн цусаар, мөн Есүсийн гэрчүүдийн цусаар согтсон байхыг харсан. Түүнийг хармагцаа би ихэд гайхан биширч байлаа. Илчлэлт 17:3–6.</w:t>
      </w:r>
    </w:p>
    <w:p>
      <w:pPr>
        <w:pStyle w:val="ArticleBody"/>
        <w:jc w:val="left"/>
      </w:pPr>
      <w:r>
        <w:rPr>
          <w:rFonts w:ascii="Times New Roman" w:hAnsi="Times New Roman" w:eastAsia="Times New Roman" w:cs="Times New Roman"/>
        </w:rPr>
        <w:t>Иохан тэр эмэгтэйг харахын тулд зөгнөлийн утгаар цөл уруу аваачигдсан бөгөөд Иохан өөрөө энэ цөлийг арван хоёрдугаар бүлэгт папын ноёрхлын нэг мянга хоёр зуун жаран жилтэй, өөрөөр хэлбэл хоёр гэрчтэй аль хэдийн адилтган тодорхойлсон билээ.</w:t>
      </w:r>
    </w:p>
    <w:p>
      <w:pPr>
        <w:pStyle w:val="ArticleScripture"/>
        <w:jc w:val="left"/>
      </w:pPr>
      <w:r>
        <w:rPr>
          <w:rFonts w:ascii="Times New Roman" w:hAnsi="Times New Roman" w:eastAsia="Times New Roman" w:cs="Times New Roman"/>
        </w:rPr>
        <w:t>Тэгээд тэр эм цөл уруу зугтан одов. Тэнд Бурханаар түүнд бэлтгэгдсэн нэгэн газар байлаа, тэнд түүнийг нэг мянга хоёр зуун жаран хоног тэжээхийн тулд.... Мөн тэр эмд агуу бүргэдийн хоёр жигүүр өгөгдсөн нь, тэр могойн нүүрнээс зайлан цөл уруу, өөрийнх нь газар луу нисэн очиж, тэндээ нэгэн цаг, цагууд, мөн хагас цагийн турш тэжээгдүүлэхийн тулд байв. Илчлэлт 12:6, 14.</w:t>
      </w:r>
    </w:p>
    <w:p>
      <w:pPr>
        <w:pStyle w:val="ArticleBody"/>
        <w:jc w:val="left"/>
      </w:pPr>
      <w:r>
        <w:rPr>
          <w:rFonts w:ascii="Times New Roman" w:hAnsi="Times New Roman" w:eastAsia="Times New Roman" w:cs="Times New Roman"/>
        </w:rPr>
        <w:t>Иохан эш үзүүллэгээр цөл дэх цаг үе рүү аваачигдсан боловч гуравдугаар ишлэлээс цааш нь арван хоёр зуун жаран жилийн дотор Иоханыг яг хааш нь аваачсан болохыг тодорхой зааж байна. Учир нь тэр эмэгтэй аль хэдийн хавчлагын цусанд согтсон байсан бөгөөд тэр аль хэдийн “янхнуудын эх” болсон байв. Тэр эмэгтэй аль хэдийн хавчлагын цуснаас уусан байсан бөгөөд Протестант сүмүүд аль хэдийн түүний хашаанд эргэн орж, түүний охид болж байсан тул Иоханыг цөлийн үеийн төгсгөл рүү аваачсан юм. Учир нь тэр энэ цаг үед “янхнуудын эх” хэмээн тодорхойлогдож байсан. Тэр аль хэдийн охидтой байсан. Арван долоодугаар бүлэг дэх Иоханы гэрчлэл 1798 онд эхэлсэн бөгөөд Даниел арван нэгдүгээр бүлэг дэх араатан, Илчлэл арван гуравдугаар бүлэг дэх хуурамч эш үзүүлэгчийг дүрсэлсэн мөнхүү эш үзүүллэгийн түүх ч мөн адил тэндээс эхэлсэн юм.</w:t>
      </w:r>
    </w:p>
    <w:p>
      <w:pPr>
        <w:pStyle w:val="ArticleBody"/>
        <w:jc w:val="left"/>
      </w:pPr>
      <w:r>
        <w:rPr>
          <w:rFonts w:ascii="Times New Roman" w:hAnsi="Times New Roman" w:eastAsia="Times New Roman" w:cs="Times New Roman"/>
        </w:rPr>
        <w:t>Нөгөө хоёр шугамын адил, арван долоодугаар бүлэг төгсөхөд арван наймдугаар бүлэг нь тухайн цагийн мэдээг тодорхойлдог. Гурвалсан холбооны бүрэлдэхүүн тус бүрт нэг нэгээр ногдох эш үзүүллэгийн гурван шугам байна. Эдгээр нь бүгд 1798 онд эхэлж, ивээлийн хугацаа хаагдах хүртэл үргэлжлэх нэгэн ижил түүхэн бүтцэн дээр дүрслэгдсэн бөгөөд гурвуул эцсийн анхааруулгын мэдээг онцлон тэмдэглэдэг.</w:t>
      </w:r>
    </w:p>
    <w:p>
      <w:pPr>
        <w:pStyle w:val="ArticleBody"/>
        <w:jc w:val="left"/>
      </w:pPr>
      <w:r>
        <w:rPr>
          <w:rFonts w:ascii="Times New Roman" w:hAnsi="Times New Roman" w:eastAsia="Times New Roman" w:cs="Times New Roman"/>
        </w:rPr>
        <w:t>“Хабаккукийн Хүснэгтүүд” нь Илчлэлт номын арван долоодугаар бүлгийн сэдвийг хавьгүй дэлгэрэнгүй авч үздэг тул, одоо би Библийн эш үзүүллэгийн найман хаант улсыг өгүүлэн тавьдаг тэр бүлэгт дүрслэгдсэн оньсого руу шууд оръё.</w:t>
      </w:r>
    </w:p>
    <w:p>
      <w:pPr>
        <w:pStyle w:val="ArticleScripture"/>
        <w:jc w:val="left"/>
      </w:pPr>
      <w:r>
        <w:rPr>
          <w:rFonts w:ascii="Times New Roman" w:hAnsi="Times New Roman" w:eastAsia="Times New Roman" w:cs="Times New Roman"/>
        </w:rPr>
        <w:t>Мөн энд мэргэн ухаантай оюун байна. Долоон толгой нь эмэгтэй сууж буй долоон уул мөн. Түүнчлэн долоон хаан бий: таваас нь нэгэнт унасан, нэг нь одоо байна, нөгөө нь хараахан ирээгүй; харин тэр ирэхдээ богино хугацаанд оршин тогтнох ёстой. Мөн байсан боловч одоо үгүй болсон тэр араатан өөрөө найм дахь нь бөгөөд тэр долоогийн нэгэн мөн, сүйрэл уруу оддог. Илчлэлт 17:9–11.</w:t>
      </w:r>
    </w:p>
    <w:p>
      <w:pPr>
        <w:pStyle w:val="ArticleBody"/>
        <w:jc w:val="left"/>
      </w:pPr>
      <w:r>
        <w:rPr>
          <w:rFonts w:ascii="Times New Roman" w:hAnsi="Times New Roman" w:eastAsia="Times New Roman" w:cs="Times New Roman"/>
        </w:rPr>
        <w:t>Даниел Небухаднезарт: «Чи бол энэ алтан толгой мөн» гэж хэлэв.</w:t>
      </w:r>
    </w:p>
    <w:p>
      <w:pPr>
        <w:pStyle w:val="ArticleScripture"/>
        <w:jc w:val="left"/>
      </w:pPr>
      <w:r>
        <w:rPr>
          <w:rFonts w:ascii="Times New Roman" w:hAnsi="Times New Roman" w:eastAsia="Times New Roman" w:cs="Times New Roman"/>
        </w:rPr>
        <w:t>Хүний үрс хаана оршин сууна, хээрийн араатан амьтад болон тэнгэрийн шувуудыг Тэр чиний гарт өгч, тэдгээр бүхний дээр чамайг захирагч болгосон. Чи бол энэ алтан толгой мөн. Даниел 2:38.</w:t>
      </w:r>
    </w:p>
    <w:p>
      <w:pPr>
        <w:pStyle w:val="ArticleBody"/>
        <w:jc w:val="left"/>
      </w:pPr>
      <w:r>
        <w:rPr>
          <w:rFonts w:ascii="Times New Roman" w:hAnsi="Times New Roman" w:eastAsia="Times New Roman" w:cs="Times New Roman"/>
        </w:rPr>
        <w:t>Даниел мөн Небухаднезарт: «Хаан аа, та бол хаадын хаан мөн» гэж хэлэв.</w:t>
      </w:r>
    </w:p>
    <w:p>
      <w:pPr>
        <w:pStyle w:val="ArticleScripture"/>
        <w:jc w:val="left"/>
      </w:pPr>
      <w:r>
        <w:rPr>
          <w:rFonts w:ascii="Times New Roman" w:hAnsi="Times New Roman" w:eastAsia="Times New Roman" w:cs="Times New Roman"/>
        </w:rPr>
        <w:t>Хаан аа, та бол хаадын хаан мөн. Учир нь тэнгэрийн Бурхан танд хаанчлал, эрх мэдэл, хүч чадал, алдар хүндийг өгсөн билээ. Даниел 2:37.</w:t>
      </w:r>
    </w:p>
    <w:p>
      <w:pPr>
        <w:pStyle w:val="ArticleBody"/>
        <w:jc w:val="left"/>
      </w:pPr>
      <w:r>
        <w:rPr>
          <w:rFonts w:ascii="Times New Roman" w:hAnsi="Times New Roman" w:eastAsia="Times New Roman" w:cs="Times New Roman"/>
        </w:rPr>
        <w:t>Небухаднезар нь “толгой” байсан бөгөөд тэрээр хаан байв; мөн тэрээр хаадын хаан байсан, учир нь тэрээр хөрөг дүрсэнд дүрслэгдсэн хаанчлалуудын эхнийхийг төлөөлж байв. Небухаднезар нь алтаар төлөөлөгдсөн хаан байсан бөгөөд хөрөг дүрсэн дэх бусад металлууд нь өөр бусад хаанчлал, хаадыг төлөөлөх учиртай байлаа. Гэвч Небухаднезар нь эхэнд нь байсан тул хаадын хаан байв. Одоогоор бид авч үзэхгүй өөр нэг түвшин нь Вавилоны хаанчлал нь жинхэнэ Хаадын Хаан болох Христийг хуурамчаар дуурайхыг эрмэлздэг хаанчлалыг төлөөлдөг явдал юм.</w:t>
      </w:r>
    </w:p>
    <w:p>
      <w:pPr>
        <w:pStyle w:val="ArticleBody"/>
        <w:jc w:val="left"/>
      </w:pPr>
      <w:r>
        <w:rPr>
          <w:rFonts w:ascii="Times New Roman" w:hAnsi="Times New Roman" w:eastAsia="Times New Roman" w:cs="Times New Roman"/>
        </w:rPr>
        <w:t>Исаиа хорин таван зуун хорин жилийн эш үзүүллэгүүдийн (Левит хорин зургаагийн долоон цаг) тухай гэрчлэлээ эхлүүлэхдээ хаадыг тэргүүнүүд гэж тодорхойлдог.</w:t>
      </w:r>
    </w:p>
    <w:p>
      <w:pPr>
        <w:pStyle w:val="ArticleScripture"/>
        <w:jc w:val="left"/>
      </w:pPr>
      <w:r>
        <w:rPr>
          <w:rFonts w:ascii="Times New Roman" w:hAnsi="Times New Roman" w:eastAsia="Times New Roman" w:cs="Times New Roman"/>
        </w:rPr>
        <w:t>Учир нь Сирийн тэргүүн нь Дамаск, Дамаскийн тэргүүн нь Резин мөн; жаран таван жилийн дотор Ефраим эвдэгдэж, ард түмэн байхаа болино. Мөн Ефраимын тэргүүн нь Самари, Самарийн тэргүүн нь Ремалиагийн хүү мөн. Хэрэв та нар итгэхгүй бол, үнэхээр та нар бат тогтохгүй. Исаиа 7:7, 8.</w:t>
      </w:r>
    </w:p>
    <w:p>
      <w:pPr>
        <w:pStyle w:val="ArticleBody"/>
        <w:jc w:val="left"/>
      </w:pPr>
      <w:r>
        <w:rPr>
          <w:rFonts w:ascii="Times New Roman" w:hAnsi="Times New Roman" w:eastAsia="Times New Roman" w:cs="Times New Roman"/>
        </w:rPr>
        <w:t>Исаиа нь зүгээр л Самарийн хойд хаант улсын эсрэг болон Иудагийн өмнөд хаант улсын эсрэг хоёр мянга таван зуун хорин жилийн хоёр хугацааны эхлэх цэгийг тогтоон өгч байгаа бөгөөд ингэхдээ тэрээр нэгэн үндэстний нийслэл хот нь түүний толгой мөн, харин хаан нь нийслэл хотын толгой мөн гэдгийг гэрчлэх хоёр гэрчийг хамтатган оруулж байна. “Толгой” гэдэг нь хаан бөгөөд хаант улс юм. Илчлэл номд ч Даниелд буйтай адил энэ л эш үзүүллэгийн шугам үргэлжлэн авч үзэгддэг.</w:t>
      </w:r>
    </w:p>
    <w:p>
      <w:pPr>
        <w:pStyle w:val="ArticleBody"/>
        <w:jc w:val="left"/>
      </w:pPr>
      <w:r>
        <w:rPr>
          <w:rFonts w:ascii="Times New Roman" w:hAnsi="Times New Roman" w:eastAsia="Times New Roman" w:cs="Times New Roman"/>
        </w:rPr>
        <w:t>Тиймээс Иоханыг 1798 он уруу аваачиж, долоон “толгой” байдгийг илтгэх оньсогыг түүнд үзүүлэхэд, тэр нь долоон хаант улс байгааг зааж байгаа юм. Дараа нь түүнд толгойнуудын буюу хаант улсуудын таваас нь унасныг хэлсэн. 1798 онд Библийн зөгнөлийн тав дахь хаант улс үхлийн шарх хүлээн авч, тэр нь эцэстээ эдгэрэх байсан тул саяхан унасан байв.</w:t>
      </w:r>
    </w:p>
    <w:p>
      <w:pPr>
        <w:pStyle w:val="ArticleBody"/>
        <w:jc w:val="left"/>
      </w:pPr>
      <w:r>
        <w:rPr>
          <w:rFonts w:ascii="Times New Roman" w:hAnsi="Times New Roman" w:eastAsia="Times New Roman" w:cs="Times New Roman"/>
        </w:rPr>
        <w:t>1798 онд төгсгөлийн цаг үеийн түүхэн дотор зогсож байгаа Иоханд мөн толгойнуудын нэг нь “байна” гэж хэлэгддэг. Библийн эш үзүүлгийн зургаа дахь хаанчлал 1798 онд эхэлсэн тул, Иохан эш үзүүлгээр 1798 он руу хүргэгдсэн үед тэр цагт оршиж байсан хаанчлал нь Америкийн Нэгдсэн Улс байсан бөгөөд долоо дахь хаанчлал нь 1798 оны хувьд хараахан ирээгүй, өөрөөр хэлбэл ирээдүйд хэвээр байгааг түүнд цааш нь мэдүүлсэн юм. 1798 оны хувьд хараахан ирээдүйд байсан долоо дахь хаанчлал нь арван хаадаар төлөөлөгддөг Нэгдсэн Үндэстний Байгууллага бөгөөд Илчлэлт арван долоодугаар бүлгийн сэдэв мөн. Гэвч мөн долоогоос гардаг найм дахь нь бий. Ром үргэлж найм дахьгаар гарч ирдэг бөгөөд долоогийнх нь нэг байдаг.</w:t>
      </w:r>
    </w:p>
    <w:p>
      <w:pPr>
        <w:pStyle w:val="ArticleBody"/>
        <w:jc w:val="left"/>
      </w:pPr>
      <w:r>
        <w:rPr>
          <w:rFonts w:ascii="Times New Roman" w:hAnsi="Times New Roman" w:eastAsia="Times New Roman" w:cs="Times New Roman"/>
        </w:rPr>
        <w:t>Арван долоодугаар бүлгийн агуулгын талаар өгүүлэх зүйл үлэмж олон боловч, бид зөвхөн Арван долоодугаар бүлэгт дүрслэгдсэн Библийн эш үзүүллэгийн найман хаанчлалыг тодорхойлон, Миллеритүүдийн дөрвөн хаанчлалын ойлголт Илчлэлт арван долооны найман хаанчлалтай хэрхэн нийцэж байгааг харахыг зорьж байна.</w:t>
      </w:r>
    </w:p>
    <w:p>
      <w:pPr>
        <w:pStyle w:val="ArticleBody"/>
        <w:jc w:val="left"/>
      </w:pPr>
      <w:r>
        <w:rPr>
          <w:rFonts w:ascii="Times New Roman" w:hAnsi="Times New Roman" w:eastAsia="Times New Roman" w:cs="Times New Roman"/>
        </w:rPr>
        <w:t>Бид үүнийг дараагийн өгүүлэлд авч үзэх болно.</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Найм дахь нь долоон дотроос—Хоёрдугаар дугаар</dc:title>
  <dc:subject>Библийн эш үзүүллэг дэх хаант улсууд</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