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ఎనిమిదవది ఏడింటిలోనిదే — సంఖ్య ఒకటి</w:t>
      </w:r>
    </w:p>
    <w:p>
      <w:pPr>
        <w:pStyle w:val="ArticleSubtitle"/>
        <w:jc w:val="left"/>
      </w:pPr>
      <w:r>
        <w:rPr>
          <w:rFonts w:ascii="Nirmala UI" w:hAnsi="Nirmala UI" w:eastAsia="Nirmala UI" w:cs="Nirmala UI"/>
        </w:rPr>
        <w:t>మిల్లర్ యొక్క రెండు రోములు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విలియం మిల్లర్ తన ప్రవచన సందేశాన్ని రెండు విధ్వంసక శక్తుల చట్రంపై ఆధారపరిచాడు; వాటిని ఆయన ఖచ్చితంగా పేగన్ రోము గాను పాపల్ రోము గాను గుర్తించాడు.</w:t>
      </w:r>
    </w:p>
    <w:p>
      <w:pPr>
        <w:pStyle w:val="ArticleScripture"/>
        <w:jc w:val="left"/>
      </w:pPr>
      <w:r>
        <w:rPr>
          <w:rFonts w:ascii="Nirmala UI" w:hAnsi="Nirmala UI" w:eastAsia="Nirmala UI" w:cs="Nirmala UI"/>
        </w:rPr>
        <w:t>"విలియం మిల్లర్, తన వ్యాఖ్యాన విధానాన్ని అన్వయించినప్పుడు, వివిధ అపోకలిప్టిక్ పాఠ్య భాగాలలో దేవుని ప్రజలు మరియు వారి శత్రువుల మధ్యనున్న సంఘర్షణ అనే పునరావృతమయ్యే అంశాన్ని గమనించాడు. కాలక్రమమంతటా దేవుని ప్రజలను హింసించిన శక్తులపై తన విశ్లేషణలో ఆయన రెండు అరుచకముల భావనను అభివృద్ధి చేశాడు; అందులో, సంఘమునకు బయటనున్న హింసించే శక్తిని సూచించేదిగా పేగనిజం (మొదటి అరుచకం), సంఘములోపలనున్న హింసాధికారాన్ని ప్రతినిధ్యం చేసేదిగా పాపస్యం (రెండవ అరుచకం)గా ఆయన నిర్వచించాడు. ఈ రెండు అరుచకముల అనే అంశమే ఆయన తరువాతి ప్రవచనా వ్యాఖ్యానములలో అధికభాగానికి లక్షణంగా నిలిచింది." పీ. జెరార్డ్ డామ్స్టీగ్ట్, సెవెన్త్-డే అడ్వెంటిస్ట్ సందేశం మరియు మిషన్ యొక్క పునాదులు, 22.</w:t>
      </w:r>
    </w:p>
    <w:p>
      <w:pPr>
        <w:pStyle w:val="ArticleBody"/>
        <w:jc w:val="left"/>
      </w:pPr>
      <w:r>
        <w:rPr>
          <w:rFonts w:ascii="Nirmala UI" w:hAnsi="Nirmala UI" w:eastAsia="Nirmala UI" w:cs="Nirmala UI"/>
        </w:rPr>
        <w:t>అడ్వెంటిజం యొక్క దైవశాస్త్రవేత్తలు, మిల్లర్ ప్రవచన అన్వయ చట్రం పేగనిజం మరియు పాపస్వామ్యము అనే పాడుచేయు రెండు శక్తులపై ఆధారపడినదనే వాస్తవాన్ని అంగీకరిస్తున్నారు; అయినప్పటికీ, దానిని వారు దేవునిచేత ఆయనకు ప్రసాదింపబడిన సత్యంగా కాదు, మిల్లరైట్ చరిత్రకు సంబంధించిన ఒక విశ్లేషణగానే పరిగణిస్తారు.</w:t>
      </w:r>
    </w:p>
    <w:p>
      <w:pPr>
        <w:pStyle w:val="ArticleScripture"/>
        <w:jc w:val="left"/>
      </w:pPr>
      <w:r>
        <w:rPr>
          <w:rFonts w:ascii="Nirmala UI" w:hAnsi="Nirmala UI" w:eastAsia="Nirmala UI" w:cs="Nirmala UI"/>
        </w:rPr>
        <w:t>బైబిలును విశ్వసించని ఒక రైతు హృదయాన్ని ప్రేరేపించుటకై, అతనిని ప్రవచనములను అన్వేషించునట్లు నడిపించుటకై, దేవుడు తన దూతను పంపెను. ఆ ఎన్నుకోబడిన వానిని దేవుని దూతలు పునఃపునః సందర్శించిరి, అతని మనస్సును మార్గనిర్దేశించుటకును, దేవుని ప్రజలకు ఎన్నాళ్లనుండో అంధకారమైయున్న ప్రవచనములను అతని అవగాహనకు విప్పుటకును. సత్యశృంఖల యొక్క ఆరంభము అతనికి అనుగ్రహింపబడెను, మరియు అతడు కడియం తరువాత కడియమును శోధించునట్లు నడిపించబడెను, దేవుని వాక్యమును ఆశ్చర్యవిస్మయముతోను ఆదరాభిమానముతోను తిలకించువరకు. అక్కడ అతడు పరిపూర్ణమైన సత్యశృంఖలిని చూచెను. తాను దైవప్రేరితము కాదని పూర్వము పరిగణించిన ఆ వాక్యము యిప్పుడు తన సౌందర్యమునందును మహిమయందును అతని దృష్టికి విప్పుబడెను. శాస్త్రవచనములోని ఒక భాగము మరియొక భాగమును వివరించునని అతడు గ్రహించెను; ఒక స్థలం అతని అవగాహనకు మూసియుండినపుడు, దానిని వివరిచునది వాక్యములోని మరియొక భాగములో అతడు కనుగొనెను. దేవుని పవిత్ర వాక్యమును అతడు హర్షముతోను అత్యంత గౌరవముతోను భయభక్తులతోను పరిగణించెను. Early Writings, 230.</w:t>
      </w:r>
    </w:p>
    <w:p>
      <w:pPr>
        <w:pStyle w:val="ArticleBody"/>
        <w:jc w:val="left"/>
      </w:pPr>
      <w:r>
        <w:rPr>
          <w:rFonts w:ascii="Nirmala UI" w:hAnsi="Nirmala UI" w:eastAsia="Nirmala UI" w:cs="Nirmala UI"/>
        </w:rPr>
        <w:t>“ఆయన దూత”ను సహోదరి వైట్ ద్వారా ప్రత్యక్షంగా గబ్రియేలు అని గుర్తించబడింది.</w:t>
      </w:r>
    </w:p>
    <w:p>
      <w:pPr>
        <w:pStyle w:val="ArticleScripture"/>
        <w:jc w:val="left"/>
      </w:pPr>
      <w:r>
        <w:rPr>
          <w:rFonts w:ascii="Nirmala UI" w:hAnsi="Nirmala UI" w:eastAsia="Nirmala UI" w:cs="Nirmala UI"/>
        </w:rPr>
        <w:t>దూతయొక్క మాటలు, ‘నేను దేవుని సన్నిధిలో నిలుచునే గాబ్రియేలు’ అని చెప్పుట, అతడు స్వర్గీయ రాజసభలలో అత్యున్నత ఘనత గల స్థానమును కలిగియున్నాడని సూచించుచున్నది. అతడు దానియేలు నొద్దకు సందేశముతో వచ్చినప్పుడు, ‘ఈ విషయములలో నాతో నిలిచియుండువాడు ఎవరును లేరు; మీ యువరాజువైన మైఖేలు [క్రీస్తు] మాత్రమే’ అని చెప్పెను. దానియేలు 10:21. గాబ్రియేలు విషయమై రక్షకుడు ప్రకటన గ్రంథములో ఇట్లు పలుకుచున్నాడు: ‘తన దూత చేత తన దాసుడైన యోహానుకు దానిని పంపి తెలియజేసెను.’ ప్రకటన 1:1. మరియూ ఆ దూత యోహానునకు, ‘నేను నీకును నీ సహోదరులైన ప్రవక్తలకును సహదాసుడను’ అని ప్రకటించెను. ప్రకటన 22:9, R.V. విశేషమైన ఆలోచన—దేవుని కుమారుని తరువాత ఘనతలో నిలుచునే ఆ దూతయే, దేవుని సంకల్పములను పాపులైన మనుష్యులకు వెల్లడించుటకై ఎన్నుకోబడినవాడు. The Desire of Ages, 99.</w:t>
      </w:r>
    </w:p>
    <w:p>
      <w:pPr>
        <w:pStyle w:val="ArticleBody"/>
        <w:jc w:val="left"/>
      </w:pPr>
      <w:r>
        <w:rPr>
          <w:rFonts w:ascii="Nirmala UI" w:hAnsi="Nirmala UI" w:eastAsia="Nirmala UI" w:cs="Nirmala UI"/>
        </w:rPr>
        <w:t>విలియం మిల్లర్ మనస్సుకు ఇది అద్భుతమైన భావనయై నిలిచెను—దేవుని కుమారునికి తరువాయి గౌరవస్థానంలో నిలిచియున్న దూతనే దేవుని సంకల్పాలను వెలికితీయుటకై ఎంపిక చేయబడినవాడని. గబ్రియేలు మాత్రమేగాక, బహువచనార్థముగా దూతలే—అనగా అనేక దూతలు—“దేవుని ప్రజలకు ఎప్పటినుంచీ అంధకారమైయున్న” ఆ ప్రవచనముల విషయమై అతని అవగాహనకు మార్గనిర్దేశనం చేసిరి. గబ్రియేలు మరియు ఇతర దూతలు ఆదికాండము మొదలుకొని క్రమపద్ధతిగా పరిశుద్ధగ్రంథమంతట అతనిని నడిపించిరి. అందుచేత, అతడు దానియేలు ఎనిమిదో అధ్యాయము పదనాలుగవ వచనంలోని “రెండు వేల మూడు వందల దినములు” యొద్దకు నడిపింపబడక మునుపే, బహు ముందుగానే, పరిశుద్ధగ్రంథములోని అతి దీర్ఘ కాలప్రవచనమైన లేవీయకాండము ఇరవై ఆరవ అధ్యాయంలోని “ఏడు సార్లు” (రెండు వేల ఐదు వందల ఇరవై సంవత్సరాలు) యొద్దకు నడిపింపబడెను.</w:t>
      </w:r>
    </w:p>
    <w:p>
      <w:pPr>
        <w:pStyle w:val="ArticleScripture"/>
        <w:jc w:val="left"/>
      </w:pPr>
      <w:r>
        <w:rPr>
          <w:rFonts w:ascii="Nirmala UI" w:hAnsi="Nirmala UI" w:eastAsia="Nirmala UI" w:cs="Nirmala UI"/>
        </w:rPr>
        <w:t>ఆ తరువాత నేను ప్రార్థనకును వాక్య పఠనమునకును నన్ను అంకితం చేసికొన్నాను. నా పూర్వాభిప్రాయములన్నిటిని పక్కనపెట్టి, శాస్త్ర వాక్యమును శాస్త్ర వాక్యముతో సమగ్రంగా సరిపోల్చుటకును, దాని అధ్యయనాన్ని నియమబద్ధముగా పద్ధతిపూర్వకముగా కొనసాగించుటకును నేను సంకల్పించితిని. ఆదికాండముతో ఆరంభించి, వచనం వెంట వచనం చదువుచు, వివిధ భాగాల అర్థము అంత స్పష్టముగా విప్పుబడి, రహస్యత్వమో విరోధాభాసముల విషయములో నాకు ఏ చికాకూ మిగలని స్థితికి చేరువగున వరకునే ముందుకు సాగితిని. ఏదైనా అస్పష్టమై కనిపించినపుడు, దానిని సమస్త అనుబంధ గ్రంథస్థలములతో సరిపోల్చుట నాది పద్ధతి; మరియు CRUDEN సహాయంతో, ఆ అస్పష్ట భాగములో గల ముఖ్య పదములలో ఏదైనా ప్రస్తావించబడిన గ్రంథస్థలములన్నిటినీ నేను పరిశీలించితిని. అనంతరం, ప్రతి పదము ఆ గ్రంథస్థలంలోని విషయవస్తుపై తన తగు సంబంధమును, ప్రాధాన్యమును కలిగియుండునట్లు దృష్టిలో ఉంచి, దాని విషయమై నాది దృక్కోణము బైబిలులోనున్న ప్రతి అనుబంధ గ్రంథస్థలముతో సుసమ్మిళితమైతే, అది ఇక క్లిష్టతగా నిలవలేదు. ఈ విధంగా, ప్రథమ పఠనమునందే సుమారు రెండేళ్లపాటు బైబిలు అధ్యయనాన్ని కొనసాగించితిని; అప్పుడు అది తానే తనకు వ్యాఖ్యాతయై యున్నదని నాకు సంపూర్ణ సంతృప్తి కలిగెను. శాస్త్ర వాక్యమును చరిత్రతో సరిపోల్చగా, నెరవేరినంతవరకు గల ప్రవచనములన్నియు అక్షరార్థముగానే నెరవేరినవని; బైబిలులోనున్న వివిధ సంకేతాలు, రూపకాలు, దృష్టాంతాలు, సదృశ్యాలు మొదలైనవి, వాటి సమీపసందర్భములలోనే వివరణ పొందినవో, లేదా అవి వ్యక్తీకరింపబడిన పదములు వాక్యముని ఇతర భాగములలో నిర్వచింపబడినవో అని నేను గ్రహించితిని; మరియు అట్టి విధంగా వివరణ పొందినపుడు, ఆ వివరణకు అనుగుణముగా అవి అక్షరార్థముగానే గ్రహింపబడవలసినవని. అట్లుండగా, బైబిలు అనేది ప్రకటింపబడిన సత్యముల వ్యవస్థ, అవి అంత స్పష్టముగా, సరళముగా ఇవ్వబడినవై, "మార్గసంచారి, మూర్ఖుడైన వాడైనను, అందులో తప్పుపడవలసిన అవసరము లేదు" అను స్థాయిలో ఉన్నదని నేను తృప్తి పొందితిని. ...</w:t>
      </w:r>
    </w:p>
    <w:p>
      <w:pPr>
        <w:pStyle w:val="ArticleScripture"/>
        <w:jc w:val="left"/>
      </w:pPr>
      <w:r>
        <w:rPr>
          <w:rFonts w:ascii="Nirmala UI" w:hAnsi="Nirmala UI" w:eastAsia="Nirmala UI" w:cs="Nirmala UI"/>
        </w:rPr>
        <w:t>"శాస్త్రగ్రంథములపై మరింత అధ్యయనము చేత, నేను ఈ నిర్ణయానికి వచ్చితిని: మనష్షే చెరలో పడినపుడు యూదులు స్వతంత్ర జాతిగా ఉండుటను నిలిపివేసినప్పుడు నుండే అన్యజనుల ఆధిపత్యమునకు సంబంధించిన ఏడు కాలములు ప్రారంభమగవలెనని; దానిని శ్రేష్ఠ కాలక్రమవేత్తలు క్రి.పూ. 677కు నిర్ధారించినారని; 2300 దినములు డెబ్బది వారములతోనే ప్రారంభమైయున్నవని, ఆ డెబ్బది వారములను శ్రేష్ఠ కాలక్రమవేత్తలు క్రి.పూ. 457నుండి తేదీకరించినారని; మరియు నిత్యమును తొలగించుటకును, పాడుచేయు హేయకార్యమును స్థాపించుటకును సంబంధించిన (దానియేలు ఏడవ అధ్యాయం పదకొండవ వచనం) ఆరంభమగు 1335 దినములు, అన్యమత హేయకార్యములు తొలగింపబడిన తరువాత పాపల్ ఆధిపత్యము స్థాపింపబడిన కాలమునుండి తేదీకరింపబడవలెనని; మరియు నేను సంప్రదించగలిగిన శ్రేష్ఠ చరిత్రకారుల ప్రకారం, అది సుమారు క్రి.శ. 508నుండి తేదీకరింపబడవలెనని. ఈ ప్రవచన కాలములన్నిటిని, అవి స్పష్టముగా లెక్కింపబడవలసిన సంఘటనలకు శ్రేష్ఠ కాలక్రమవేత్తలు నిర్ణయించిన వివిధ తేదీలనుండి లెక్కించిన యెడల, అవన్నియు ఏకకాలమున సుమారు క్రి.శ. 1843లో ముగిసెదవని. ఈ విధముగా, 1818లో, శాస్త్రగ్రంథములపై నా రెండేండ్ల అధ్యయనము ముగింపు సమయమున, ఆ సమయమునుండి సుమారు ఇరవై ఐదు సంవత్సరములలో మన ప్రస్తుత స్థితిగతుల సంబంధిత కార్యములన్నియు సమాప్తమగును అనే గంభీర నిర్ణయమునకు నేనుచేరితిని..." విలియం మిల్లర్ యొక్క అపాలజీ అండ్ డిఫెన్స్, 6, 12.</w:t>
      </w:r>
    </w:p>
    <w:p>
      <w:pPr>
        <w:pStyle w:val="ArticleBody"/>
        <w:jc w:val="left"/>
      </w:pPr>
      <w:r>
        <w:rPr>
          <w:rFonts w:ascii="Nirmala UI" w:hAnsi="Nirmala UI" w:eastAsia="Nirmala UI" w:cs="Nirmala UI"/>
        </w:rPr>
        <w:t>ఆద్య ప్రస్తావన నియమము ప్రకారం మొదట ప్రస్తావించబడినదే అత్యంత ప్రాధాన్యం కలదని స్థాపించబడుతుంది; మరియు ప్రకటన గ్రంథము మొదటి అధ్యాయము, మొదటి వచనములో మొదట ప్రస్తావించబడినది, పితా యేసుకు సందేశమును అందజేసి, యేసు దానిని తన దూతకు అప్పగించి, ఆ దూత దానిని ఒక ప్రవక్తకు అందించి, అతడు దానిని లిఖించి సంఘాలకు పంపే విధంగా కొనసాగు సందేశ ప్రసరణ ప్రక్రియయే. అడ్వెంటిజం విలియం మిల్లర్ యొక్క కార్యమును మరియు ఆవిష్కరణలను నిరాకరించినప్పుడు, వారు తమ పునాదులను మాత్రమే కాదు, మిల్లర్‌ను అతని అవగాహనలకు నడిపించిన అదే సందేశ ప్రసరణ ప్రక్రియను కూడా నిరాకరించారు; అంతేకాక, అవకాశకాలము మూయబడుటకు ముందే తెరవబడే యేసుక్రీస్తు ప్రకటనను మనుషులు గ్రహించుటకు ఏకైక మార్గమైన ఆ ప్రక్రియను కూడా వారు తిరస్కరించారు.</w:t>
      </w:r>
    </w:p>
    <w:p>
      <w:pPr>
        <w:pStyle w:val="ArticleBody"/>
        <w:jc w:val="left"/>
      </w:pPr>
      <w:r>
        <w:rPr>
          <w:rFonts w:ascii="Nirmala UI" w:hAnsi="Nirmala UI" w:eastAsia="Nirmala UI" w:cs="Nirmala UI"/>
        </w:rPr>
        <w:t>లేవీయకాండములోని సప్త సమయములు క్రీ.పూ. 677లో ఆరంభమయ్యాయని మిల్లర్ అర్థముచేసికొనునట్లు నడిపించబడ్డాడు. కాని 1856లోనే ప్రభువు హైరమ్ ఎడ్సన్ను ఉపయోగించి, సప్త సమయముల చెల్లాచెదరుపరచబడుట ఇశ్రాయేలు ఉత్తర పది గోత్రాలమీదను కూడ నిర్వహింపబడినదని గుర్తింపజేశాడు. సప్త సమయముల విషయమై, మిల్లర్ చేసిన మౌలిక ఆవిష్కరణతో ఏకాభిప్రాయముగానే ఉన్నప్పటికిని, దానిని దాటి చాలా ముందుకు సాగు విధంగా ఉన్న అవగాహనను అభివృద్ధి పరచుటకు ప్రభువు ప్రయత్నించుచుండెను. అయితే 1856లో హైరమ్ ఎడ్సన్ సమర్పించిన ఆ వెలుగు మర్మరీతిగా అంతమైంది; ఎందుకనగా ఆ శ్రేణిలోని ఎనిమిదవ వ్యాసము, అప్పటికి రివ్యూ అండ్ హెరాల్డ్ సంపాదకుడై యున్న జేమ్స్ వైట్ చెప్పిన "కొనసాగును" అనే పదాలతో ముగిసింది. అది "కొనసాగవలసియుండెను", కాని 2001 సెప్టెంబరు 11 తరువాత ప్రభువు తన ప్రజలను "పాత మార్గముల"వద్దకు, చివరకు హైరమ్ ఎడ్సన్ కలం దిద్దిన అసంపూర్ణ వ్యాస శ్రేణివద్దకు నడిపించినప్పుడు గానీ అది సంభవించలేదు.</w:t>
      </w:r>
    </w:p>
    <w:p>
      <w:pPr>
        <w:pStyle w:val="ArticleBody"/>
        <w:jc w:val="left"/>
      </w:pPr>
      <w:r>
        <w:rPr>
          <w:rFonts w:ascii="Nirmala UI" w:hAnsi="Nirmala UI" w:eastAsia="Nirmala UI" w:cs="Nirmala UI"/>
        </w:rPr>
        <w:t>మహా నిరాశ అనంతరం త్వరలోనే ఆరంభమైన తిరుగుబాటు విషయాన్ని ప్రస్తుతం మేము ప్రస్తావించడం లేదు; కాని కేవలం ఇదే సూచించదలుచున్నాము—లేవీయకాండము ఇరవై ఆరవ అధ్యాయంలోని ‘ఏడు సార్లు’ వైపుకు మిల్లర్ నడిపింపబడ్డప్పటికీ, ఆ విషయమై మిల్లర్‌కు ఉన్న మౌలిక అవగాహనను మించి, ఆ ‘ఏడు సార్లు’ గురించిన ప్రారంభిక అవగాహనను ప్రభువు విస్తరించుటకు ఉద్దేశించినట్లు స్పష్టమైయున్నది. ఆయన హైరమ్ ఎడ్సన్‌నే ఎంచుకున్నాడు—ఆ చరిత్రయే సందర్భానికి చెందిన అదే సేవకుడైన అతనిని, 1844 అక్టోబర్ 23న క్రీస్తు పరిశుద్ధాతి పరిశుద్ధస్థలములో ప్రవేశించుచున్నాడనే దర్శనాన్ని ఇవ్వుటకై తాను అంతకుముందు ఎంపికచేసిన వాడే.</w:t>
      </w:r>
    </w:p>
    <w:p>
      <w:pPr>
        <w:pStyle w:val="ArticleBody"/>
        <w:jc w:val="left"/>
      </w:pPr>
      <w:r>
        <w:rPr>
          <w:rFonts w:ascii="Nirmala UI" w:hAnsi="Nirmala UI" w:eastAsia="Nirmala UI" w:cs="Nirmala UI"/>
        </w:rPr>
        <w:t>ఇదే కారణంగా, మిల్లర్ యొక్క ప్రవచన ప్రయోగాలన్నిటికీ చట్రం, దానియేలు గ్రంథంలో ప్రతినిధానమైన రెండు పాడుచేయు అధికారాల విషయమై ఆయనకు ఉన్న అవగాహనపైనే ఆధారపడినదని అంగీకరించుటకు, నేను అడ్వెంటిస్ట్ ధర్మవేత్త యొక్క మాటలను వినియోగించాను—అవి ‘నిత్యము’ (పేగనిజం)గా ఒకటి, అలాగే దానికి ఎల్లప్పుడూ తోడుగా ఉల్లేఖింపబడే ‘లంఘనము’ గాని ‘హీనకార్యం’ గాని (ఇవి రెండూ పాపత్వవాదం యొక్క పాడుచేయు అధికారపు భిన్న పార్శ్వాలను సూచిస్తాయి) అనే రూపాలలో ప్రతినిధానమును పొందినవే. మిల్లర్ యొక్క రోమన్ అధికారాల గురించిన మూలాధార అవగాహన, ఆయన ప్రతిబింబించిన చరిత్రనాటి నుండి, విశేషంగా విస్తరించింది.</w:t>
      </w:r>
    </w:p>
    <w:p>
      <w:pPr>
        <w:pStyle w:val="ArticleBody"/>
        <w:jc w:val="left"/>
      </w:pPr>
      <w:r>
        <w:rPr>
          <w:rFonts w:ascii="Nirmala UI" w:hAnsi="Nirmala UI" w:eastAsia="Nirmala UI" w:cs="Nirmala UI"/>
        </w:rPr>
        <w:t>దేవుని దూతలు, గాబ్రియేలు సహా, మిల్లర్‌ను ఆయన ప్రకటించిన అవగాహనలకు దారితీశారు. ఆ అవగాహనలలో ఆయన ప్రకటించిన ప్రవచనాలు, ఆయన అనుసరించిన బైబిలు వ్యాఖ్యాన నియమాలు, అలాగే ప్రవచనాలను సక్రమంగా క్రమబద్ధీకరించుటకు వీలు కల్పించిన చట్రం కూడా అంతర్భవించాయి. దానియేలు గ్రంథంలో ప్రస్తావించబడిన రెండు పాడుచేసే శక్తులు విగ్రహారాధక రోము మరియు పాపస్వామ్య రోము అన్న చట్రం మిల్లర్‌కు అనుగ్రహించబడింది. ఫ్యూచర్ ఫర్ అమెరికా నాగము, మృగము, అబద్ధ ప్రవక్తలైన మూడు పాడుచేసే శక్తుల చట్రానికి నడిపింపబడింది.</w:t>
      </w:r>
    </w:p>
    <w:p>
      <w:pPr>
        <w:pStyle w:val="ArticleScripture"/>
        <w:jc w:val="left"/>
      </w:pPr>
      <w:r>
        <w:rPr>
          <w:rFonts w:ascii="Nirmala UI" w:hAnsi="Nirmala UI" w:eastAsia="Nirmala UI" w:cs="Nirmala UI"/>
        </w:rPr>
        <w:t>మరియు నేను చూచితిని—డ్రాగన్ నోటినుండియు, మృగముని నోటినుండియు, అబద్ధప్రవక్త నోటినుండియు, కప్పలవలె మూడు అపవిత్రాత్మలు వెలువడుటను. ఏలయనగా అవి దయ్యముల ఆత్మలు; అద్భుతములు చేయుచు, భూమిమీదనున్న సమస్త లోకమునందలి రాజులయొద్దకు బయలుదేరి, సర్వశక్తిమంతుడైన దేవుని ఆ మహా దినమున జరిగే యుద్ధమునకు వారిని సమకూర్చుటకై పోవుచున్నారు. ప్రకటన గ్రంథము 16:13, 14.</w:t>
      </w:r>
    </w:p>
    <w:p>
      <w:pPr>
        <w:pStyle w:val="ArticleBody"/>
        <w:jc w:val="left"/>
      </w:pPr>
      <w:r>
        <w:rPr>
          <w:rFonts w:ascii="Nirmala UI" w:hAnsi="Nirmala UI" w:eastAsia="Nirmala UI" w:cs="Nirmala UI"/>
        </w:rPr>
        <w:t>ఫ్యూచర్ ఫర్ అమెరికా యొక్క చట్రం మిల్లర్ యొక్క కార్యంపై ఆధారపడి నిర్మించబడింది, అయితే ఆయన కార్యం నిలిచిన స్థాయిని మించి ముందుకు సాగింది. అడ్వెంటిజము ఆయన చట్రాన్ని విడిచిపెట్టుకొని, మతభ్రష్ట ప్రొటెస్టాంటిజము మరియు రోము యొక్క దైవశాస్త్రానికి తిరిగి మళ్లింది. దానియేలు గ్రంథములో ఆరంభమైన అదే ప్రవచనా రేఖను ప్రకటన గ్రంథము ఎత్తిపట్టుకొని కొనసాగిస్తుంది.</w:t>
      </w:r>
    </w:p>
    <w:p>
      <w:pPr>
        <w:pStyle w:val="ArticleScripture"/>
        <w:jc w:val="left"/>
      </w:pPr>
      <w:r>
        <w:rPr>
          <w:rFonts w:ascii="Nirmala UI" w:hAnsi="Nirmala UI" w:eastAsia="Nirmala UI" w:cs="Nirmala UI"/>
        </w:rPr>
        <w:t>"ప్రకటన గ్రంథము ముద్రించబడిన గ్రంథమే; అయితే అది తెరవబడిన గ్రంథముకూడా. ఇది ఈ భూమి చరిత్రయొక్క అంత్యదినములలో సంభవించబోవు అద్భుత సంఘటనలను లిఖించుచున్నది. ఈ గ్రంథములోని బోధనలు స్పష్టమైనవే; అవి గూఢమయమైనవి గాని అగ్రాహ్యమైనవి గాని కావు. దానియేలు గ్రంథములోనాటి అదే ప్రవచన శ్రేణి దీనిలోను కొనసాగించబడింది. కొన్ని ప్రవచనములను దేవుడు పునరావృతం చేసినాడు; అట్లుచేయుటవలన వాటికి ప్రాముఖ్యత ఇవ్వవలసినదని తెలియజేస్తున్నాడు. గొప్ప ప్రాముఖ్యతలేని విషయములను ప్రభువు పునరావృతం చేయడు." మానుస్క్రిప్ట్ రీలీసెస్, సంపుటము 9, పుట 8.</w:t>
      </w:r>
    </w:p>
    <w:p>
      <w:pPr>
        <w:pStyle w:val="ArticleBody"/>
        <w:jc w:val="left"/>
      </w:pPr>
      <w:r>
        <w:rPr>
          <w:rFonts w:ascii="Nirmala UI" w:hAnsi="Nirmala UI" w:eastAsia="Nirmala UI" w:cs="Nirmala UI"/>
        </w:rPr>
        <w:t>ప్రకటన గ్రంథములోని ప్రవచనాలను మిల్లర్ గ్రహించలేకపోయాడు; ఎందుకంటే దానియేలు గ్రంథములో అత్యంత దృఢంగా గుర్తింపబడిన అన్యదైవారాధన మరియు పోపాధిపత్యం అనే శ్రేణి, ప్రవచనా చరిత్ర వేదికపైకి రానున్న తదుపరి పీడక శక్తిని కూడా చేర్చునట్లుగా ప్రకటన గ్రంథములో విస్తరింపబడింది.</w:t>
      </w:r>
    </w:p>
    <w:p>
      <w:pPr>
        <w:pStyle w:val="ArticleScripture"/>
        <w:jc w:val="left"/>
      </w:pPr>
      <w:r>
        <w:rPr>
          <w:rFonts w:ascii="Nirmala UI" w:hAnsi="Nirmala UI" w:eastAsia="Nirmala UI" w:cs="Nirmala UI"/>
        </w:rPr>
        <w:t>అన్యారాధన ద్వారా, తదనంతరం పాపత్వము ద్వారా, శాతాను అనేక శతాబ్దములపాటు తన శక్తిని ప్రయోగించి, దేవుని విశ్వాసయోగ్య సాక్షులను భూమి మీదనుండి చెరిపివేయుటకు శ్రమించెను. అన్యారాధకులును పాపిస్టులును ఒకటే డ్రాగనుయొక్క ఆత్మచేత ప్రేరేపింపబడియుండిరి. వారియందు తేడా ఒక్కటే—దేవునికి సేవచేయుచున్నట్లు నటించిన పాపత్వమే మరింత ప్రమాదకరమై క్రూరమైన శత్రువు. రోమనిజమనే సాధనముచేత శాతాను లోకమంతటిని చెరపట్టెను. దేవునిదని పేరుగాంచిన సంఘము ఈ భ్రమయొక్క శ్రేణులలో కొట్టుకుపోయెను, మరియు వెయ్యి సంవత్సరములకన్నా ఎక్కువ కాలమంతటి పాటు దేవుని ప్రజలు డ్రాగనుయొక్క కోపమునకు లోనై బాధపడిరి. పాపత్వము తన బలమును కోల్పోయి హింసను నిలిపివేయుటకు బలవంతపరచబడినప్పుడు, యోహాను డ్రాగనుయొక్క స్వరమునకు ప్రతిధ్వనించుటకును, అదే క్రూరమయిన మరియు దేవనిందకరమైన కార్యమును ముందుకు నడిపించుటకును పైకి వస్తున్న ఒక నూతన శక్తిని చూచెను. సంఘముతోను దేవుని ధర్మశాస్త్రముతోను యుద్ధము చేయబోవు చివరి శక్తియైయున్నది ఈ అధికారమని, గొర్రెపిల్లవలె కొమ్ములు కలిగిన మృగముచేత ప్రతీకీకరించబడెను. దానికి పూర్వము ఉన్న మృగములు సముద్రములోనుండి పైకి వచ్చెను; అయితే ఇది భూమినుండి పైకి వచ్చెను; ఇది ప్రతీకీకరింపబడిన ఆ జాతియొక్క శాంతియుతమైన ఉద్భవమును సూచించుచున్నది. ‘గొర్రెపిల్లవలె రెండు కొమ్ములు’ అనే సంకేతము, తన రెండు మూల సిద్ధాంతములైన గణతంత్రవాదము మరియు ప్రొటెస్టాంటిజముచే వ్యక్తమగు అమెరికా సంయుక్త రాష్ట్రాల ప్రభుత్వ స్వభావమును సముచితముగా ప్రతినిధీకరించుచున్నది. ఒక జాతిగా మన శక్తి మరియు సమృద్ధికి ఈ సిద్ధాంతాలే రహస్యం. అమెరికా తీరములయందు మొదట ఆశ్రయం పొందిన వారు, పాపత్వమునకు సంబంధించిన దర్పపూరిత హక్కుల దావాలనుండియు రాజ్యాధికారపు నియంతృత్వమునుండియు విముక్తమైన దేశమునకు చేరినందుకు హర్షించిరి. వారు పౌర స్వేచ్ఛ మరియు మత స్వేచ్ఛల విశాల పునాదిమీద ఒక ప్రభుత్వమును స్థాపించవలెనని సంకల్పించిరి.</w:t>
      </w:r>
    </w:p>
    <w:p>
      <w:pPr>
        <w:pStyle w:val="ArticleScripture"/>
        <w:jc w:val="left"/>
      </w:pPr>
      <w:r>
        <w:rPr>
          <w:rFonts w:ascii="Nirmala UI" w:hAnsi="Nirmala UI" w:eastAsia="Nirmala UI" w:cs="Nirmala UI"/>
        </w:rPr>
        <w:t>"కానీ ప్రవచన కలం యొక్క కఠిన రేఖాంకనం ఈ శాంతిమయ దృశ్యంలో ఒక మార్పును వెల్లడిస్తుంది. గొర్రెపిల్లవంటి కొమ్ములు కలిగిన మృగం డ్రాగన్ స్వరంతో మాటలాడుతుంది, మరియు 'మొదటి మృగముని సమస్త అధికారమంతటిని దాని సమక్షంలో చలాయించును.' ప్రవచనం ప్రకటించుచున్నది ఏమనగా, అతడు భూమిపై నివసించువారితో వారు మృగానికి ఒక బింబమును చేయవలెనని చెప్పును, మరియు 'చిన్నవారిని గొప్పవారిని, ధనవంతులనూ బీదలనూ, స్వతంత్రులనూ బానిసలనూ అందరినీ వారి కుడిచేతిమీదగాని భాలపైనగాని ఒక ముద్రను పొందునట్లు చేయును; అలాగే ఆ ముద్రగాని, మృగముని నామముగాని, దాని పేరున సంఖ్యగాని కలిగిన వాడిని తప్ప మరెవడును కొనుగోలు చేయనేరడు గాని అమ్మకము చేయనేరడు.' అట్లుగా ప్రొటెస్టాంటిజం పాపసీ అడుగుజాడలను అనుసరించుచున్నది." సైన్స్ ఆఫ్ ది టైమ్స్, నవంబరు 1, 1899.</w:t>
      </w:r>
    </w:p>
    <w:p>
      <w:pPr>
        <w:pStyle w:val="ArticleBody"/>
        <w:jc w:val="left"/>
      </w:pPr>
      <w:r>
        <w:rPr>
          <w:rFonts w:ascii="Nirmala UI" w:hAnsi="Nirmala UI" w:eastAsia="Nirmala UI" w:cs="Nirmala UI"/>
        </w:rPr>
        <w:t>మిల్లర్ దృష్టిలో, ప్రకటన గ్రంథము పదమూడు అధ్యాయంలోని సముద్ర మృగము, భూమి మృగము ముందుగా బహుదేవారాధక రోమునకు, తదనంతరం పాపీయ రోమునకు ప్రతినిధులుగా నిలిచినవి. మిల్లర్ తన వ్యాఖ్యాన చట్రాన్ని ప్రకటన గ్రంథము పదిహేడు అధ్యాయమునకును అన్వయించడానికి కూడా ప్రయత్నించినా, పాపత్వమునకు కలిగిన మరణాంతక గాయం స్వస్థత పొందుట, అమెరికా సంయుక్త రాష్ట్రాల ప్రవచనాత్మక పాత్ర, అలాగే ఐక్యరాజ్యసమితి యొక్క ప్రవచనాత్మక పాత్ర దూతలచేత అతనికి అప్పగించబడిన దైవిక చట్రానికి వెలుపలవే. అతనికి, ప్రకటన గ్రంథము పదమూడు అధ్యాయములో భూమి నుండి ఎగసి వచ్చిన మృగము పాపత్వమే.</w:t>
      </w:r>
    </w:p>
    <w:p>
      <w:pPr>
        <w:pStyle w:val="ArticleBody"/>
        <w:jc w:val="left"/>
      </w:pPr>
      <w:r>
        <w:rPr>
          <w:rFonts w:ascii="Nirmala UI" w:hAnsi="Nirmala UI" w:eastAsia="Nirmala UI" w:cs="Nirmala UI"/>
        </w:rPr>
        <w:t>చీకటి యుగాలనుండి బయటకు వచ్చినవారమని తమను తాము ప్రకటించుకున్న ప్రొటెస్టెంటుల చేతులనుండి ప్రొటెస్టాంటిజం అనే అధికారవస్త్రాన్ని తొలగించుటకు ఉపయోగింపబడునట్లు ఏర్పరచబడిన సందేశకుడు మిల్లర్. అమెరికా సంయుక్త రాష్ట్రాలు డ్రాగనువలె మాటలాడునట్లును, గణతంత్రవాదము ప్రజాస్వామ్యముగా పరివర్తితమై, అపస్థాత ప్రొటెస్టాంటిజము అపస్థాత ప్రభుత్వముతో ఐక్యమై, పాపసీ యొక్క ప్రతిరూపమైన చర్చి-రాజ్య సంగమమును పునరావర్తించునట్లును ఉండే ఆ కాలము ఆయన దినములకు ఇంకా భవిష్యత్తులోనే ఉండెను. ఆ కారణంగా, దేవదూతలచే తనకు ప్రదత్తమైన దైవిక చట్రంలో ప్రకటన గ్రంథాన్ని అమర్చుటకు ఆయన ప్రయత్నించాడు.</w:t>
      </w:r>
    </w:p>
    <w:p>
      <w:pPr>
        <w:pStyle w:val="ArticleBody"/>
        <w:jc w:val="left"/>
      </w:pPr>
      <w:r>
        <w:rPr>
          <w:rFonts w:ascii="Nirmala UI" w:hAnsi="Nirmala UI" w:eastAsia="Nirmala UI" w:cs="Nirmala UI"/>
        </w:rPr>
        <w:t>ఆయనను, దానియేలు పుస్తకము ఎనిమిదవ, తొమ్మిదవ అధ్యాయాలలోని ఉలాయి నది దృష్టికి ముద్ర విప్పబడిన 1798లో ఉద్భవించిన జ్ఞానవృద్ధిని గ్రహించుటకై ఎన్నుకోబడెను. 1989లో ముద్ర విప్పబడిన దానియేలు పుస్తకము పదవ నుండి పన్నెండవ అధ్యాయములలోని హిద్దెకేలు నది దృష్టిని అర్థము చేసికొనుటకు ఫ్యూచర్ ఫర్ అమెరికా నియమించబడెను; ఆ సమయమున, దానియేలు పదకొండవ అధ్యాయము నలభయ్యవ వచనములో వర్ణించిన ప్రకారము, పూర్వ సోవియట్ యూనియన్‌ను ప్రతినిధిచేసిన దేశాలు పాపాధికారము మరియు అమెరికా సంయుక్త రాష్ట్రాలచేత ఊడ్చివేయబడ్డాయి.</w:t>
      </w:r>
    </w:p>
    <w:p>
      <w:pPr>
        <w:pStyle w:val="ArticleBody"/>
        <w:jc w:val="left"/>
      </w:pPr>
      <w:r>
        <w:rPr>
          <w:rFonts w:ascii="Nirmala UI" w:hAnsi="Nirmala UI" w:eastAsia="Nirmala UI" w:cs="Nirmala UI"/>
        </w:rPr>
        <w:t>దేవదూతలు ఫ్యూచర్ ఫర్ అమెరికాకు అందించిన చట్రం, నాగము, మృగము, తప్పుడు ప్రవక్తల త్రివిధ ఐక్యత పరిప్రేక్ష్యంలో ప్రవచనముని గుర్తింపు మరియు అన్వయముపై ఆధారపడి యుండెను.</w:t>
      </w:r>
    </w:p>
    <w:p>
      <w:pPr>
        <w:pStyle w:val="ArticleScripture"/>
        <w:jc w:val="left"/>
      </w:pPr>
      <w:r>
        <w:rPr>
          <w:rFonts w:ascii="Nirmala UI" w:hAnsi="Nirmala UI" w:eastAsia="Nirmala UI" w:cs="Nirmala UI"/>
        </w:rPr>
        <w:t>"దేవుని యొద్దనుండి దానియేలు పొందిన వెలుగు ప్రత్యేకంగా ఈ అంత్యదినాల కొరకు అనుగ్రహింపబడింది. శినార్ దేశపు మహా నదులైన ఉలై మరియు హిద్దెకేలు నదుల తీరాలయొద్ద అతడు చూచిన దర్శనములు ఇప్పుడు నెరవేర్పులోనికి ప్రవేశించియున్నవి; మునుపటే ప్రవచింపబడిన సమస్త సంఘటనలూ త్వరలోనే సంభవించును." టెస్టిమోనీస్ టు మినిస్టర్స్, 112.</w:t>
      </w:r>
    </w:p>
    <w:p>
      <w:pPr>
        <w:pStyle w:val="ArticleBody"/>
        <w:jc w:val="left"/>
      </w:pPr>
      <w:r>
        <w:rPr>
          <w:rFonts w:ascii="Nirmala UI" w:hAnsi="Nirmala UI" w:eastAsia="Nirmala UI" w:cs="Nirmala UI"/>
        </w:rPr>
        <w:t>న్యాయవిచారణ ప్రారంభమును ప్రకటించే మొదటి మరియు రెండవ దూతల సందేశములను మిల్లరైట్లు ప్రకటించారు. ఫ్యూచర్ ఫర్ అమెరికా మూడవ దూత యొక్క సందేశమును ప్రకటించుచున్నది.</w:t>
      </w:r>
    </w:p>
    <w:p>
      <w:pPr>
        <w:pStyle w:val="ArticleScripture"/>
        <w:jc w:val="left"/>
      </w:pPr>
      <w:r>
        <w:rPr>
          <w:rFonts w:ascii="Nirmala UI" w:hAnsi="Nirmala UI" w:eastAsia="Nirmala UI" w:cs="Nirmala UI"/>
        </w:rPr>
        <w:t>నేను నాటితిని; అపొల్లోసు నీరు పోశాడు; అయితే వృద్ధిని ఇచ్చినవాడు దేవుడే. అందువలన నాటువాడు గాని నీరు పోసువాడు గాని ఏమీ కాదు; వృద్ధిని ఇచ్చువాడు దేవుడే. ఇప్పుడు నాటువాడును నీరు పోసువాడును ఏకులే; మరియు ప్రతివాడును తన తన శ్రమ ప్రకారము తన ప్రతిఫలమును పొందును. ఎందుకనగా మేము దేవునితో కూడి సహకార కార్మికులము; మీరు దేవుని పొలం, మీరు దేవుని నిర్మాణము. నాకు అనుగ్రహింపబడిన దేవుని కృప ప్రకారము, జ్ఞానవంతుడైన ప్రధాన శిల్పిగా నేను పునాది వేసితిని; దానిమీద మరొకడు నిర్మించుచున్నాడు. అయితే ప్రతివాడును దానిమీద తాను ఎలా నిర్మించుచున్నాడో జాగ్రత్తపడవలెను. ఎందుకనగా వేయబడిన పునాది యేసు క్రీస్తే; ఆ పునాది తప్ప మరియొక పునాదిని ఎవరును వేయజాలరు. 1 కొరింథీయులకు 3:6-11.</w:t>
      </w:r>
    </w:p>
    <w:p>
      <w:pPr>
        <w:pStyle w:val="ArticleBody"/>
        <w:jc w:val="left"/>
      </w:pPr>
      <w:r>
        <w:rPr>
          <w:rFonts w:ascii="Nirmala UI" w:hAnsi="Nirmala UI" w:eastAsia="Nirmala UI" w:cs="Nirmala UI"/>
        </w:rPr>
        <w:t>తృతీయ దూత యొక్క సందేశమును సరియైన రీతిగా ప్రకటించుటకు, మీరు ప్రథమ మరియు ద్వితీయ దూతల సందేశములను కూడా ప్రకటించవలెను; ఎందుకనగా ప్రథమము, ద్వితీయము లేకుండా తృతీయము ఉండజాలదని మాకు తెలియజేయబడింది. ప్రథమము, ద్వితీయము పునాదియైయుండగా, తృతీయము శిరశిలయైయున్నది; కానీ తృతీయ దూత యొక్క సందేశము ఎప్పటికీ ప్రథమము, ద్వితీయములను నిరాకరించదు గాని వ్యతిరేకించదు. అట్లు జరిగితే అది సత్యమైన సందేశము కాదు.</w:t>
      </w:r>
    </w:p>
    <w:p>
      <w:pPr>
        <w:pStyle w:val="ArticleScripture"/>
        <w:jc w:val="left"/>
      </w:pPr>
      <w:r>
        <w:rPr>
          <w:rFonts w:ascii="Nirmala UI" w:hAnsi="Nirmala UI" w:eastAsia="Nirmala UI" w:cs="Nirmala UI"/>
        </w:rPr>
        <w:t>మొదటి మరియు రెండవ సందేశములు 1843 మరియు 1844 సంవత్సరాల్లో ఇవ్వబడ్డవి; ఇప్పుడు మేము మూడవదాని ప్రకటనా కాలంలో ఉన్నాము; అయినప్పటికిని ఈ మూడు సందేశములన్నియు ఇంకా ప్రకటింపబడవలసి యున్నవి. సత్యాన్వేషకులకు అవి పునర్వినిపించబడుట మునుపెన్నడో అంతఅవసరమై యుండినట్లే ఇప్పటికీ అంతే అత్యావశ్యకము. కలము మరియు వాణి ద్వారము, వాటి క్రమాన్ని వెల్లడిస్తూ, మమ్మును మూడవ దూతయొక్క సందేశమునకు చేర్చు ప్రవచనముల అన్వయాన్ని తెలియజేస్తూ, ఆ ప్రకటనను ఘోషింపవలెను. మొదటిదియు రెండవదియు లేక మూడవది ఉండదు. జరిగినవాటినీ జరగబోవునవాటినీ ప్రవచనాత్మక చరిత్ర పరంపరలో చూపిస్తూ, ఈ సందేశములను ప్రచురణలలోను, ఉపన్యాసములలోను లోకమునకు మేము సమర్పించవలెను. ఎంపికచేసిన సందేశాలు, పుస్తకం 2, పుటలు 104, 105.</w:t>
      </w:r>
    </w:p>
    <w:p>
      <w:pPr>
        <w:pStyle w:val="ArticleBody"/>
        <w:jc w:val="left"/>
      </w:pPr>
      <w:r>
        <w:rPr>
          <w:rFonts w:ascii="Nirmala UI" w:hAnsi="Nirmala UI" w:eastAsia="Nirmala UI" w:cs="Nirmala UI"/>
        </w:rPr>
        <w:t>మిల్లరైట్ చరిత్రకూ, మా చరిత్రకూ సంబంధించిన ఒక ఎంతో సముచితమైన పరిశీలన ఉంది. మిల్లరైట్లు ఆరంభము; మేము అంత్యం. వారు మొదటి, రెండవ దూతల సందేశాలను ప్రకటించి ఆచరించారు. మేము మూడవ దూత యొక్క సందేశాన్ని ప్రకటిస్తున్నాము. వారి ముద్రలు విప్పబడిన సందేశం (ఉలై దర్శనం) దానియేలు గ్రంథంలోని రెండు అధ్యాయాలలో లభిస్తుంది; మాది (హిద్దేకేలు దర్శనం) మూడు అధ్యాయాలలో లభిస్తుంది. వారు మొదటి మరియు రెండవ హాయిలను గుర్తించి, రెండవ హాయి నెరవేర్పులోనే జీవించారు. మేము మూడవ హాయిని గుర్తించి, దాని నెరవేర్పులోనే జీవిస్తున్నాము. వారి ప్రవచన అన్వయ చట్రం విగ్రహారాధక రోము (డ్రాగన్) మరియు పాపల్ రోము (మృగము) గా ఉండేది. ప్రవచన అన్వయానికి మా చట్రం ఆధునిక రోమును త్రివిధ మృగముగా గ్రహిస్తుంది.</w:t>
      </w:r>
    </w:p>
    <w:p>
      <w:pPr>
        <w:pStyle w:val="ArticleBody"/>
        <w:jc w:val="left"/>
      </w:pPr>
      <w:r>
        <w:rPr>
          <w:rFonts w:ascii="Nirmala UI" w:hAnsi="Nirmala UI" w:eastAsia="Nirmala UI" w:cs="Nirmala UI"/>
        </w:rPr>
        <w:t>ప్రకటన గ్రంథం పదిహేడు అధ్యాయంలో, ‘ఏడుగురిలోకి చెందిన ఎనిమిదవది’గా పేర్కొనబడిన పాపత్వ రోము యొక్క లక్షణమును పరిశీలించడం ప్రారంభించుచున్నప్పుడు, స్థాపనా యుగంలో మిల్లర్‌వాదులు రోము గూర్చి ఏమి గ్రహించారో పరిగణించడం సముచితం. మూడవ దూతకు అదనపు వెలుగు లభించును, అయితే ఆ వెలుగు ఎన్నడును స్థాపిత సత్యమునకు విరుద్ధముగా ఉండదు.</w:t>
      </w:r>
    </w:p>
    <w:p>
      <w:pPr>
        <w:pStyle w:val="ArticleBody"/>
        <w:jc w:val="left"/>
      </w:pPr>
      <w:r>
        <w:rPr>
          <w:rFonts w:ascii="Nirmala UI" w:hAnsi="Nirmala UI" w:eastAsia="Nirmala UI" w:cs="Nirmala UI"/>
        </w:rPr>
        <w:t>దానియేలు గ్రంథంలోని రెండవ, ఏడవ, ఎనిమిదవ, పదకొండవ, పన్నెండవ అధ్యాయాలు, ఇతర శక్తులతో పాటు, రోమును కూడా గుర్తించుచున్నవి. మిల్లర్ యొక్క ప్రవచన అన్వయాల చట్రంగా, 1798కు పూర్వం రోము యొక్క రెండు దశలను—బహుదేవారాధనాత్మక మరియు పాపత్వ సంబంధిత—పరిగణలోనికి తీసుకుంటున్నాము. దానియేలు పదకొండవ అధ్యాయం పద్నాలుగవ వచనములోనున్న “నీ ప్రజల దోపిడీదారులు” అనే పదబంధము రోముని సూచించునదని మిల్లర్ మరియు పూర్వగాములు గుర్తించారు.</w:t>
      </w:r>
    </w:p>
    <w:p>
      <w:pPr>
        <w:pStyle w:val="ArticleScripture"/>
        <w:jc w:val="left"/>
      </w:pPr>
      <w:r>
        <w:rPr>
          <w:rFonts w:ascii="Nirmala UI" w:hAnsi="Nirmala UI" w:eastAsia="Nirmala UI" w:cs="Nirmala UI"/>
        </w:rPr>
        <w:t>ఆ కాలములలో దక్షిణదేశరాజునికి విరోధంగా అనేకులు లేచి నిలుస్తారు; అలాగే నీ ప్రజలలోని దోపిడిదారులు దర్శనమును స్థాపించుటకై తమ్మును ఉన్నతపరచుకుంటారు; అయితే వారు పడిపోతారు. దానియేలు 11:14.</w:t>
      </w:r>
    </w:p>
    <w:p>
      <w:pPr>
        <w:pStyle w:val="ArticleBody"/>
        <w:jc w:val="left"/>
      </w:pPr>
      <w:r>
        <w:rPr>
          <w:rFonts w:ascii="Nirmala UI" w:hAnsi="Nirmala UI" w:eastAsia="Nirmala UI" w:cs="Nirmala UI"/>
        </w:rPr>
        <w:t>ఈ వచనములో పరిగణనలోకి తీసుకోవలసిన కనీసం రెండు ముఖ్య అంశాలు ఉన్నాయి. ఈ వచనంలోని “దర్శనము” అనే పదము, దానియేలు గ్రంథములో “దర్శనము”గా అనువదింపబడిన రెండు హెబ్రీ పదాలలో ఒకటి. “దర్శనము”గా అనువదింపబడిన హెబ్రీ పదాలలో ఒకటి châzôn; దాని అర్థం స్వప్నము, లేదా ప్రవచనము, లేదా దర్శనము. “châzôn” అనే పదము ప్రవచనాత్మక చరిత్రను, లేదా ఒక కాలావధిని, సూచించును; ఇది దానియేలు గ్రంథములో పది సార్లు కనిపించి, ఎల్లప్పుడును “దర్శనము”గానే అనువదింపబడింది.</w:t>
      </w:r>
    </w:p>
    <w:p>
      <w:pPr>
        <w:pStyle w:val="ArticleBody"/>
        <w:jc w:val="left"/>
      </w:pPr>
      <w:r>
        <w:rPr>
          <w:rFonts w:ascii="Nirmala UI" w:hAnsi="Nirmala UI" w:eastAsia="Nirmala UI" w:cs="Nirmala UI"/>
        </w:rPr>
        <w:t>"vision" గా కూడా అనువదించబడే మరొక హెబ్రూ పదం mar-eh'; దానికి "appearance" అనే అర్థం ఉంది. mar-eh' అనే పదం ఏకైక దృశ్యాన్ని, కాలంలోని ఒక నిర్దిష్ట క్షణాన్ని సూచిస్తుంది. హెబ్రూ పదమైన mar-eh' దానియేలు గ్రంథములో పదమూడు సార్లు లభిస్తుంది; అందులో అది ఆరు సార్లు "vision" గా, నాలుగు సార్లు "countenance" గా, రెండు సార్లు "appearance" గా, ఒకసారి "well favored" గా అనువదించబడింది.</w:t>
      </w:r>
    </w:p>
    <w:p>
      <w:pPr>
        <w:pStyle w:val="ArticleBody"/>
        <w:jc w:val="left"/>
      </w:pPr>
      <w:r>
        <w:rPr>
          <w:rFonts w:ascii="Nirmala UI" w:hAnsi="Nirmala UI" w:eastAsia="Nirmala UI" w:cs="Nirmala UI"/>
        </w:rPr>
        <w:t>నీ ప్రజల దోపిడిదారులు రోమును సూచిస్తారు; అందువలన, దానియేలు గ్రంథములోని ప్రవచనాత్మక "దర్శనము"ను స్థాపించేది రోము గురించిన ప్రవచన విషయమే. ఈ కారణంగా, ప్రవచనాత్మక ప్రతీకముగా రోముని ప్రాముఖ్యతను అవగతము చేసికొనుట ముఖ్యము.</w:t>
      </w:r>
    </w:p>
    <w:p>
      <w:pPr>
        <w:pStyle w:val="ArticleBody"/>
        <w:jc w:val="left"/>
      </w:pPr>
      <w:r>
        <w:rPr>
          <w:rFonts w:ascii="Nirmala UI" w:hAnsi="Nirmala UI" w:eastAsia="Nirmala UI" w:cs="Nirmala UI"/>
        </w:rPr>
        <w:t>ప్రవచనాత్మక తర్కం ప్రకారం, ప్రవచన చరిత్రను సూచించే “దృష్టి” అనే పదం, ప్రకటన గ్రంథములో ప్రస్తావించబడిన అదే “దృష్టి”యే కావాలి; ఎందుకనగా దైవప్రేరణ దానియేలు గ్రంథమును మరియు ప్రకటన గ్రంథమును ఒకే గ్రంథముగా గుర్తించి, అవి పరస్పరం పరిపూరకమని, పరస్పరం సంపూర్ణతకు చేర్చునని, దానియేలు గ్రంథములో స్థితిచెందిన అదే ప్రవచనా రేఖ ప్రకటన గ్రంథములోను ఎత్తుకుని కొనసాగించబడినదని తెలియజేయుచున్నది. ప్రవచన ఆత్మలో ప్రతిపాదించబడిన ఆ అంశాలు ఇప్పటికే ఈ వ్యాసమాలికలో చేర్చబడ్డాయి; కాబట్టి వాటిని మళ్లీ చేర్చను. అయినప్పటికీ, మేము ఇప్పటికే సహోదరి వైట్ నుండి చేర్చిన ఇంకొక అంశాన్ని నేను జోడిస్తాను: బైబిలులోని అన్ని గ్రంథములు ప్రకటన గ్రంథములో కలుసుకుని, అక్కడే సమాప్తమగును. దానియేలు గ్రంథములో లభ్యమై, రోము అనే ప్రవచనా విషయముతో సుస్థాపితమైన ప్రవచన చరిత్ర యొక్క ఆ “దృష్టి” (châzôn), బైబిల్ అంతటా ప్రవచన చరిత్రకు సంబంధించిన దృష్టిని ప్రతినిధ్యం చేయును. బైబిలులోని సమస్త గ్రంథములు ప్రకటన గ్రంథములో కలుసుకొని అక్కడే సమాప్తమగును; దేవుడు ఏనాడును తనను తాను విరుద్ధించడు. ఎప్పటికీ కాదు! ఆయన అట్లని మీరు అనుకుంటే, మీరు ఏదో విషయమును అపార్థం చేసుకొంటున్నారు. అదే హెబ్రీ పదము (châzôn) సామెతల గ్రంథములోను “దృష్టి”గా అనువదించబడింది.</w:t>
      </w:r>
    </w:p>
    <w:p>
      <w:pPr>
        <w:pStyle w:val="ArticleScripture"/>
        <w:jc w:val="left"/>
      </w:pPr>
      <w:r>
        <w:rPr>
          <w:rFonts w:ascii="Nirmala UI" w:hAnsi="Nirmala UI" w:eastAsia="Nirmala UI" w:cs="Nirmala UI"/>
        </w:rPr>
        <w:t>దర్శనము లేకయెడల జనులు నశించుదురు; కాని ధర్మశాస్త్రమును ఆచరించువాడు ధన్యుడగును. సామెతలు 29:18.</w:t>
      </w:r>
    </w:p>
    <w:p>
      <w:pPr>
        <w:pStyle w:val="ArticleBody"/>
        <w:jc w:val="left"/>
      </w:pPr>
      <w:r>
        <w:rPr>
          <w:rFonts w:ascii="Nirmala UI" w:hAnsi="Nirmala UI" w:eastAsia="Nirmala UI" w:cs="Nirmala UI"/>
        </w:rPr>
        <w:t>ఆ వచనమును గూర్చి పరిశీలించవలసిన మొదటి అంశమిదే. మనము రోమును తప్పుగా గ్రహించిన యెడల, ప్రవచన చరిత్ర యొక్క దర్శనమును స్థాపించలేము. ఆ నిజమే, చరిత్రంతట యేసుయితులు మరియు ఇతరులు రోముకు సంబంధించిన ప్రవచన విషయాన్ని నశింపజేయుటకై నకిలీ దైవశాస్త్రాన్ని ప్రవేశపెట్టి చేసిన యత్నాలను మూలంగా నిర్వచించుచున్నది. రోమును గూర్చిన మూలభూత అవగాహనను మనము పరిశీలించుచున్నప్పుడు, దీన్ని మనస్సులో నిలుపుకోవలెను.</w:t>
      </w:r>
    </w:p>
    <w:p>
      <w:pPr>
        <w:pStyle w:val="ArticleScripture"/>
        <w:jc w:val="left"/>
      </w:pPr>
      <w:r>
        <w:rPr>
          <w:rFonts w:ascii="Nirmala UI" w:hAnsi="Nirmala UI" w:eastAsia="Nirmala UI" w:cs="Nirmala UI"/>
        </w:rPr>
        <w:t>వాక్యమును గ్రహించుటలో గందరగోళానికి లోనై, ప్రతిఖ్రీస్తు యొక్క అర్థాన్ని గ్రహింపనివారు, నిశ్చయంగా ప్రతిఖ్రీస్తు పక్షాన తాము నిలబడుదురు. ఇప్పుడు మనము లోకముతో ఒదిగిపోవుటకు సమయము లేదు. దానియేలు తన భాగములోను తన స్థలములోను నిలిచియున్నాడు. దానియేలు మరియు యోహాను ప్రవచనములు గ్రహింపబడవలెను. అవి పరస్పరం ఒకదానిని మరొకటి వివరిస్తాయి. అవి లోకమునకు ప్రతి ఒక్కరు గ్రహింపవలసిన సత్యములను అందజేస్తాయి. ఈ ప్రవచనములు లోకములో సాక్ష్యముగా నిలుచవలెను. ఈ అంతిమ దినములలో వాటి నెరవేర్పు ద్వారా, అవే తమను తాము వివరించుకొందురు. Kress Collection, 105.</w:t>
      </w:r>
    </w:p>
    <w:p>
      <w:pPr>
        <w:pStyle w:val="ArticleBody"/>
        <w:jc w:val="left"/>
      </w:pPr>
      <w:r>
        <w:rPr>
          <w:rFonts w:ascii="Nirmala UI" w:hAnsi="Nirmala UI" w:eastAsia="Nirmala UI" w:cs="Nirmala UI"/>
        </w:rPr>
        <w:t>ప్రతిక్రీస్తు (రోము) యొక్క అర్థాన్ని మీరు గ్రహింపకపోతే, మీరు రోముతో ఏకమగుదురు; మరియు ఈ హెచ్చరిక, దానియేలు గ్రంథము మరియు ప్రకటన గ్రంథములను అర్థం చేసుకోగలగడమా లేక అర్థం చేసుకోలేకపోవడమా అనే సందర్భములో ఉంచబడియున్నది. మిల్లరైట్లు, రోమును తాము చేసిన గుర్తింపుమీద ఆధారపడి, అడ్వెంటిజము యొక్క పునాది అవగాహనను నిర్మించారు. రోము రెండు నిర్జనపరచు శక్తులచేత ప్రతినిధీకృతమైయున్నదని, ఆ రెండూనూ రోమునకు సంబంధించిన దశలేనని వారు గ్రహించారు; అయితే, ప్రకటన గ్రంథములో ప్రతినిధింపబడిన త్రివిధ ఐక్యముగా రోమును దర్శించుటకు తగిన చారిత్రక స్థితిలో వారు లేరు. కాబట్టి దానియేలు గ్రంథము మిల్లరైట్లచే ప్రతినిధీకృతమైన పునాది; ప్రకటన గ్రంథము ఫ్యూచర్ ఫర్ అమెరికాచే ప్రతినిధీకృతమైన శిఖరశిల. దానియేలు పదకొండవ అధ్యాయము పద్నాలుగవ వచనము నుండియు మేము గుర్తించదలచిన మరియొక అంశము కలదు.</w:t>
      </w:r>
    </w:p>
    <w:p>
      <w:pPr>
        <w:pStyle w:val="ArticleBody"/>
        <w:jc w:val="left"/>
      </w:pPr>
      <w:r>
        <w:rPr>
          <w:rFonts w:ascii="Nirmala UI" w:hAnsi="Nirmala UI" w:eastAsia="Nirmala UI" w:cs="Nirmala UI"/>
        </w:rPr>
        <w:t>మిల్లర్ మరియు పయనీకులు, నెబూకద్నెజరు యొక్క స్వప్నప్రతిమ బాబులోను, మేదో-పెర్షియా, గ్రీసు మరియు రోము అనే నాలుగు రాజ్యాలను ప్రతీకరించిందని అర్థం చేసుకున్నారు. పాపల్ రోము అనేది రోము యొక్క రెండవ దశ మాత్రమేనని, అందుచేత నాల్గవ రాజ్యం 1798లో ముగిసిందని వారు గ్రహించినందున, వారు ఆ నాల్గవ రాజ్యానికన్నా ఆపైనను చూడలేకపోయారు. తమ చరిత్రాత్మక దృష్టికోణం నుండి చూస్తే, మిగిలిన ఏకైక ప్రవచన మైలురాయి పర్వతమునుండి చెక్కి తీసిన శిల ఆ ప్రతిమ యొక్క పాదములను ఢీకొనునని చెప్పబడిన క్రీస్తు యొక్క ద్వితీయాగమనమే. మిల్లర్ అనుచరులు పేగన్ రోము మరియు పాపల్ రోము మధ్య ప్రవచన సంబంధిత భేదాలను గుర్తించారు; అయితే 1798 సంవత్సరాన్ని క్రీస్తు తిరుగు రాకతో పొసగవలసి వచ్చినందున, వారు నాలుగు రాజ్యాలకన్నా ఆపైనను చూడలేకపోయారు.</w:t>
      </w:r>
    </w:p>
    <w:p>
      <w:pPr>
        <w:pStyle w:val="ArticleScripture"/>
        <w:jc w:val="left"/>
      </w:pPr>
      <w:r>
        <w:rPr>
          <w:rFonts w:ascii="Nirmala UI" w:hAnsi="Nirmala UI" w:eastAsia="Nirmala UI" w:cs="Nirmala UI"/>
        </w:rPr>
        <w:t>ఇనుము చిక్కటి మట్టితో కలిసిన ప్రతిమయొక్క పాదములచే సూచింపబడిన కాలమునకు మనము వచ్చియున్నాము; ఇదే దేవుని పవిత్ర కార్యమునకు సంబంధించిన దశ. దేవునికి ఒక జనము ఉన్నది, ఒక ఎన్నుకోబడిన జనము; వారి వివేచనము పరిశుద్ధపరచబడవలెను; పునాదిమీద కలప, గడ్డి, పరకలను పేర్చుటవలన వారు అపవిత్రులుకాకూడదు. దేవుని ఆజ్ఞలకు నిష్ఠగా ఉండే ప్రతి ఆత్మ, మన విశ్వాసముని విభేజక లక్షణము ఏడవ దిన శబ్భతేనని గ్రహించును. ప్రభుత్వము దేవుడు ఆజ్ఞాపించిన ప్రకారము శబ్భతుని గౌరవించిన యెడల, అది దేవుని శక్తిలో నిలిచి, పరిశుద్ధులకు ఒక్కసారి అప్పగింపబడియున్న విశ్వాసమునకు పరిరక్షణగా నిలిచేది. అయితే రాజ్యనాయకులు కపట శబ్భతుని సమర్థించుదురు, పాపత్వపు సంతానమైన ఈ ఆచరణను ఆచరించుటలో తమ మత విశ్వాసమును కలిపి, ప్రభువు పరిశుద్ధపరచి ఆశీర్వదించి, మనుష్యుడు పరిశుద్ధంగా పాటించునట్లు ప్రత్యేకపరచి, తనతో తన ప్రజల మధ్య వేల తరములకు సూచకంగా నియమించిన శబ్భతుకన్నా దీనిని ఎత్తి నిలుపుదురు. సంఘపాలన మరియు రాష్ట్రపాలనల మేళవింపు ఇనుము మరియు మట్టి చేత సూచించబడినది. ఈ ఐక్యం సంఘముల సమస్త శక్తిని బలహీనపరచుచున్నది. రాష్ట్ర శక్తిని సంఘమునకు అప్పగించుట దుష్పరిణామములను తెచ్చును. మనుష్యులు దేవుని సహనసీమను దాదాపు దాటిరి. వారు తమ బలమును రాజకీయములలో పెట్టి, పాపత్వముతో ఐక్యమయ్యిరి. అయితే దేవుడు తన ధర్మశాస్త్రమును రద్దుచేసిన వారిని శిక్షించు కాలము వచ్చును; వారి దుష్కార్యము వారిపైనే తిరిగి పడును. సెవెన్త్-డే అడ్వెంటిస్టు బైబిల్ వ్యాఖ్యానము, ఖండము 4, 1168.</w:t>
      </w:r>
    </w:p>
    <w:p>
      <w:pPr>
        <w:pStyle w:val="ArticleBody"/>
        <w:jc w:val="left"/>
      </w:pPr>
      <w:r>
        <w:rPr>
          <w:rFonts w:ascii="Nirmala UI" w:hAnsi="Nirmala UI" w:eastAsia="Nirmala UI" w:cs="Nirmala UI"/>
        </w:rPr>
        <w:t>ప్రకటన గ్రంథము పదిహేడవ అధ్యాయం బైబిల్ ప్రవచనములలోని రాజ్యముల తుద గుర్తింపుగా నిలుస్తుంది; అది ఏడు రాజ్యాలు పతనమయ్యినవని, ఎనిమిదవ రాజ్యం ఆధునిక రోమునకు చెందిన త్రివిధ కూటమి అని తెలియజేయుచున్నది. బైబిల్ ప్రవచనములలోని రాజ్యములకుగల మొదటి సూచన దానియేలు గ్రంథము రెండవ అధ్యాయం—అది నిశ్చయంగానే అట్లే ఉన్నపుడు—తుద సూచన మొదటి సూచన వెలుగులోనే వివరింపబడవలెను. దానియేలు గ్రంథము రెండవ అధ్యాయంలోని నాలుగు రాజ్యాలు ప్రకటన గ్రంథము పదిహేడవ అధ్యాయంలోని ఎనిమిది రాజ్యాలతో ఎలా పొంతనపడగలవు?</w:t>
      </w:r>
    </w:p>
    <w:p>
      <w:pPr>
        <w:pStyle w:val="ArticleBody"/>
        <w:jc w:val="left"/>
      </w:pPr>
      <w:r>
        <w:rPr>
          <w:rFonts w:ascii="Nirmala UI" w:hAnsi="Nirmala UI" w:eastAsia="Nirmala UI" w:cs="Nirmala UI"/>
        </w:rPr>
        <w:t>కాబట్టి, మనము ముందుకు సాగుచున్నప్పుడు, మిల్లరైట్లు తమ చరిత్రకు అతీతమైన ప్రవచన సంఘటనలను చూడలేకపోయారని గుర్తుంచుకొనండి. వారు గ్రహించి ప్రకటించిన సందేశము, ప్రవచన చరిత్రలో తదుపరి మైలురాయిగా క్రీస్తు యొక్క ద్వితీయాగమనాన్ని గుర్తించింది. అయితే, ప్రవచన చరిత్ర దర్శనాన్ని స్థాపించే చిహ్నంగా రోమును భావించిన మిల్లరైట్ల అవగాహన, అలాగే దానియేలు గ్రంథము రెండవ అధ్యాయము—ఇవి రెండూ మిల్లరైట్ల పునాదిసత్యాలయితే, ఇది ప్రకటన గ్రంథము పదిహేడవ అధ్యాయంలోని ఎనిమిది రాజ్యములతో ఏ విధంగా సమన్వయమగగలదు?</w:t>
      </w:r>
    </w:p>
    <w:p>
      <w:pPr>
        <w:pStyle w:val="ArticleBody"/>
        <w:jc w:val="left"/>
      </w:pPr>
      <w:r>
        <w:rPr>
          <w:rFonts w:ascii="Nirmala UI" w:hAnsi="Nirmala UI" w:eastAsia="Nirmala UI" w:cs="Nirmala UI"/>
        </w:rPr>
        <w:t>దానియేలు రెండవ అధ్యాయంలోని ప్రతిమ ఆధారభూతమైనదా కాదా అన్న విషయంలో మీకు అనిశ్చయం ఉంటే, మీరు చేయవలసింది 1843 మరియు 1850 పయనీర్ చార్టులను పరిగణించడమే. ఆ రెండింటిలోను దానియేలు రెండవ అధ్యాయంలోని ప్రతిమ చిత్రీకరించబడి ఉంది. అంతే ముఖ్యమైన విషయం ఏమనగా, ఈ రెండు చార్టులు దేవుని దిశానిర్దేశంతోను, ఆయన రూపకల్పన ప్రకారమును రూపొందించబడినవని ఎల్లెన్ వైట్ పేర్కొంటున్నారు.</w:t>
      </w:r>
    </w:p>
    <w:p>
      <w:pPr>
        <w:pStyle w:val="ArticleScripture"/>
        <w:jc w:val="left"/>
      </w:pPr>
      <w:r>
        <w:rPr>
          <w:rFonts w:ascii="Nirmala UI" w:hAnsi="Nirmala UI" w:eastAsia="Nirmala UI" w:cs="Nirmala UI"/>
        </w:rPr>
        <w:t>నేను చూచినదేమనగా, 1843 చార్ట్ ప్రభువు స్వహస్తముచేత దిశానిర్దేశింపబడెను, దానిలో మార్పు చేయకూడదు; అందులోని సంఖ్యలు ఆయన యిష్టానుసారమే నుండిరి; ఆయన చేయి దాని మీద ఉండి, కొన్ని సంఖ్యలలోని ఒక దోషాన్ని మరుగుపరచెను, గనుక ఆయన చేయి తొలగింపబడువరకు ఎవరును దానిని చూడలేకపోయిరి. ప్రారంభ రచనలు, 74, 75.</w:t>
      </w:r>
    </w:p>
    <w:p>
      <w:pPr>
        <w:pStyle w:val="ArticleBody"/>
        <w:jc w:val="left"/>
      </w:pPr>
      <w:r>
        <w:rPr>
          <w:rFonts w:ascii="Nirmala UI" w:hAnsi="Nirmala UI" w:eastAsia="Nirmala UI" w:cs="Nirmala UI"/>
        </w:rPr>
        <w:t>1850 చార్ట్ విషయమై ఆమె ఈ విధంగా పేర్కొంది:</w:t>
      </w:r>
    </w:p>
    <w:p>
      <w:pPr>
        <w:pStyle w:val="ArticleScripture"/>
        <w:jc w:val="left"/>
      </w:pPr>
      <w:r>
        <w:rPr>
          <w:rFonts w:ascii="Nirmala UI" w:hAnsi="Nirmala UI" w:eastAsia="Nirmala UI" w:cs="Nirmala UI"/>
        </w:rPr>
        <w:t>సోదరుడు నికల్స్ ద్వారా ఆ పటము ప్రచురింపబడుటలో దేవుడు ఉన్నాడని నేను చూచితిని. ఈ పటమును గూర్చిన ఒక ప్రవచనం బైబిలులో ఉన్నదని చూచితిని; మరియు ఈ పటము దేవుని ప్రజల కొరకు రూపకల్పన చేయబడినదయితే, అది ఒకరికి సరిపడినచో మరొకరికికూడ సరిపడును; ఇంకా ఎవరికైనా పెద్ద పరిమాణంలో చిత్రింపబడిన కొత్త పటము అవసరమైతే, అందరికికూడ అంతే అవసరమగును. మాన్యుస్క్రిప్ట్ రీలీసెస్, సంపుటి 13, 359.</w:t>
      </w:r>
    </w:p>
    <w:p>
      <w:pPr>
        <w:pStyle w:val="ArticleBody"/>
        <w:jc w:val="left"/>
      </w:pPr>
      <w:r>
        <w:rPr>
          <w:rFonts w:ascii="Nirmala UI" w:hAnsi="Nirmala UI" w:eastAsia="Nirmala UI" w:cs="Nirmala UI"/>
        </w:rPr>
        <w:t>లోకములో ఒక ప్రాచీన సామెత ఉంది: “తప్పుకు అనేక మార్గాలు ఉన్నాయిగాని, సత్యానికి మాత్రం ఒకటే మార్గము ఉంది.” ప్రకటన గ్రంథము పదిహేడు అధ్యాయములోని ఆధునిక రోము, ఏడు వాటిలోనిదే అయిన ఎనిమిదవ తల అని ప్రజలు గ్రహించకుండా చేయుటకు అనేక విధమైన తప్పులు వినియోగించబడ్డాయి. ఆ తప్పులలో, అడ్వెంటిజం తత్వవేత్తలు వినియోగించేదానిలో ఒకటి చరిత్ర రాజ్యముల విషయములో చేసే వక్రీకరణ. నేను ఇక్కడ బైబిలు ప్రవచనంలోని రాజ్యములను సూచించడం లేదు; ఇవి రెండు వేర్వేరు నిర్దేశనలు. బైబిలు ప్రవచన రాజ్యాలు దానియేలు రెండవ అధ్యాయములోని మొదటి ప్రస్తావన ఆధారంగా స్థాపించబడ్డవి; అయితే బాబులోనుకు పూర్వమే చరిత్రలో ఉన్న రాజ్యములు ఉన్నాయి. ఎలెన్ వైట్ చరిత్ర రాజ్యములు ఏవో స్పష్టముగా గుర్తించారు, కాని అడ్వెంటిజం తత్వవేత్తలు ఆ దివ్యప్రేరిత సాక్ష్యాన్ని లెక్కచేయక, రోము ఎల్లప్పుడును ఎనిమిదవదిగా, అయినా ఏడింటిలోనిదిగా ఉండుననే అవగాహనను మసకబార్చే విధంగా చరిత్ర రాజ్యముల యొక్క ఒక క్రమాన్ని సృష్టిస్తున్నారు. అయినప్పటికీ దర్శనాన్ని స్థాపించేది రోమునే.</w:t>
      </w:r>
    </w:p>
    <w:p>
      <w:pPr>
        <w:pStyle w:val="ArticleBody"/>
        <w:jc w:val="left"/>
      </w:pPr>
      <w:r>
        <w:rPr>
          <w:rFonts w:ascii="Nirmala UI" w:hAnsi="Nirmala UI" w:eastAsia="Nirmala UI" w:cs="Nirmala UI"/>
        </w:rPr>
        <w:t>అడ్వెంటిజం మరియు అపస్థాత ప్రొటెస్టాంటిజం యొక్క ధర్మశాస్త్రవేత్తలు, చరిత్రలోని రాజ్యాలు ఈగుప్తు, అస్సిరియా, బాబులోను, మీదో-పెర్షియా, యవనము, రోము మొదలైనవని సూచిస్తున్నారు. సహోదరి వైట్ మాత్రం, చరిత్రలో మూడవ రాజ్యం ఒకటి ఉందని, దానిని తాము ప్రస్తావనలోనుండి విడిచిపెట్టాలని వారు ఎంచుకున్నారని మనకు తెలియజేస్తున్నారు. వారు ఆ రాజ్యాన్నే విడిచిపెడుతున్నారా, లేక ప్రవచనా ఆత్మనే విడిచిపెడుతున్నారా? రెండూ.</w:t>
      </w:r>
    </w:p>
    <w:p>
      <w:pPr>
        <w:pStyle w:val="ArticleScripture"/>
        <w:jc w:val="left"/>
      </w:pPr>
      <w:r>
        <w:rPr>
          <w:rFonts w:ascii="Nirmala UI" w:hAnsi="Nirmala UI" w:eastAsia="Nirmala UI" w:cs="Nirmala UI"/>
        </w:rPr>
        <w:t>ఒక్కొక్కటిగా తమకు కేటాయింపబడిన కాలమును స్థలమును ఆక్రమించి, తామే దాని అర్థము తెలిసికొనకుండనే ఆ సత్యమునకు సాక్ష్యమిచ్చిన జాతుల చరిత్ర మనతో పలుకుచున్నది. ఈనాడు ప్రతి జాతికీ, ప్రతి వ్యక్తికీ దేవుడు తన మహా సంకల్పంలో ఒక స్థానం కేటాయించినాడు. ఏ తప్పు చేయని ఆయన చేతిలోని నిలువు తాడిచేత నేడు మనుష్యులును జాతులును కొలవబడుచున్నారు. ప్రతివారును తమ స్వచ్ఛంద నిర్ణయముచేత తమ తమ గతిని తామే నిర్ణయించుకొనుచున్నారు; తన సంకల్పములు నెరవేర్చబడునట్లు దేవుడు సమస్తముమీద అధిపత్యము వహించుచున్నాడు.</w:t>
      </w:r>
    </w:p>
    <w:p>
      <w:pPr>
        <w:pStyle w:val="ArticleScripture"/>
        <w:jc w:val="left"/>
      </w:pPr>
      <w:r>
        <w:rPr>
          <w:rFonts w:ascii="Nirmala UI" w:hAnsi="Nirmala UI" w:eastAsia="Nirmala UI" w:cs="Nirmala UI"/>
        </w:rPr>
        <w:t>గత నిత్యకాలము నుండి భవిష్య నిత్యకాలము వరకు విస్తరించిన ప్రవచన శృంఖలలో కడియం మీద కడియం అనుసంధానించి, మహా ‘నేననేను’ తన వాక్యములో రేఖాంకితం చేసిన చరిత్ర, యుగాల క్రమగతిలో నేడు మనం ఎక్కడ ఉన్నామో, అలాగే రాబోవు కాలమందు ఏమి సంభవించబోవునో మనకు తెలుపుచున్నది. వర్తమాన కాలము వరకు నెరవేరవలెనని ప్రవచనము ముందుగా సూచించినదంతయు చరిత్ర పుటలపై స్పష్టముగా నమోదై యున్నది; ఇంకా రానున్నదంతయు తన తన క్రమములో నెరవేరునని మనము నిశ్చయించవచ్చును.</w:t>
      </w:r>
    </w:p>
    <w:p>
      <w:pPr>
        <w:pStyle w:val="ArticleScripture"/>
        <w:jc w:val="left"/>
      </w:pPr>
      <w:r>
        <w:rPr>
          <w:rFonts w:ascii="Nirmala UI" w:hAnsi="Nirmala UI" w:eastAsia="Nirmala UI" w:cs="Nirmala UI"/>
        </w:rPr>
        <w:t>సత్యవాక్యములో సర్వ భౌమాధికారముల అంతిమ కూల్చివేత స్పష్టంగా ప్రవచించబడింది. ఇశ్రాయేలుయొక్క చివరి రాజుమీద దేవుని తీర్పు ప్రకటించబడినప్పుడు పలికిన ప్రవచనములో ఈ సందేశము ఇవ్వబడింది: 'ప్రభువగు యెహోవా సెలవిచ్చునదేమనగా: పాగను తొలగింపుము, కిరీటమును తీసివేయుము; ... తక్కువనివానిని ఎత్తుము, ఉన్నతనివానిని దిగదీయుము. దానిని నేను పడద్రోయుదును, పడద్రోయుదును, పడద్రోయుదును; దాని హక్కుదారుడైనవాడు వచ్చువరకు అది ఇక ఉండదు; అతనికే దానిని నేను అప్పగింతును.' యెహెజ్కేలు 21:26, 27.</w:t>
      </w:r>
    </w:p>
    <w:p>
      <w:pPr>
        <w:pStyle w:val="ArticleScripture"/>
        <w:jc w:val="left"/>
      </w:pPr>
      <w:r>
        <w:rPr>
          <w:rFonts w:ascii="Nirmala UI" w:hAnsi="Nirmala UI" w:eastAsia="Nirmala UI" w:cs="Nirmala UI"/>
        </w:rPr>
        <w:t>"ఇశ్రాయేలు నుండి తొలగింపబడిన కిరీటం వరుసగా బాబిలోను, మేదో-పెర్షియా, గ్రీసు, రోము రాజ్యాలకు సంక్రమించింది. దేవుడు సెలవిచ్చుచున్నాడు, 'దానికి హక్కుగలవాడు వచ్చువరకు అది ఇక ఉండదు; నేను దానిని ఆయనకు ఇస్తాను.'"</w:t>
      </w:r>
    </w:p>
    <w:p>
      <w:pPr>
        <w:pStyle w:val="ArticleScripture"/>
        <w:jc w:val="left"/>
      </w:pPr>
      <w:r>
        <w:rPr>
          <w:rFonts w:ascii="Nirmala UI" w:hAnsi="Nirmala UI" w:eastAsia="Nirmala UI" w:cs="Nirmala UI"/>
        </w:rPr>
        <w:t>ఆ సమయం సమీపములోనే ఉంది. ఈ నాడు కాలచిహ్నములు మనము మహత్తరమైన, గంభీరమైన సంఘటనల గడపదగ్గర నిలిచియున్నామని ప్రకటించుచున్నవి. మన లోకమందలి సమస్తము కలతచెందియున్నది. తన రాకడకు ముందుగా సంభవించు సంఘటనల విషయమై రక్షకుని ప్రవచనం మన కన్నుల ముందే నెరవేరుచున్నది: 'మీరు యుద్ధములనుగూర్చియు యుద్ధవార్తలనుగూర్చియు వినెదరు.... జనము జనమునకు విరోధముగా లేచును, రాజ్యము రాజ్యమునకు విరోధముగా లేచును; వివిధ ప్రదేశములలో క్షామములు, మహమ్మారులు, భూకంపములు కలుగును.' మత్తయి 24:6, 7.</w:t>
      </w:r>
    </w:p>
    <w:p>
      <w:pPr>
        <w:pStyle w:val="ArticleScripture"/>
        <w:jc w:val="left"/>
      </w:pPr>
      <w:r>
        <w:rPr>
          <w:rFonts w:ascii="Nirmala UI" w:hAnsi="Nirmala UI" w:eastAsia="Nirmala UI" w:cs="Nirmala UI"/>
        </w:rPr>
        <w:t>వర్తమానం జీవించి ఉన్న వారందరికీ అత్యధిక ఆసక్తిని రేపుతున్న సమయం. పాలకులు, రాష్ట్రనాయకులు, నమ్మకానికి పాత్రులై అధికార పదవులు వహిస్తున్నవారు, సమస్త వర్గాల ఆలోచనాశీల పురుషులూ స్త్రీలూ—మన చుట్టూ జరుగుతున్న సంఘటనలపై తమ దృష్టిని కేంద్రీకరించారు. రాష్ట్రాల మధ్య నెలకొన్న ఉద్రిక్త, అశాంత సంబంధాలను వారు పరిశీలిస్తున్నారు. భూమ్య సంబంధమైన ప్రతి అంశాన్ని ఆక్రమిస్తున్న తీవ్రతను వారు గమనిస్తున్నారు; మరియు ఏదో గొప్పదైన, నిర్ణయాత్మకమైన విషయం సంభవించబోతోందని—ప్రపంచం ఒక భీకర సంక్షోభ అంచున నిలిచివుందని—వారు గుర్తిస్తున్నారు.</w:t>
      </w:r>
    </w:p>
    <w:p>
      <w:pPr>
        <w:pStyle w:val="ArticleScripture"/>
        <w:jc w:val="left"/>
      </w:pPr>
      <w:r>
        <w:rPr>
          <w:rFonts w:ascii="Nirmala UI" w:hAnsi="Nirmala UI" w:eastAsia="Nirmala UI" w:cs="Nirmala UI"/>
        </w:rPr>
        <w:t>ప్రస్తుతం దేవదూతలు కలహముల గాలులను నిరోధించుచున్నారు, లోకము తనపై వచ్చుచున్న వినాశనమును గూర్చి హెచ్చరింపబడువరకు అవి వీచకుండునట్లు; అయితే ఒక తుఫాను సమకూరుచున్నది, భూమిమీద విరుచుకుపడుటకు సిద్ధమై యున్నది; మరియు దేవుడు తన దేవదూతలకు ఆ గాలులను విడిచిపెట్టుమని ఆజ్ఞాపించునప్పుడు, ఏ కలం వర్ణింపలేనంత కలహ దృశ్యం సంభవించును.</w:t>
      </w:r>
    </w:p>
    <w:p>
      <w:pPr>
        <w:pStyle w:val="ArticleScripture"/>
        <w:jc w:val="left"/>
      </w:pPr>
      <w:r>
        <w:rPr>
          <w:rFonts w:ascii="Nirmala UI" w:hAnsi="Nirmala UI" w:eastAsia="Nirmala UI" w:cs="Nirmala UI"/>
        </w:rPr>
        <w:t>"ఈ విషయాలపై యథార్థ దృక్కోణాన్ని బైబిలే, బైబిలు ఒక్కటే, అందిస్తుంది. మన లోక చరిత్రలోని మహత్తర అంతిమ దృశ్యాలు ఇక్కడ వెల్లడించబడ్డాయి, ఇప్పటికే తమ నీడలను ముందుగానే విసురుచున్న సంఘటనలు, వాటి సమీపాగమనపు ధ్వనియే భూమిని కంపింపజేయుచు, భయముచేత మనుష్యుల హృదయములు కరిగిపోవునట్లుచేయుచున్నది." Education, 178-180.</w:t>
      </w:r>
    </w:p>
    <w:p>
      <w:pPr>
        <w:pStyle w:val="ArticleBody"/>
        <w:jc w:val="left"/>
      </w:pPr>
      <w:r>
        <w:rPr>
          <w:rFonts w:ascii="Nirmala UI" w:hAnsi="Nirmala UI" w:eastAsia="Nirmala UI" w:cs="Nirmala UI"/>
        </w:rPr>
        <w:t>ఈ భాగం మన కాలానికి విస్తారమైన వెలుగును అందించుచున్నది; అయితే నేను రేఖాంకితం చేయదలచినది ఇదే: సిస్టర్ వైట్ స్పష్టంగా తెలియజేయుచున్నారు—బాబిలోను కన్నా ముందు ఉన్న చరిత్రాత్మక రాజ్యం అష్షూరు కాదు, ఇశ్రాయేలు అని. దైవశాస్త్ర పండితులు వినియోగించే చరిత్ర రాజ్యముల వర్గీకరణలో, ఇశ్రాయేలును చరిత్రాత్మక రాజ్యంగా వెలుపల ఉంచుతున్నారు; ఇది రాజు సొలొమోను పరిపాలనలో స్థాపితమైన శక్తి, మహిమ ఉన్నప్పటికీ, ఇంకా యెహెజ్కేలు మరియు ఎలెన్ వైట్ ద్వారా దైవప్రేరణయొక్క ప్రత్యక్ష సాక్ష్యం ప్రకారం ఇశ్రాయేలు కిరీటం బాబిలోనుకు హస్తాంతరణమైందని స్పష్టమై ఉన్నప్పటికీ అట్లే జరుగుతోంది.</w:t>
      </w:r>
    </w:p>
    <w:p>
      <w:pPr>
        <w:pStyle w:val="ArticleBody"/>
        <w:jc w:val="left"/>
      </w:pPr>
      <w:r>
        <w:rPr>
          <w:rFonts w:ascii="Nirmala UI" w:hAnsi="Nirmala UI" w:eastAsia="Nirmala UI" w:cs="Nirmala UI"/>
        </w:rPr>
        <w:t>దేవప్రేరిత వ్యాఖ్యానాన్ని చరిత్రలోని రాజ్యాలపై వర్తింపజేస్తే, ఆ రాజ్యాలలో ఇశ్రాయేలు కూడా లెక్కింపబడవలసినదని తేలుతుంది. బైబిల్ ప్రవచనంలోని మొదటి రాజ్యం బాబిలోను; దానికంటే పూర్వం చరిత్రలో ఉన్న రాజ్యాలు ఇశ్రాయేలు, అస్సూరు, యెగిప్తు. అందుచేత, "history"లో నాలుగవ రాజ్యం బాబిలోను, ఐదవది మీదీయ-పర్ష్య రాజ్యం, ఆరోది యవన దేశము, ఏడవది అన్యపూజక రోము, ఎనిమిదవది పాపల్ రోము; అది అన్యపూజక రోమునకు ద్వితీయ దశను ప్రతినిధ్యం చేయుచున్నందున, ఏడు రాజ్యాలలోనిదే. చరిత్ర రాజ్యాల పరంపరలో పాపల్ రోము ఎనిమిదవదే, అలాగే అది ఏడింటిలోనిదే.</w:t>
      </w:r>
    </w:p>
    <w:p>
      <w:pPr>
        <w:pStyle w:val="ArticleBody"/>
        <w:jc w:val="left"/>
      </w:pPr>
      <w:r>
        <w:rPr>
          <w:rFonts w:ascii="Nirmala UI" w:hAnsi="Nirmala UI" w:eastAsia="Nirmala UI" w:cs="Nirmala UI"/>
        </w:rPr>
        <w:t>దానియేలు గ్రంథము ఏడవ అధ్యాయంలో బైబిలు ప్రవచనంలోని రాజ్యాలు మృగరూపములచే ప్రతినిధీకరింపబడ్డాయి. బబులోను సింహముగా ఉంది; దాని తరువాత మీదో-పెర్షియాకు చెందిన ఎలుగుబంటి వచ్చింది. మూడవది గ్రీకు రాజ్యం చిరుతపులిగా, తదుపరి 'ఇనిపళ్లను' కలిగిన 'భయంకరమై భీషణమైన' మృగముగా రోము. దానియేలు రెండవ అధ్యాయంలోని ప్రతిమకు సరిపోలుగా ఉన్న ఆ భయంకర మృగము బైబిలు ప్రవచనంలోని నాలుగవ రాజ్యమైన రోమునే.</w:t>
      </w:r>
    </w:p>
    <w:p>
      <w:pPr>
        <w:pStyle w:val="ArticleBody"/>
        <w:jc w:val="left"/>
      </w:pPr>
      <w:r>
        <w:rPr>
          <w:rFonts w:ascii="Nirmala UI" w:hAnsi="Nirmala UI" w:eastAsia="Nirmala UI" w:cs="Nirmala UI"/>
        </w:rPr>
        <w:t>మిల్లర్ అనుయాయులు నాలుగవ రాజ్యాన్ని రోముగా అర్థం చేసుకొని, ఆ భయానక మృగము యొక్క లక్షణములను అట్లే గ్రహించి, ఆ మృగము యొక్క సమస్త ప్రవచనాత్మక లక్షణములను నేరుగా నాలుగవ రాజ్యానికే అన్వయించారు. పాఠ్యభాగంలో పేగన్ రోము మరియు పాపత్వ రోము మధ్యనున్న భేదాన్ని వారు గుర్తించినప్పటికీ, బైబిల్ ప్రవచనంలో ఐదవ రాజ్యాన్ని వారు చూడలేకపోయారు; ఎందుకంటే బైబిల్ ప్రవచనంలోని రాజ్యాల ప్రథమ ప్రస్తావనను తమ ఆధార బిందువుగా వారు సముచితంగా స్వీకరించారు. అయినప్పటికీ, ఆ రెండు రోముల మధ్యనున్న భేదము పాఠ్యభాగంలోనే ఉండుటవలన, ఆ రెండు రోముల విభేదాన్ని రెండు రాజ్యములను ప్రతినిధ్యంగా పరిగణించుటకు అది మాకు అనుమతిస్తుంది. అయితే ఇది మనము పరిగణిస్తున్న అంశము కాదు.</w:t>
      </w:r>
    </w:p>
    <w:p>
      <w:pPr>
        <w:pStyle w:val="ArticleScripture"/>
        <w:jc w:val="left"/>
      </w:pPr>
      <w:r>
        <w:rPr>
          <w:rFonts w:ascii="Nirmala UI" w:hAnsi="Nirmala UI" w:eastAsia="Nirmala UI" w:cs="Nirmala UI"/>
        </w:rPr>
        <w:t>అప్పుడు అతడు ఈలాగు చెప్పెను: నాలుగవ మృగము భూమిమీదనున్న నాలుగవ రాజ్యము; అది సమస్త రాజ్యములన్నిటికంటె భిన్నమై యుండి, భూమి అంతయును భక్షించి, దానిని తొక్కి, విచ్చిన్నము చేయును. ఈ రాజ్యములోని ఆ పది కొమ్ములు లేచిరాగు పది రాజులు; వాటి తరువాత మరియొకడు లేచివచ్చును; అతడు పూర్వవారికంటె భిన్నుడై, ముగ్గురు రాజులను వశపరచును. అతడు అత్యున్నతునికి విరోధముగా గొప్ప మాటలు పలుకును, అత్యున్నతుని పరిశుద్ధులను వేధించును, కాలములను, నియమములను మార్చుదామని యోచించును; ఒక కాలమును, కాలములనును, అర్ధకాలమును వరకు వారు అతని చేతికప్పగింపబడుదురు. అయితే న్యాయస్థానం కూర్చును; వారు అతని అధికారమును తొలగించి, దానిని అంతము వరకు క్షయపరచి నాశనము చేయుదురు. దానియేలు 7:23-26.</w:t>
      </w:r>
    </w:p>
    <w:p>
      <w:pPr>
        <w:pStyle w:val="ArticleBody"/>
        <w:jc w:val="left"/>
      </w:pPr>
      <w:r>
        <w:rPr>
          <w:rFonts w:ascii="Nirmala UI" w:hAnsi="Nirmala UI" w:eastAsia="Nirmala UI" w:cs="Nirmala UI"/>
        </w:rPr>
        <w:t>దానియేలు రెండవ అధ్యాయంలోని నాలుగవ రాజ్యం రోము. ఆ పది కొమ్ములు పౌరాణిక రోము రాజ్యమును ప్రతినిధ్యం చేసే పది రాజ్యములను సూచించుచున్నవి; ఇంకా క్రీ.శ. 538 లో పాపసభాధీన రోము లోకాధిపత్యము స్వీకరించుటకు ముందే, ఆ రాజ్యాలలో మూడువి తొలగింపబడును, లేదా పీకివేయబడును. తరువాత, "మనుష్యుని కన్నులవంటి కన్నులు గలది, గొప్ప విషయములను మాటలాడు నోరు గలది" అని ఎనిమిదవ వచనములో వర్ణింపబడిన "చిన్న కొమ్ము" ఉద్భవించును. యెడల నాలుగవ రాజ్యములో పది కొమ్ములు ఉండి, ఆ మూడు కొమ్ములకు బదులుగా "చిన్న కొమ్ము" నిలుచుటకై వాటిలో మూడు తొలగింపబడినయెడల, ఆ మూడు కొమ్ములు తొలగింపబడినప్పుడు ఏడు కొమ్ములు మిగులును; మరియు ఆ చిన్న కొమ్ము ఎనిమిదవది; ఎందుకనగా రోము ఎల్లప్పుడును ఎనిమిదవదిగా ఉద్భవించుచు, ఏడు వాటిలోనిదే. ఈ అధ్యాయములో రోము తన రెండు దశలకు సంబంధించిన విషయమై బహు వెలుగు కలిగియున్నను, ఇక్కడ మనము కేవలం రెండవ సాక్ష్యమును సమర్పించుచున్నాము: ప్రవచనపరంగాను చారిత్రకపరంగానును రోము ఎనిమిదవదిగా ఉద్భవించి, ఏడు వాటిలోనిదని.</w:t>
      </w:r>
    </w:p>
    <w:p>
      <w:pPr>
        <w:pStyle w:val="ArticleBody"/>
        <w:jc w:val="left"/>
      </w:pPr>
      <w:r>
        <w:rPr>
          <w:rFonts w:ascii="Nirmala UI" w:hAnsi="Nirmala UI" w:eastAsia="Nirmala UI" w:cs="Nirmala UI"/>
        </w:rPr>
        <w:t>ఎనిమిదవ అధ్యాయములో, ఏడవ అధ్యాయమునకు విస్తరణ కనిపిస్తుంది. ఈ అధ్యాయం మరోసారి బైబిలు ప్రవచనంలోని రాజ్యములను గుర్తించుచున్నది, కాని మొదటి రాజ్యమైన బబులోనును ప్రస్తావననుండి విడిచిపెట్టుచున్నది; ఎందుకనగా దానియేలు ఎనిమిదవ అధ్యాయములోని దర్శనమును పొందిన సమయమున బబులోను అంత్యానికి అత్యంత సమీపములోనే ఉన్నది. ఈ అధ్యాయములో మీదీయ-పారసీకము రెండు కొమ్ములుగల ఒక మేషపోతువలన ప్రతినిధీకరించబడెను. యవనము ఒక కొమ్ముతోనున్న మేకపోతువలన సూచింపబడెను; ఆ కొమ్ము విరిగి, ఆ విరిగిన కొమ్ము నుండినే నాలుగు కొమ్ములు ఉద్భవించెను. అనంతరం యవనమునకు తరువాతగా ఒక "చిన్న కొమ్ము" ప్రత్యక్షమగుచున్నది; మరల, ఆ చిన్న కొమ్ము రోమును సూచించుచున్నది. రోము యవన సామ్రాజ్యమునకు ప్రత్యక్ష వంశపారంపర్య సంతానము కానప్పటికిని, మొదటి కొమ్ము—మహా అలెగ్జాండరును సూచించునది—విరిగిన తరువాత యవన రాజ్యములో ఉదయించిన నాలుగు కొమ్ములలో ఒకటి నుండే ఆ చిన్న కొమ్ము బయలుదేరినట్లుగా ఆ పాఠ్యం ప్రతిపాదించుచున్నది. రోము యవనుల సంతతికి చెందకపోయినను, ప్రపంచాన్ని జయించుటను అది యవనప్రాంతమునుండే ఆరంభించెను; ఆ భావమునందు, అది ఆ నాలుగు కొమ్ములలో ఒకటి నుండే వచ్చినట్టుగా చెప్పబడుచున్నది.</w:t>
      </w:r>
    </w:p>
    <w:p>
      <w:pPr>
        <w:pStyle w:val="ArticleBody"/>
        <w:jc w:val="left"/>
      </w:pPr>
      <w:r>
        <w:rPr>
          <w:rFonts w:ascii="Nirmala UI" w:hAnsi="Nirmala UI" w:eastAsia="Nirmala UI" w:cs="Nirmala UI"/>
        </w:rPr>
        <w:t>అందుచేత ఎనిమిదవ అధ్యాయంలో, ఏడవ అధ్యాయానికి రెండవ సాక్ష్యాన్ని కనుగొంటాము. మీదో-పెర్ష్యకు రెండు కొమ్ములు, గ్రీసుకు ఒకటి, తరువాత మరిన్ని నాలుగు కొమ్ములు ఉన్నాయి. అట్లు, రోమ్‌ది అయిన చిన్న కొమ్ము గ్రీసు నాలుగు కొమ్ములలో ఒకటి నుండి ఉద్భవించినందున, రోమ్‌కు ముందు ఏడు కొమ్ములు అవుతాయి. రెండుకు ఒకటికి నాలుగు చేర్చితే ఏడు అవుతుంది; తరువాత రోమ్, అనగా చిన్న కొమ్ము, ఎనిమిదవది; అది ఆ ఏడు వాటిలోనిదే. గమనించదగినది ఏమనగా, రోమ్ గ్రీసు నాలుగు కొమ్ములలో ఒకటి నుండి ఉద్భవించునని స్పష్టపరచే ఈ వాక్యభాగమే, మిల్లర్ మరియు అతని సహశ్రమికులు తమ చరిత్రలో ఎదుర్కొనవలసి వచ్చిన మహత్తర ప్రవచనా వాదనలలో ఒకటిగా నిలిచింది.</w:t>
      </w:r>
    </w:p>
    <w:p>
      <w:pPr>
        <w:pStyle w:val="ArticleBody"/>
        <w:jc w:val="left"/>
      </w:pPr>
      <w:r>
        <w:rPr>
          <w:rFonts w:ascii="Nirmala UI" w:hAnsi="Nirmala UI" w:eastAsia="Nirmala UI" w:cs="Nirmala UI"/>
        </w:rPr>
        <w:t>ఆ కాలపు ప్రొటెస్టంట్లు చిన్న కొమ్ము రోము కావలేదని దృఢంగా వాదించారు; ఎందుకంటే ప్రవచనం చిన్న కొమ్ము నాలుగు యవన కొమ్ములలో ఒకటినుండి వెలువడినదని నిర్దేశిస్తుంది. అందువలన, అలెగ్జాండరు మహావిజేత మరణానంతర విభజన తరువాత చరిత్రలో కొనసాగిన సెల్యూసిడ్ రాజులలో ఒక్కడైన యాంటియోకుసు ఎపిఫానేసే ఆ చిన్న కొమ్ముని ప్రతినిధ్యం చేస్తుందని వారు వాదించారు. ఈ అంశంపై మిల్లెరైట్ చరిత్రలో వాదోపవాదం ఎంతగానో తీవ్రరూపం దాల్చింది; అందుచేత 1843 చార్టులోనే, దానియేలు చిన్న కొమ్ము నాలుగు యవన కొమ్ములలో ఒకటినుండి బయలుదేరినదని చూచిన వాస్తవంపై ఆధారపడి—అందువల్ల అది రోముగా గుర్తింపబడలేదని, ఎందుకంటే రోము గ్రీకులనుండి అవతరించినది కాదని—ప్రొటెస్టంట్ బోధనకు వ్యతిరేకమైన వాదనను వారు పొందుపరిచారు. ఈ వాదన రోము గుర్తింపబడిన దానియేలు గ్రంథంలోని సమస్త అంశాలను ప్రభావితం చేసింది. ప్రొటెస్టంట్ స్థానం ప్రకారం, దానియేలు పదకొండు:పద్నాలుగులోని ‘నీ ప్రజల దోపిడిదారులు’ యాంటియోకుసు ఎపిఫానేసే కావలెనని పేర్కొనబడింది. అందువల్ల, ‘ప్రభువుయొక్క చేతి ద్వారా నడిపింపబడి, మార్పు చేయరాదు’ అని సహోదరి వైట్ నిర్ధారించిన ఆ చార్టుపై, యాంటియోకుసు ఎపిఫానేసు ఆ నాలుగవ రాజ్యమై ఉండలేడని వివరిస్తున్న ఒక ఉల్లేఖనాన్ని మిల్లెరైట్లు చేర్చారు. ప్రవచన చరిత్ర యొక్క దర్శనాన్ని స్థాపించేది రోమునా? లేక క్రీస్తు జన్మానికి నూరేళ్లకు పైగా ముందే మరణించిన ఒక సెల్యూసిడ్ రాజువే, క్రీస్తు శిలువ వేయబడినప్పుడు ఆయనకు ఎదురు నిలిచిన శక్తిని ప్రతినిధ్యం చేశాడా?</w:t>
      </w:r>
    </w:p>
    <w:p>
      <w:pPr>
        <w:pStyle w:val="ArticleBody"/>
        <w:jc w:val="left"/>
      </w:pPr>
      <w:r>
        <w:rPr>
          <w:rFonts w:ascii="Nirmala UI" w:hAnsi="Nirmala UI" w:eastAsia="Nirmala UI" w:cs="Nirmala UI"/>
        </w:rPr>
        <w:t>ఎదగగల ప్రశ్న ఇదే: రోము యవన దేశానికి నేర వారసరాజ్యము కాకపోతే, యవన రాజ్యపు కొమ్ములలో ఒకటి నుండి రోము వెలువడుచున్నట్లు దానియేలుకు ఎందుకు చూపబడింది? దానికి సమాధానం ఏమనగా, రోము పరాక్రమం ఎదగుటకు ఆరంభం, పూర్వము యవనాధీన భూభాగమైయున్న ఆ ప్రాంతంలోనే జరిగింది; అయితే, ఆ గందరగోళానికి స్థలమిచ్చునట్లుగా ఆ దృష్టాంతము అట్టి రీతిగా ఎందుకు చిత్రీకరించబడింది?</w:t>
      </w:r>
    </w:p>
    <w:p>
      <w:pPr>
        <w:pStyle w:val="ArticleBody"/>
        <w:jc w:val="left"/>
      </w:pPr>
      <w:r>
        <w:rPr>
          <w:rFonts w:ascii="Nirmala UI" w:hAnsi="Nirmala UI" w:eastAsia="Nirmala UI" w:cs="Nirmala UI"/>
        </w:rPr>
        <w:t>రోము ఎక్కడనుండి లేవడం ఆరంభించెనో గమనించుటయొక్క ప్రాముఖ్యతకతీతముగా, కనీసం మరియొక సమాధానం యేమనగా: రోము ఎల్లప్పుడూ ఎనిమిదవదిగా ప్రాకటించుచూ, అయినను ఏడుగులోనిదై ఉండే ఆ గూఢార్థము, రోమును గ్రీసు దేశ భూభాగముతో సంబంధపరచుటద్వారా పరిష్కారము పొందుతుంది; అట్లు చేయుటవలన రోము ‘ఏడుగులోనిదే’ అన్న ఆ గూఢార్థపు అంశము నిలుపబడును. ఆ గూఢార్థమే అంత ప్రాముఖ్యమైయున్నది; అయితే, తమ చారిత్రక దృక్కోణము నుండి మిల్లరైట్లు ఆ భావాన్ని అర్థంచేసుకొనుటకే వీలుండేది కాదు. 1843 చార్ట్ మాత్రమే కాక 1850 చార్ట్‌పై కూడ ఉన్న సమస్త సూచనలు దేవుని ప్రవచన వాక్యము నేరుగా ప్రస్తావించిన విషయాలనే చిత్రీకరిస్తున్నాయనే వాస్తవం—క్రీస్తుకు విరోధముగా నిలిచిన శక్తి అంటియోకుసు ఎపిఫానేసు కాదని సుస్పష్టపరచే ఒక సూచన మాత్రము మినహా—ఆ చార్ట్‌కు చేసిన ఆ చేర్పును అత్యంత ప్రాముఖ్యముగా నిలిపివేస్తుంది. అడ్వెంటిజము తన పునాదులను విడిచిన తరువాత, నేడు తాము దానియేలు పదకొండవ అధ్యాయం పద్నాలుగవ వచనములో సంకేతపరచబడిన శక్తి రోము కాదని, అంటియోకుసు ఎపిఫానేసు అని బోధించుచున్న స్థితిలో ఉన్నారనుట ఎంత విచారకరం! మిల్లరైట్లు ఎంతో తీవ్రంగా ప్రతిఘటించినదానినే వారు ఇప్పుడు బోధిస్తున్నారు; ఆ వివాదాన్నే మిల్లరైట్లు 1843 చార్ట్‌పై ప్రతిబింబింపజేసేంతవరకు ప్రతిఘటించారు!</w:t>
      </w:r>
    </w:p>
    <w:p>
      <w:pPr>
        <w:pStyle w:val="ArticleBody"/>
        <w:jc w:val="left"/>
      </w:pPr>
      <w:r>
        <w:rPr>
          <w:rFonts w:ascii="Nirmala UI" w:hAnsi="Nirmala UI" w:eastAsia="Nirmala UI" w:cs="Nirmala UI"/>
        </w:rPr>
        <w:t>చరిత్రక్రమంలోని రాజ్యాలు రోము ఎనిమిదవదిగా లేచి వచ్చి, ఏడింటికి చెందినదని వెల్లడించుచున్నవి. 'సర్వోన్నతునికి విరోధముగా గొప్ప మాటలు' పలికే ఏడవ అధ్యాయములోని 'చిన్న కొమ్మ' ఎనిమిదవదిగా లేచి వస్తుంది మరియు ఏడింటికి చెందినది. ఎనిమిదవ అధ్యాయములోని కొమ్మలు రోము ఎనిమిదవదిగా లేచి వచ్చి, ఏడింటికి చెందినదని వెల్లడించుచున్నవి.</w:t>
      </w:r>
    </w:p>
    <w:p>
      <w:pPr>
        <w:pStyle w:val="ArticleBody"/>
        <w:jc w:val="left"/>
      </w:pPr>
      <w:r>
        <w:rPr>
          <w:rFonts w:ascii="Nirmala UI" w:hAnsi="Nirmala UI" w:eastAsia="Nirmala UI" w:cs="Nirmala UI"/>
        </w:rPr>
        <w:t>తదుపరి వ్యాసంలో, ప్రకటన గ్రంథము పదిహేడు అధ్యాయంలో సూచింపబడిన ప్రకారం, ఆధునిక రోము ఎనిమిదవదై, ఏడింటిలోనిదేనని మేము పరిశీలించెదము. ఆపై మేము దానియేలు రెండవ అధ్యాయానికి తిరిగి వెళ్లి, బైబిలు ప్రవచనంలో రాజ్యాల మొదటి ప్రస్తావనగానున్న దానియేలు రెండవ అధ్యాయంలోని నాలుగు రాజ్యాలు ప్రకటన గ్రంథము పదిహేడు అధ్యాయంలోని ఎనిమిది రాజ్యాలతో ఏకీభవించుచున్న కారణాన్ని నిర్ధారించెదము.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ఎనిమిదవది ఏడింటిలోనిదే — సంఖ్య ఒకటి</dc:title>
  <dc:subject>మిల్లర్ యొక్క రెండు రోములు</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