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ఎనిమిదవది ఏడుగురిలోనిదే - సంఖ్య 2</w:t>
      </w:r>
    </w:p>
    <w:p>
      <w:pPr>
        <w:pStyle w:val="ArticleSubtitle"/>
        <w:jc w:val="left"/>
      </w:pPr>
      <w:r>
        <w:rPr>
          <w:rFonts w:ascii="Nirmala UI" w:hAnsi="Nirmala UI" w:eastAsia="Nirmala UI" w:cs="Nirmala UI"/>
        </w:rPr>
        <w:t>బైబిలు ప్రవచనమునందలి రాజ్యములు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గత వ్యాసములో మేము, మిల్లరైట్లు రోమును ‘పేగన్ రోము’ మరియు ‘పాపస్వామ్య రోము’ అనే రూపాలకన్నా మించి చూడలేకపోయారని గుర్తించాము; అయినప్పటికీ ఆ రెండుశక్తుల మధ్య ఉన్న భేదాలను వారు సూచించారు. మిల్లరైట్లకు, పేగన్ రోము మరియు పాపస్వామ్య రోము మధ్య ఉన్న ఆ భేదాలు, పేగన్ రోము అనే నాల్గవ రాజ్యానంతరం అనుసరించి వచ్చిన ఐదవ రాజ్యం పాపస్వామ్య రోమయే అని వారు గుర్తించుటకు దారితీయలేదు. 1844లో జరిగిన నిరాశానంతరం, సహోదరి వైట్ ప్రకటన గ్రంథము పన్నెండవ, పదమూడవ అధ్యాయములయందలి మూడు శక్తులను ఈలాగు గుర్తించింది: పన్నెండవ అధ్యాయములోని డ్రాగను; పదమూడవ అధ్యాయములో సముద్రమునుండి వచ్చిన మృగముగా పాపస్వామ్యము; తదనంతరం భూమినుండి వచ్చిన మృగముగా సంయుక్త రాష్ట్రాలు. ఆ పునాది వేయబడిన తరువాత, ప్రకటన గ్రంథము పదహారవ అధ్యాయములో లోకమును హర్మగిద్దోనుకు నడిపించు డ్రాగను, మృగము, అబద్ధ ప్రవక్తల త్రివిధ కూటమి విషయమై ప్రభువు వెలుగు ప్రసాదించాడు.</w:t>
      </w:r>
    </w:p>
    <w:p>
      <w:pPr>
        <w:pStyle w:val="ArticleScripture"/>
        <w:jc w:val="left"/>
      </w:pPr>
      <w:r>
        <w:rPr>
          <w:rFonts w:ascii="Nirmala UI" w:hAnsi="Nirmala UI" w:eastAsia="Nirmala UI" w:cs="Nirmala UI"/>
        </w:rPr>
        <w:t>ఈ చిహ్నాలు కనబడిన ప్రవచన శ్రేణి ప్రకటన గ్రంథము 12వ అధ్యాయంతో ఆరంభమవుతుంది; ఆయన జనన సమయమునే క్రీస్తును నశింపజేయదలచిన డ్రాగనుతో అది మొదలవుతుంది. ఆ డ్రాగను సాతానునని చెప్పబడింది (ప్రకటన గ్రంథము 12:9); రక్షకుని హతముచేయునట్లు హేరోదును ప్రేరేపించినవాడయితే ఇతడే. కానీ క్రైస్తవ యుగపు తొలి శతాబ్దములలో క్రీస్తుపై మరియు ఆయన ప్రజలపై యుద్ధము చేయుటలో సాతానుకు ప్రధాన ప్రతినిధియై పనిచేసింది రోమా సామ్రాజ్యమే; అందులో విగ్రహారాధన ప్రబల మతమై యుండెను. కాబట్టి డ్రాగను ప్రథమార్థముగా సాతానుని సూచించినను, ఉపార్ధముగా అది విగ్రహారాధనగల రోమును సూచించే చిహ్నము.</w:t>
      </w:r>
    </w:p>
    <w:p>
      <w:pPr>
        <w:pStyle w:val="ArticleScripture"/>
        <w:jc w:val="left"/>
      </w:pPr>
      <w:r>
        <w:rPr>
          <w:rFonts w:ascii="Nirmala UI" w:hAnsi="Nirmala UI" w:eastAsia="Nirmala UI" w:cs="Nirmala UI"/>
        </w:rPr>
        <w:t>13వ అధ్యాయము (1-10 వచనములు)లో 'చిరుతపులి వలె' మరియొక మృగము వర్ణింపబడెను; దానికి డ్రాగన్ 'తన శక్తిని, తన పీఠమును, మహా అధికారమును' ఇచ్చెను. ఈ చిహ్నము, బహుళమంది ప్రొటెస్టెంట్లు నమ్మినట్లుగా, పాపసీని సూచించుచున్నది; ప్రాచీన రోమా సామ్రాజ్యము ఒకప్పుడు కలిగియున్న శక్తి, పీఠము, అధికారములకు అది వారసురాలై నిలిచింది. ఆ చిరుతపులి వంటి మృగము గూర్చి ఇట్లు ప్రకటించబడెను: 'దానికి గొప్ప విషయములను మరియు దూషణలను మాటలాడు నోరు ఇవ్వబడెను.... మరియు దేవునికి విరోధముగా అతడు తన నోరు తెరచి, ఆయన నామమును, ఆయన గుడారమును, పరలోకమందు నివసించువారిని దూషించెను. పరిశుద్ధులతో యుద్ధము చేయుటకును వారిని జయించుటకును అతనికి అధికారం ఇవ్వబడెను; మరియు సమస్త వంశములమీదను, భాషలమీదను, జనములమీదను అతనికి అధికారము ఇవ్వబడెను.' దానియేలు 7లోని చిన్న కొమ్ము వర్ణనతో దాదాపు సమానమైన ఈ ప్రవచనం, నిర్ద్వంద్వముగా పాపసీని సూచించుచున్నది.</w:t>
      </w:r>
    </w:p>
    <w:p>
      <w:pPr>
        <w:pStyle w:val="ArticleScripture"/>
        <w:jc w:val="left"/>
      </w:pPr>
      <w:r>
        <w:rPr>
          <w:rFonts w:ascii="Nirmala UI" w:hAnsi="Nirmala UI" w:eastAsia="Nirmala UI" w:cs="Nirmala UI"/>
        </w:rPr>
        <w:t>'నలభై రెండునెలలు క్రియ చేయుటకు అతనికి అధికారము కల్పింపబడెను.' మరియు, ప్రవక్త చెప్పునదేమనగా, 'అతని తలలలో ఒకటి మరణాంతకముగా గాయపడినట్లు నేను చూచితిని.' మరల: 'బంధనములోనికి నడిపించువాడు తానే బంధనములోనికి పోవును; ఖడ్గముచేత హతము చేయువాడు ఖడ్గముచేతనే హతము చేయబడవలెను.' ఆ నలభై రెండునెలలు, దానియేలు 7లోని 'కాలము, కాలములు, అర్ధకాలము'తో సమానమైనవే—అనగా మూడు సంవత్సరములన్నర, లేదా 1260 దినములు—అది దేవుని ప్రజలను పీడించుటకై పోప్ పీఠాధికారం నియమితమైన కాలము. ఈ కాలము, పూర్వాధ్యాయములలో తెలుపబడిన ప్రకారము, క్రీ.శ. 538లో పోప్ పీఠాధిపత్యము స్థాపించబడినప్పుడు ఆరంభమై, 1798లో సమాప్తమైంది. ఆ సమయమున ఫ్రెంచ్ సేనచేత పోప్ బంధింపబడెను; పోప్ పీఠాధికారం మరణాంతక ఘాతము పొందెను; మరియు 'బంధనములోనికి నడిపించువాడు తానే బంధనములోనికి పోవును' అన్న ప్రవచనము నెరవేరెను.</w:t>
      </w:r>
    </w:p>
    <w:p>
      <w:pPr>
        <w:pStyle w:val="ArticleScripture"/>
        <w:jc w:val="left"/>
      </w:pPr>
      <w:r>
        <w:rPr>
          <w:rFonts w:ascii="Nirmala UI" w:hAnsi="Nirmala UI" w:eastAsia="Nirmala UI" w:cs="Nirmala UI"/>
        </w:rPr>
        <w:t>ఈ సందర్భంలో మరియొక చిహ్నము పరిచయం చేయబడెను. ప్రవక్త సెలవిచ్చెను: ‘నేను భూమి నుండియు పైకి వచ్చుచున్న మరియొక మృగమును చూచితిని; దాని కొమ్ములు గొఱ్ఱెపిల్లవలె రెండుండెను.’ వచనము 11. ఈ మృగముని రూపమును దాని ఉదయించిన విధానమును రెండును, ఇది ప్రతినిధ్యం చేయు జాతి పూర్వపు చిహ్నముల క్రింద చూపబడినవాటికి భిన్నమని సూచించుచున్నవి. లోకమును పాలించిన మహారాజ్యములు ప్రవక్త దానియేలుకు గ్రాసమృగములుగా చూపబడినవి; ‘ఆకాశమందున్న నాలుగు గాలులు గొప్ప సముద్రముమీద తలపడుచుండగా’ అవి లేచినవిగా చూపబడినవి. దానియేలు 7:2. ప్రకటన గ్రంథము 17లో ఒక దూత జలములు ‘జనములు, సమూహములు, జాతులు, భాషలు’ని సూచించునని వివరిచెను. ప్రకటన 17:15. గాలులు కలహమునకు చిహ్నము. ఆకాశమందున్న నాలుగు గాలులు గొప్ప సముద్రముమీద తలపడుట అనగా, రాజ్యములు అధికారమునకు ఎదగుటకు కారణమైన దండయాత్రలును విప్లవములును గల భయానక దృశ్యములను సూచించును.</w:t>
      </w:r>
    </w:p>
    <w:p>
      <w:pPr>
        <w:pStyle w:val="ArticleScripture"/>
        <w:jc w:val="left"/>
      </w:pPr>
      <w:r>
        <w:rPr>
          <w:rFonts w:ascii="Nirmala UI" w:hAnsi="Nirmala UI" w:eastAsia="Nirmala UI" w:cs="Nirmala UI"/>
        </w:rPr>
        <w:t>కానీ కొండెపు పిల్లవంటి కొమ్ములు గల మృగము భూమిలోనుండి 'ఎదిగి వచ్చుచున్నది'గా కనబడెను. తన్నుతాను స్థాపించుకొనుటకై ఇతర శక్తులను కూలదోయుటకు బదులుగా, అట్లుగా ప్రతినిధీకరించబడిన ఆ జాతి మునుపటివరకు ఆక్రమింపబడని భూభాగములో ఉద్భవించి, క్రమేపీ శాంతియుతముగా వృద్ధి చెందవలెను. అది, కాబట్టి, పాత లోకమందలి గూడుకట్టిన మరియు పరస్పర పోరాటములో నిమగ్నమైన జాతుల మధ్య—ఆ అల్లకల్లోల సముద్రమైన 'ప్రజలు, మరియు సమూహాలు, మరియు జాతులు, మరియు భాషలు'—ఉద్భవించలేను. దానిని పడమటి ఖండములోనే అన్వేషించవలెను.</w:t>
      </w:r>
    </w:p>
    <w:p>
      <w:pPr>
        <w:pStyle w:val="ArticleScripture"/>
        <w:jc w:val="left"/>
      </w:pPr>
      <w:r>
        <w:rPr>
          <w:rFonts w:ascii="Nirmala UI" w:hAnsi="Nirmala UI" w:eastAsia="Nirmala UI" w:cs="Nirmala UI"/>
        </w:rPr>
        <w:t>నూతన లోకములో 1798లో ఏ జాతి అధికారంలోకి ఉదయించి, బలం మరియు మహత్తుకు వాగ్దానం చేస్తూ, లోక దృష్టిని ఆకర్షించుచుండెను? ఆ చిహ్నప్రయోగమునకు ఎట్టి సందేహానికిని స్థలము లేదు. ఈ ప్రవచనపు లక్షణాలకు తగినది ఒక్క జాతి మాత్రమే; అది అన్యథా సందేహమే లేకుండా అమెరికా సంయుక్త రాష్ట్రములను సూచించుచున్నది. ఈ జాతి యొక్క ఉదయమును, వృద్ధిని వివరించుటలో పవిత్ర రచయితయొక్క ఆలోచనను, దాదాపు యథాతథ పదములనే, వక్తలనూ చరిత్రకారులూను తెలియకుండనే మళ్లీమళ్లీ వినియోగించారు. ఆ మృగము ‘భూమి నుండి పైకి వచ్చుచున్నది’ అని కనబడెను; మరియు, అనువాదకుల ప్రకారం, ఇక్కడ ‘పైనికి వచ్చుచున్నది’ అని అనువదింపబడిన పదము అక్షరార్థంగా ‘చెట్టు వలె పెరుగుట లేదా మొలకెత్తుట’ అను భావమును వ్యక్తపరచుచున్నది. మరియు, మనము చూచిన ప్రకారము, ఆ జాతి పూర్వము ఆక్రమింపబడని భూభాగమునందే ఉద్భవించవలెను. అమెరికా సంయుక్త రాష్ట్రముల ఉదయమును వర్ణించుచున్న ఒక ప్రముఖ రచయిత, ‘శూన్యతలోనుండి ఆమె వెలువడిన రహస్యం’ గూర్చి ప్రసంగిస్తూ, ‘నిశ్శబ్దమైన విత్తనంలా మేము సామ్రాజ్యముగా పెరిగితిమి’ అని చెప్పెను.— G. A. Townsend, The New World Compared With the Old, పుట 462. 1850లో ఒక యూరోపియన్ పత్రిక అమెరికా సంయుక్త రాష్ట్రములను ఒక ఆశ్చర్యకరమైన సామ్రాజ్యమని, అది ‘ఉద్భవించుచున్నది,’ మరియు ‘భూమి నిశ్శబ్దమధ్య దినదినమూ తన శక్తి, గర్వములకు చేర్చికొనుచున్నది’ అని చెప్పెను.— The Dublin Nation. ఈ జాతి యొక్క Pilgrim స్థాపకుల విషయమై ఎడ్వర్డ్ ఎవెరెట్ తన ఒక ప్రసంగమునందు ఇట్లనెను: ‘లైడెన్‌లోని చిన్న సంఘము మనస్సాక్షి స్వేచ్ఛను అనుభవించగలగునట్లు, తన అప్రసిద్ధతచేత ఎవరికీ అభ్యంతరకరము కాని, తన దూరత్వముచేత సురక్షితమైన ఒక ఏకాంత స్థలమును వారు వెదికితిరా? శాంతిమయమైన విజయంలో, ... వారు సిలువయొక్క ధ్వజములను ధరించి తీసికొని వెళ్లిన మహావిస్తార ప్రాంతములను చూచుడి!’— ప్లైమౌత్, మాసాచుసెట్స్, డిసెంబరు 22, 1824న చెప్పిన ప్రసంగము, పుట 11.</w:t>
      </w:r>
    </w:p>
    <w:p>
      <w:pPr>
        <w:pStyle w:val="ArticleScripture"/>
        <w:jc w:val="left"/>
      </w:pPr>
      <w:r>
        <w:rPr>
          <w:rFonts w:ascii="Nirmala UI" w:hAnsi="Nirmala UI" w:eastAsia="Nirmala UI" w:cs="Nirmala UI"/>
        </w:rPr>
        <w:t>'అతనికి మేకపిల్లవలె రెండు కొమ్ములుండెను.' ఆ మేకపిల్లవంటి కొమ్ములు యౌవనం, నిర్దోషిత్వం, సౌమ్యతలను సూచించుచున్నవి; 1798లో ప్రవక్తకు 'ఎదిగి వచ్చుచున్నది'గా ప్రత్యక్షింపబడినప్పుడు సంయుక్త రాష్ట్రాల స్వభావమును తగిన విధంగా ప్రతినిధీకరించుచున్నవి. రాజాధికారపు అణచివేతయు, యాజక అసహిష్ణుతయు నుండి ఆశ్రయం కోరుచు తొలి దశలో అమెరికాకి పారిపోయిన క్రైస్తవ నిర్బాసితులలో, పౌర మరియు మత స్వేచ్ఛల విశాల పునాదిపై ప్రభుత్వం స్థాపించవలెనని నిశ్చయించినవారు అనేకమంది ఉండిరి. వారి దృష్టికోణాలు స్వాతంత్ర్య ప్రకటనలో స్థానం పొందినవి; అది 'సమస్త మనుష్యులు సమానముగా సృష్టింపబడినవారు'ను, అలాగే వారికి 'జీవితం, స్వేచ్ఛ, సుఖాన్వేషణ' అనే అపహరింపలేని హక్కులు ప్రసాదింపబడ్డాయని మహాసత్యమును ప్రతిపాదించుచున్నది. అంతేకాక, రాజ్యాంగము ప్రజలకు స్వపాలన హక్కును హామీ ఇస్తూ, ప్రజల ఓటుతో ఎన్నుకోబడిన ప్రతినిధులే చట్టములను రూపొందించి పరిపాలించునట్లు నిర్ధేశించుచున్నది. మత విశ్వాస స్వేచ్ఛ కూడ అనుగ్రహింపబడియుండెను; ప్రతి మనిషికి తన మనస్సాక్షి ఆదేశించునట్లు దేవుని ఆరాధించుటకు అనుమతి కలిగించబడెను. గణతంత్రవాదం మరియు ప్రొటెస్టాంటిజం ఆ దేశపు మూలసూత్రాలై నిలిచెను. ఈ సూత్రాలే దాని శక్తి మరియు సమృద్ధికి గూఢకారణములు. క్రైస్తవలోకమంతట పీడితులును అణచివేయబడి తొక్కబడిన వారును ఆసక్తి మరియు ఆశలతో ఈ దేశవైపు మొగ్గుచూపిరి. మిలియన్ల మంది దాని తీరాలను ఆశ్రయించినారు; మరియు సంయుక్త రాష్ట్రాలు భూమిపై అత్యంత శక్తివంతమైన దేశాలలో ఒక స్థానాన్ని సంపాదించెను.</w:t>
      </w:r>
    </w:p>
    <w:p>
      <w:pPr>
        <w:pStyle w:val="ArticleScripture"/>
        <w:jc w:val="left"/>
      </w:pPr>
      <w:r>
        <w:rPr>
          <w:rFonts w:ascii="Nirmala UI" w:hAnsi="Nirmala UI" w:eastAsia="Nirmala UI" w:cs="Nirmala UI"/>
        </w:rPr>
        <w:t>కాని గొఱ్ఱెపిల్లవంటి కొమ్ములు గల మృగము ‘నాగమువలె మాటలాడెను. మరియు అది మొదటి మృగమునకు కలిగిన సమస్త అధికారమును మొదటి మృగముని సన్నిధిలో ఆచరించుచున్నది, మరియు భూమియు అందులో నివసించువారును మరణకర గాయం స్వస్థపడిన ఆ మొదటి మృగమును ఆరాధించునట్లు చేయుచున్నది; ... భూమిమీద నివసించువారితో, ఖడ్గముచేత గాయం పొందియు బ్రదికిన ఆ మృగమునకు ఒక ప్రతిమను వారు చేయవలెనని చెప్పుచున్నది.’ ప్రకటన గ్రంథము 13:11-14. మహా సంఘర్షణ, 438-441.</w:t>
      </w:r>
    </w:p>
    <w:p>
      <w:pPr>
        <w:pStyle w:val="ArticleBody"/>
        <w:jc w:val="left"/>
      </w:pPr>
      <w:r>
        <w:rPr>
          <w:rFonts w:ascii="Nirmala UI" w:hAnsi="Nirmala UI" w:eastAsia="Nirmala UI" w:cs="Nirmala UI"/>
        </w:rPr>
        <w:t>ఈ భాగము తెలియజేయునదేమనగా, పన్నెండవ మరియు పదమూడవ అధ్యాయాలు డ్రాగన్, మృగము, అబద్ధప్రవక్తలను గుర్తించుచున్నవి; వీరే లోకాన్ని హర్మగిద్దోనుకు నడిపించే ప్రకటన గ్రంథము పదహారవ అధ్యాయములో పేర్కొనబడిన మూడు శక్తులు. ఆ మూడు శక్తుల ప్రతిదానికి, ఏకమైన ప్రవచన చరిత్రను ఆవరించు ప్రత్యేక అధ్యాయాలు కలవు. దానియేలు పదకొండవ అధ్యాయములోని చివరి ఆరు వచనాలు “అయితే అంత్యకాలమందు” అనే మాటలతో ప్రారంభమగును; ఆ అంత్యకాలము క్రీస్తు శకం 1798 సంవత్సరము. తరువాత ఆ ఆరు వచనాలు, దానియేలు పన్నెండవ అధ్యాయము ప్రథమ వచనమందు మీఖాయేలు నిలుచునప్పుడు మానవుల అనుగ్రహకాలము ముగిసి, ఏడు చివరి కష్టాలు ఆరంభమగు దశ వరకు, పాపత్వమునకు సంబంధించిన అంతిమ కదలికలను గుర్తింపజేయును. పదకొండవ అధ్యాయము నలభై నాలుగవ వచనమందు, అనుగ్రహకాలము ముగిసే క్షణాలకు ముందే సంభవించు రక్తపాతాన్ని ఆరంభించుచు పాపత్వమును ఆగ్రహింపజేయు ఆ సమయమునకు సముచితమైన సందేశము “తూర్పు నుండి, ఉత్తరము నుండి వచ్చిన వార్తలు”గా ప్రతినిధీకరింపబడింది.</w:t>
      </w:r>
    </w:p>
    <w:p>
      <w:pPr>
        <w:pStyle w:val="ArticleBody"/>
        <w:jc w:val="left"/>
      </w:pPr>
      <w:r>
        <w:rPr>
          <w:rFonts w:ascii="Nirmala UI" w:hAnsi="Nirmala UI" w:eastAsia="Nirmala UI" w:cs="Nirmala UI"/>
        </w:rPr>
        <w:t>తూర్పు మరియు ఉత్తరము యొక్క సందేశం తుద హెచ్చరిక సందేశాన్ని సూచించును; ఎందుకనగా అది మీకాయేలు నిలబడుటకు సరిగ్గా ముందుగా ప్రకటించబడుతుంది. పవిత్రాత్మ కుమ్మరింపులో ప్రకటించబడే మూడవ దూత యొక్క సందేశమే అది. దానియేలు ఆ సందేశాన్ని ద్విభాగముగా ప్రతిపాదించాడు. పాపసీని ఆగ్రహపెట్టే “ఉత్తరం” యొక్క సందేశం అనగా, “ఉత్తరరాజు” పాపసీ శక్తియే అని గుర్తించే సందేశం; “తూర్పు” యొక్క సందేశం అనగా తూర్పు సంతానమునకు సంబంధించిన సందేశం, అదే ఇస్లాం. నిస్సందేహంగా దానికి ఇతర ముఖ్యార్థాలున్నాయి; అయినా తూర్పు అనేది ఇస్లాం యొక్క చిహ్నము, మరియు ప్రతిక్రీస్తు సత్యమైన ఉత్తరరాజునకు నకిలీ ప్రతిరూపము. ఉత్తరరాజు యొక్క ముద్రను (మృగముద్ర) స్వీకరించకుండునట్లు హెచ్చరించే మూడవ దూత యొక్క సందేశము, అమెరికా సంయుక్త రాష్ట్రములకు అధర్మపు పానపాత్ర పరిపూర్ణమగు సమయంలో ఇస్లాం ప్రహరించును అని కూడా హెచ్చరించుచున్నది; మరియు అమెరికా సంయుక్త రాష్ట్రములు ఆ అధర్మపు పానపాత్రను ఆదివారం చట్టమునొద్ద నింపుదురు.</w:t>
      </w:r>
    </w:p>
    <w:p>
      <w:pPr>
        <w:pStyle w:val="ArticleBody"/>
        <w:jc w:val="left"/>
      </w:pPr>
      <w:r>
        <w:rPr>
          <w:rFonts w:ascii="Nirmala UI" w:hAnsi="Nirmala UI" w:eastAsia="Nirmala UI" w:cs="Nirmala UI"/>
        </w:rPr>
        <w:t>ప్రకటన గ్రంథము పదమూడు అధ్యాయం పదకొండవ వచనం మొదలుకొని తదనంతర వచనాలు అదే ప్రవచన చరిత్రను గుర్తిస్తున్నాయి; ఆ చరిత్ర కూడా 1798లో కాలాంత్యములో ప్రారంభమవుతుంది.</w:t>
      </w:r>
    </w:p>
    <w:p>
      <w:pPr>
        <w:pStyle w:val="ArticleScripture"/>
        <w:jc w:val="left"/>
      </w:pPr>
      <w:r>
        <w:rPr>
          <w:rFonts w:ascii="Nirmala UI" w:hAnsi="Nirmala UI" w:eastAsia="Nirmala UI" w:cs="Nirmala UI"/>
        </w:rPr>
        <w:t>"1798 సంవత్సరంలో నూతన ప్రపంచములో ఏ జాతి అధికారంలోకి ఎదుగుతూ, బలం మరియు మహత్త్వములో వర్ధిల్లుననే వాగ్దానాన్ని కలిగించుచు, ప్రపంచ దృష్టిని ఆకర్షించుచుండెను? ఆ సంకేతపు అన్వయం సంశయానికే తావులేనిది. ఈ ప్రవచనంలో పేర్కొన్న లక్షణాలకు సరిపడేది ఒకే జాతి, అది ఒక్కటే; అది నిస్సందేహంగా అమెరికా సంయుక్త రాష్ట్రాలనే సూచించుచున్నది." మహా వివాదము, 440.</w:t>
      </w:r>
    </w:p>
    <w:p>
      <w:pPr>
        <w:pStyle w:val="ArticleBody"/>
        <w:jc w:val="left"/>
      </w:pPr>
      <w:r>
        <w:rPr>
          <w:rFonts w:ascii="Nirmala UI" w:hAnsi="Nirmala UI" w:eastAsia="Nirmala UI" w:cs="Nirmala UI"/>
        </w:rPr>
        <w:t>ప్రకటనగ్రంథము 13:11-18లో ఆవరించబడినదే ప్రవచన చరిత్ర, దానియేలు 11:40-45లోను ఆవరించబడింది. దానియేలు వచనములలోలాగే, సంయుక్త రాష్ట్రాల పాత్రవిషయక కథనం, సంయుక్త రాష్ట్రాలు లోకమంతటిని మృగచిహ్నమును అంగీకరింపజేయుచుండగా కృపాకాలము ముగింపుతో సమాప్తమగును. అనంతరం, దానియేలు 11లో నున్నట్లే, సమయసందేశము 14వ అధ్యాయములో ప్రతిపాదించబడుతుంది. ఇరుప్రదేశములలోనూ నిర్మాణము ఏకమే; తేడా ఏదనగా, దానియేలు వచనములు పాపత్వము యొక్క కార్యకలాపాలను వర్ణించుచుండగా, ప్రకటనగ్రంథము 13 సంయుక్త రాష్ట్రాల పాత్రను గుర్తించుచున్నది. ఆ రెండు రేఖల దృష్ట్యా, ప్రకటనగ్రంథము 17 అదే చరిత్రను ఆవరించుచున్నదని గమనించుదుము; అయితే అక్కడ ప్రాధాన్యము నాగముని పాత్రపై ఉండెను—అది పది రాజులుగా ప్రతినిధీకరింపబడెను; వీరే ఐక్యరాజ్య సమితి. ఈ మూడు అధ్యాయములు రేఖపై రేఖగా నాగము, మృగము, అసత్య ప్రవక్తల పాత్రను నిర్ధారించుచున్నవి; వీరే 16వ అధ్యాయములో లోకమును ఆర్మగెద్దోనునకు నడిపించుదురు. అందుచేత, 17వ అధ్యాయం ప్రారంభమగునపుడు, చివరి ఏడు కష్టములను కుమ్మరించిన దూతలలో ఒక్కడు రోము యొక్క వేశ్యకు కలిగిన తీర్పును యోహానుకు తెలియజేయుటకు వచ్చెనని యోహాను మనకు తెలియజేయునది ప్రత్యేకార్థకమైనది.</w:t>
      </w:r>
    </w:p>
    <w:p>
      <w:pPr>
        <w:pStyle w:val="ArticleScripture"/>
        <w:jc w:val="left"/>
      </w:pPr>
      <w:r>
        <w:rPr>
          <w:rFonts w:ascii="Nirmala UI" w:hAnsi="Nirmala UI" w:eastAsia="Nirmala UI" w:cs="Nirmala UI"/>
        </w:rPr>
        <w:t>ఏడు పాత్రలను కలిగిన ఏడు దూతలలో ఒకడు వచ్చి నాతో మాటలాడి, నాతో ఇట్లనెను: ఇక్కడికి రమ్ము; అనేక జలములమీద ఆసీనురాలైయున్న మహా వ్యభిచారిణిపైనున్న తీర్పును నీకు చూపుదును. ఆమెతో భూమి రాజులు వ్యభిచరించిరి; ఆమె వ్యభిచారపు ద్రాక్షారసముచేత భూమి నివాసులు మత్తుపట్టిరి. ప్రకటన గ్రంథము 17:1, 2.</w:t>
      </w:r>
    </w:p>
    <w:p>
      <w:pPr>
        <w:pStyle w:val="ArticleBody"/>
        <w:jc w:val="left"/>
      </w:pPr>
      <w:r>
        <w:rPr>
          <w:rFonts w:ascii="Nirmala UI" w:hAnsi="Nirmala UI" w:eastAsia="Nirmala UI" w:cs="Nirmala UI"/>
        </w:rPr>
        <w:t>మిల్లరైట్ల సందర్భంలో అది అన్యమత రోము మరియు పోపత్వ రోము గురించియుండెను; అయితే అంత్యంలో అది త్రివిధ కూటమి గురించియున్నది. పన్నెండవ మరియు పదమూడవ అధ్యాయములలో ఆ మూడు శక్తులను ఆమె ఎట్లుగా గుర్తించినదో, అలాగే ఆమె పదిహేడవ అధ్యాయములోని స్త్రీని పోపత్వమని స్పష్టపరుస్తుంది.</w:t>
      </w:r>
    </w:p>
    <w:p>
      <w:pPr>
        <w:pStyle w:val="ArticleScripture"/>
        <w:jc w:val="left"/>
      </w:pPr>
      <w:r>
        <w:rPr>
          <w:rFonts w:ascii="Nirmala UI" w:hAnsi="Nirmala UI" w:eastAsia="Nirmala UI" w:cs="Nirmala UI"/>
        </w:rPr>
        <w:t>ప్రకటన గ్రంథము 17వ అధ్యాయంలోని స్త్రీ [బాబులోను] గురించి, ఆమె "ఊదా మరియు కర్మిజ వర్ణములతో పరిచబడినది, బంగారముతోను అమూల్య రత్నములతోను ముత్యములతోను అలంకరింపబడి, తన చేతిలో అసహ్యకార్యములతోను అశుచితత్వంతోను నిండిన బంగారు పానపాత్రను కలిగియుండెను:...ఆమె నుదుటిపై ఒక నామము వ్రాయబడియుండెను, 'రహస్యము, మహా బాబులోను, వేశ్యల తల్లి'." ప్రవక్త చెప్పినదేమనగా: "పరిశుద్ధుల రక్తముతోను యేసు రక్తసాక్షుల రక్తముతోను మత్తుగా ఉన్న ఆ స్త్రీని నేను చూచితిని." బాబులోను గురించి ఇంకా, "భూమి రాజులమీద రాజ్యము చేయుచున్న ఆ మహానగరం" అని ప్రకటించబడెను. ప్రకటన గ్రంథము 17:4-6, 18. ఎన్నో శతాబ్దముల పాటు క్రైస్తవలోకపు రాజులమీద నియంతృత్వాధిపత్యాన్ని కొనసాగించిన శక్తి రోమ్. ది గ్రേറ്റ് కాంట్రవర్సీ, 382.</w:t>
      </w:r>
    </w:p>
    <w:p>
      <w:pPr>
        <w:pStyle w:val="ArticleBody"/>
        <w:jc w:val="left"/>
      </w:pPr>
      <w:r>
        <w:rPr>
          <w:rFonts w:ascii="Nirmala UI" w:hAnsi="Nirmala UI" w:eastAsia="Nirmala UI" w:cs="Nirmala UI"/>
        </w:rPr>
        <w:t>కాబట్టి, పదిహేడవ అధ్యాయంలో వర్ణించబడిన ప్రవచనాత్మక చరిత్ర ఎప్పుడు ఆరంభమవుతుంది?</w:t>
      </w:r>
    </w:p>
    <w:p>
      <w:pPr>
        <w:pStyle w:val="ArticleScripture"/>
        <w:jc w:val="left"/>
      </w:pPr>
      <w:r>
        <w:rPr>
          <w:rFonts w:ascii="Nirmala UI" w:hAnsi="Nirmala UI" w:eastAsia="Nirmala UI" w:cs="Nirmala UI"/>
        </w:rPr>
        <w:t>అతడు నన్ను ఆత్మలో అరణ్యమునకు తీసికొనిపోయెను; అప్పుడు నేను కిర్మిజవర్ణమైన, దేవదూషణ నామములతో నిండిన, ఏడు తలలును పది కొమ్ములును గల మృగముమీద కూర్చుండిన ఒక స్త్రీని చూచితిని. ఆ స్త్రీ ఊదా వర్ణముతోను కిర్మిజవర్ణముతోను వస్త్రములు ధరించియుండి, బంగారముతోను అమూల్య రత్నములతోను ముత్యములతోను అలంకరింపబడియుండెను; ఆమె చేయిలో బంగారు పాత్ర ఉండెను, దానిలో ఆమె వ్యభిచారపు అఘోరములు, అపవిత్రత నిండి యుండెను. ఆమె నుదుటిపై వ్రాయబడిన నామమిది: “మర్మము, మహా బాబులోను, భూమియందలి వ్యభిచారిణులకును అఘోరతలకును తల్లి.” ఆమె పరిశుద్ధుల రక్తముచేతను, యేసు కొరకు సాక్ష్యమిచ్చి ప్రాణత్యాగము చేసినవారి రక్తముచేతను మత్తెక్కియున్నదని నేను చూచితిని; ఆమెను చూచినప్పుడు నేను మహా ఆశ్చర్యముతో విస్మయించితిని. ప్రకటన గ్రంథము 17:3-6.</w:t>
      </w:r>
    </w:p>
    <w:p>
      <w:pPr>
        <w:pStyle w:val="ArticleBody"/>
        <w:jc w:val="left"/>
      </w:pPr>
      <w:r>
        <w:rPr>
          <w:rFonts w:ascii="Nirmala UI" w:hAnsi="Nirmala UI" w:eastAsia="Nirmala UI" w:cs="Nirmala UI"/>
        </w:rPr>
        <w:t>యోహాను ఆ స్త్రీని చూడుటకై, అతడు ప్రవచనాత్మకముగా అరణ్యములోనికి తీసికొనిపోబడెను; ఆ అరణ్యమును యోహానే తానే, రెండు సాక్షులతో, పన్నెండవ అధ్యాయములోనే పోపత్వ పరిపాలనకు చెందిన వెయ్యి రెండువందల అరవై సంవత్సరములుగా ఇప్పటికే గుర్తించియున్నాడు.</w:t>
      </w:r>
    </w:p>
    <w:p>
      <w:pPr>
        <w:pStyle w:val="ArticleScripture"/>
        <w:jc w:val="left"/>
      </w:pPr>
      <w:r>
        <w:rPr>
          <w:rFonts w:ascii="Nirmala UI" w:hAnsi="Nirmala UI" w:eastAsia="Nirmala UI" w:cs="Nirmala UI"/>
        </w:rPr>
        <w:t>ఆ స్త్రీ అరణ్యములోనికి పారిపోయెను; అక్కడ దేవునిచేత సిద్ధపరచబడిన ఒక స్థలము ఆమెకు ఉండెను, అక్కడ ఆమె వెయ్యి రెండు వందల అరవై దినములు పోషింపబడునట్లు. . . . మరియు ఆ స్త్రీకి మహా గద్దయొక్క రెండు రెక్కలు ఇచ్చబడినవి, ఆమె అరణ్యములోనున్న తన స్థలమునకు ఎగిరి వెళ్లుటకై; అక్కడ ఆమె సర్పముని ముఖము నుండి ఒక కాలము, కాలములు, అర కాలము వరకు పోషింపబడుచున్నది. ప్రకటన గ్రంథము 12:6, 14.</w:t>
      </w:r>
    </w:p>
    <w:p>
      <w:pPr>
        <w:pStyle w:val="ArticleBody"/>
        <w:jc w:val="left"/>
      </w:pPr>
      <w:r>
        <w:rPr>
          <w:rFonts w:ascii="Nirmala UI" w:hAnsi="Nirmala UI" w:eastAsia="Nirmala UI" w:cs="Nirmala UI"/>
        </w:rPr>
        <w:t>యోహాను ప్రవచనాత్మకంగా అరణ్యకాలములోనికి తరలింపబడ్డాడు; అయితే మూడవ వచనము మొదలుకొని, వెయ్యి రెండువందల అరవై సంవత్సరాల కాలములో యోహాను ఏ దశకు తీసికొనబడెనో అది ఖచ్చితముగా సూచించబడుచున్నది, ఎందుకనగా ఆ స్త్రీ ఇప్పటికే పీడనమందు కుమ్మరింపబడిన రక్తముచేత మత్తెక్కి, అప్పటికే "వ్యభిచారిణుల తల్లి"యై యుండెను. ఆ స్త్రీ ఇప్పటికే పీడనములో కుమ్మరింపబడిన రక్తమును పానముచేసియుండుటవలన, యోహాను అరణ్యకాలమున అంత్యప్రాంతమునకు తీసికొనబడెను; మరియు ప్రొటెస్టంట్ సంఘములు అప్పటికే ఆమె మందలోనికి మరలుచు, ఆమె కుమార్తెలుగా అవుచుండెను, ఏలయనగా ఆ కాలములో ఆమె "వ్యభిచారిణుల తల్లి"యని గుర్తింపబడెను. ఆమెకు అప్పటికే కుమార్తెలు ఉండెను. దానియేలు పదకొండవ అధ్యాయమందు మృగముగా, ప్రకటన గ్రంథము పదమూడవ అధ్యాయమందు తప్పుడు ప్రవక్తగా ప్రతినిధీకరింపబడిన అదే ప్రవచన చరిత్ర వలెనే, పదిహేడవ అధ్యాయములో యోహానుని సాక్ష్యం 1798లో ఆరంభమగును.</w:t>
      </w:r>
    </w:p>
    <w:p>
      <w:pPr>
        <w:pStyle w:val="ArticleBody"/>
        <w:jc w:val="left"/>
      </w:pPr>
      <w:r>
        <w:rPr>
          <w:rFonts w:ascii="Nirmala UI" w:hAnsi="Nirmala UI" w:eastAsia="Nirmala UI" w:cs="Nirmala UI"/>
        </w:rPr>
        <w:t>ఇతర రెండు రేఖల విషయంలోలాగే, పదిహేడవ అధ్యాయం సమాప్తమగినప్పుడు, ఆపై పదెనిమిదవ అధ్యాయం సమయ సందేశమును గుర్తిస్తుంది. మూడైక్యతకు తలా ఒక్కటి చొప్పున మూడు ప్రవచన రేఖలు ఉన్నవి. అవి అన్నియు 1798లో ఆరంభమై కృపాకాలము ముగింపు వరకు కొనసాగు అదే చారిత్రక రూపరేఖపై ప్రతిపాదించబడినవే, మరియు ఆ మూడు అంతయు అంతిమ హెచ్చరికా సందేశమును ప్రాముఖ్యపరుస్తాయి.</w:t>
      </w:r>
    </w:p>
    <w:p>
      <w:pPr>
        <w:pStyle w:val="ArticleBody"/>
        <w:jc w:val="left"/>
      </w:pPr>
      <w:r>
        <w:rPr>
          <w:rFonts w:ascii="Nirmala UI" w:hAnsi="Nirmala UI" w:eastAsia="Nirmala UI" w:cs="Nirmala UI"/>
        </w:rPr>
        <w:t>హబక్కూకు యొక్క పట్టికలు ప్రకటన గ్రంథము పదిహేడవ అధ్యాయములోని విషయాన్ని మిక్కిలి విశదంగా పరిశీలించుచున్నవి; అందుచేత ఇప్పుడు నేను బైబిల్ ప్రవచనములోని ఎనిమిది రాజ్యాలను ప్రతిపాదించే ఆ అధ్యాయములో ఉపస్థాపితమైన గూఢప్రశ్న విషయములోకి నేరుగా ప్రవేశిస్తాను.</w:t>
      </w:r>
    </w:p>
    <w:p>
      <w:pPr>
        <w:pStyle w:val="ArticleScripture"/>
        <w:jc w:val="left"/>
      </w:pPr>
      <w:r>
        <w:rPr>
          <w:rFonts w:ascii="Nirmala UI" w:hAnsi="Nirmala UI" w:eastAsia="Nirmala UI" w:cs="Nirmala UI"/>
        </w:rPr>
        <w:t>జ్ఞానముగల మనస్సు ఇక్కడ యున్నది. ఆ ఏడు తలలు, ఆ స్త్రీ కూర్చున్న ఏడు పర్వతములు యగును. మరియు ఏడు రాజులున్నారు: వారిలో ఐదుగురు పడిపోయిరి, ఒక్కడు యున్నాడు, మరియొక్కడు ఇంకా రాలేదు; అతడు వచ్చినప్పుడు కొద్దికాలము నిలిచి యుండవలెను. పూర్వము నుండినది, ఇప్పుడులేనిది యగు మృగము, అదే అష్టమి; అది ఆ ఏడు లోనిదే, నాశనమునకు పోవును. ప్రకటన గ్రంథము 17:9-11.</w:t>
      </w:r>
    </w:p>
    <w:p>
      <w:pPr>
        <w:pStyle w:val="ArticleBody"/>
        <w:jc w:val="left"/>
      </w:pPr>
      <w:r>
        <w:rPr>
          <w:rFonts w:ascii="Nirmala UI" w:hAnsi="Nirmala UI" w:eastAsia="Nirmala UI" w:cs="Nirmala UI"/>
        </w:rPr>
        <w:t>దానియేలు నెబుకద్నెజరునితో చెప్పెను, "నీవే ఈ బంగారు శిరస్సు."</w:t>
      </w:r>
    </w:p>
    <w:p>
      <w:pPr>
        <w:pStyle w:val="ArticleScripture"/>
        <w:jc w:val="left"/>
      </w:pPr>
      <w:r>
        <w:rPr>
          <w:rFonts w:ascii="Nirmala UI" w:hAnsi="Nirmala UI" w:eastAsia="Nirmala UI" w:cs="Nirmala UI"/>
        </w:rPr>
        <w:t>మరియు మనుష్యసంతానం నివసించు ప్రదేశములన్నిటిలోను, క్షేత్రమునందలి మృగములను మరియు ఆకాశపు పక్షులను ఆయన నీ చేతికప్పగించి, సమస్తముమీద నిన్ను అధిపతిగా చేసెను. నీవే ఆ సువర్ణ శిరస్సు. దానియేలు 2:38.</w:t>
      </w:r>
    </w:p>
    <w:p>
      <w:pPr>
        <w:pStyle w:val="ArticleBody"/>
        <w:jc w:val="left"/>
      </w:pPr>
      <w:r>
        <w:rPr>
          <w:rFonts w:ascii="Nirmala UI" w:hAnsi="Nirmala UI" w:eastAsia="Nirmala UI" w:cs="Nirmala UI"/>
        </w:rPr>
        <w:t>డానియేలు నెబుకద్నెజరునకు కూడా ఇట్లు చెప్పెను: “ఓ రాజా, నీవు రాజులలో రాజవు.”</w:t>
      </w:r>
    </w:p>
    <w:p>
      <w:pPr>
        <w:pStyle w:val="ArticleScripture"/>
        <w:jc w:val="left"/>
      </w:pPr>
      <w:r>
        <w:rPr>
          <w:rFonts w:ascii="Nirmala UI" w:hAnsi="Nirmala UI" w:eastAsia="Nirmala UI" w:cs="Nirmala UI"/>
        </w:rPr>
        <w:t>నీవు, ఓ రాజా, రాజులలో రాజువి; ఎందుకనగా పరలోక దేవుడు నీకు రాజ్యమును, అధికారమును, బలమును, మహిమయును అనుగ్రహించెను. దానియేలు 2:37.</w:t>
      </w:r>
    </w:p>
    <w:p>
      <w:pPr>
        <w:pStyle w:val="ArticleBody"/>
        <w:jc w:val="left"/>
      </w:pPr>
      <w:r>
        <w:rPr>
          <w:rFonts w:ascii="Nirmala UI" w:hAnsi="Nirmala UI" w:eastAsia="Nirmala UI" w:cs="Nirmala UI"/>
        </w:rPr>
        <w:t>నెబూకద్నెజరు ‘తల’గా ఉన్నాడు; ఆయన రాజు; ఆ ప్రతిమలో సూచించబడిన రాజ్యాలలో మొదటిదానికి ఆయన ప్రతినిధిగా నిలిచినందున, ఆయన రాజులలో రాజు. నెబూకద్నెజరునే బంగారంతో సూచింపబడిన రాజు; ప్రతిమలోని ఇతర లోహాలు ఇతర రాజ్యాలనూ రాజులనూ సూచిస్తాయి; అయినా నెబూకద్నెజరే మొదటివాడు, కాబట్టి రాజులలో రాజు. ఇప్పుడేమాత్రం పరిశీలించని మరొక స్థాయిలో, బాబిలోను రాజ్యం, నిజమైన రాజాధిరాజువైన క్రీస్తును నకిలీ చేయుటకు యత్నించే రాజ్యాన్ని ప్రతిబింబిస్తుంది.</w:t>
      </w:r>
    </w:p>
    <w:p>
      <w:pPr>
        <w:pStyle w:val="ArticleBody"/>
        <w:jc w:val="left"/>
      </w:pPr>
      <w:r>
        <w:rPr>
          <w:rFonts w:ascii="Nirmala UI" w:hAnsi="Nirmala UI" w:eastAsia="Nirmala UI" w:cs="Nirmala UI"/>
        </w:rPr>
        <w:t>రెండువేల ఐదువందల ఇరవై సంవత్సరాల ప్రవచనాలకు (లేవీయకాండము ఇరవై ఆరవ అధ్యాయంలోని ఏడు సార్లు) సంబంధించిన యెషయా సాక్ష్యము ఆరంభంలో, ఆయన రాజులను తలలుగా గుర్తించుచున్నాడు.</w:t>
      </w:r>
    </w:p>
    <w:p>
      <w:pPr>
        <w:pStyle w:val="ArticleScripture"/>
        <w:jc w:val="left"/>
      </w:pPr>
      <w:r>
        <w:rPr>
          <w:rFonts w:ascii="Nirmala UI" w:hAnsi="Nirmala UI" w:eastAsia="Nirmala UI" w:cs="Nirmala UI"/>
        </w:rPr>
        <w:t>ఏలయనగా అరామునకు శిరస్సు దమస్కు, దమస్కునకు శిరస్సు రెజిన్; మరియు అరవై ఐదు సంవత్సరములలో ఎఫ్రాయిము విచ్ఛిన్నమై జనముకాకుండును. మరియు ఎఫ్రాయిమునకు శిరస్సు సమార్యా, సమార్యాకు శిరస్సు రెమల్యా కుమారుడు. మీరు నమ్మనియెడల నిశ్చయముగా మీరు స్థాపింపబడరు. యెషయా 7:7, 8.</w:t>
      </w:r>
    </w:p>
    <w:p>
      <w:pPr>
        <w:pStyle w:val="ArticleBody"/>
        <w:jc w:val="left"/>
      </w:pPr>
      <w:r>
        <w:rPr>
          <w:rFonts w:ascii="Nirmala UI" w:hAnsi="Nirmala UI" w:eastAsia="Nirmala UI" w:cs="Nirmala UI"/>
        </w:rPr>
        <w:t>యెషయా సమార్యా ఉత్తర రాజ్యము విషయముగాను యూదా దక్షిణ రాజ్యము విషయముగాను వర్తించు 2,520 సంవత్సరాల చొప్పున రెండు కాలప్రమాణముల ఆరంభ బిందువును మాత్రమే ప్రతిపాదించుచున్నాడు; అలా చేయుచున్నప్పుడు, ఒక జాతి యొక్క రాజధాని నగరమే దాని శిరస్సు అనియు, ఆ రాజధానికి రాజే శిరస్సు అనియు పేర్కొను రెండు సాక్షులను కూడా చేర్చుచున్నాడు. ‘శిరస్సు’ అనగా రాజు మరియు రాజ్యం. దానియేలు గ్రంథములో ఉన్నట్లే అదే ప్రవచనరేఖను ప్రకటనగ్రంథము కూడా ఎత్తుకొని కొనసాగించుచున్నది.</w:t>
      </w:r>
    </w:p>
    <w:p>
      <w:pPr>
        <w:pStyle w:val="ArticleBody"/>
        <w:jc w:val="left"/>
      </w:pPr>
      <w:r>
        <w:rPr>
          <w:rFonts w:ascii="Nirmala UI" w:hAnsi="Nirmala UI" w:eastAsia="Nirmala UI" w:cs="Nirmala UI"/>
        </w:rPr>
        <w:t>కాబట్టి, యోహాను దర్శనములో 1798 సంవత్సరమునకు తీసికొనబడినప్పుడు, ఏడు ‘తలలు’ ఉన్నవని తెలియజేసే గూఢప్రశ్న అతనికి ప్రదర్శించబడగా, అతడు అవి ఏడు రాజ్యములని గుర్తించెను. తరువాత అతనికి, ఆ తలలలో లేదా రాజ్యములలో అయిదు కూలిపోయినవని తెలుపబడెను. 1798 సంవత్సరమున, తుదకు స్వస్థమగు మరణాంతక గాయము పొందినప్పుడు, బైబిలు ప్రవచనములోని ఐదవ రాజ్యం అప్పుడిప్పుడే కూలిపోయియుండెను.</w:t>
      </w:r>
    </w:p>
    <w:p>
      <w:pPr>
        <w:pStyle w:val="ArticleBody"/>
        <w:jc w:val="left"/>
      </w:pPr>
      <w:r>
        <w:rPr>
          <w:rFonts w:ascii="Nirmala UI" w:hAnsi="Nirmala UI" w:eastAsia="Nirmala UI" w:cs="Nirmala UI"/>
        </w:rPr>
        <w:t>అంత్యకాలమునకు సంబంధించిన చరిత్రలో 1798 సంవత్సరమున నిలిచియున్న యోహానుకు, తలలలో ఒకటి ‘ఉన్నది’ అని కూడా తెలుపబడింది. బైబిలు ప్రవచనంలోని ఆరవ రాజ్యం 1798లో ప్రారంభమైంది; కావున యోహాను ప్రవచనాత్మకంగా 1798 సంవత్సరమునకు తరలింపబడినప్పుడు, అప్పుడు ఉన్న రాజ్యం అమెరికా సంయుక్త రాష్ట్రాలే; ఇంకా ఏడవ రాజ్యం 1798 నాటికి రాలేదని, అందుచేత అది అప్పటికీ భవిష్యత్తులోనే ఉందని అతనికి మరింత తెలియజేయబడింది. 1798 తరువాత భవిష్యత్తులోనే ఉన్న ఆ ఏడవ రాజ్యం పది రాజులచేత ప్రతినిధీకరింపబడిన ఐక్యరాజ్యసమితి, మరియు వారు ప్రకటన గ్రంథము పదిహేడు అధ్యాయపు విషయం. అయితే ఎనిమిదవదియును కలదు; అది ఏడు వాటిలోనిది. రోము ఎల్లప్పుడును ఎనిమిదవదిగా ప్రత్యక్షమగుచున్నది, మరియు ఏడు వాటిలోనిదే.</w:t>
      </w:r>
    </w:p>
    <w:p>
      <w:pPr>
        <w:pStyle w:val="ArticleBody"/>
        <w:jc w:val="left"/>
      </w:pPr>
      <w:r>
        <w:rPr>
          <w:rFonts w:ascii="Nirmala UI" w:hAnsi="Nirmala UI" w:eastAsia="Nirmala UI" w:cs="Nirmala UI"/>
        </w:rPr>
        <w:t>పదిహేడవ అధ్యాయంలోని విషయాల గురించి చెప్పదగ్గది చాలానే ఉన్నప్పటికీ, మనము కేవలం ఆ అధ్యాయంలో ప్రతినిధ్యముగా నిలబెట్టబడిన బైబిల్ ప్రవచనంలోని ఎనిమిది రాజ్యాలను మాత్రమే గుర్తిస్తున్నాము, తద్వారా నాలుగు రాజ్యాల విషయమై మిల్లరైట్ అవగాహన ప్రకటన గ్రంథం పదిహేడవ అధ్యాయంలోని ఎనిమిది రాజ్యాలతో ఎలా సరిపోలుతుందో చూడుటకు.</w:t>
      </w:r>
    </w:p>
    <w:p>
      <w:pPr>
        <w:pStyle w:val="ArticleBody"/>
        <w:jc w:val="left"/>
      </w:pPr>
      <w:r>
        <w:rPr>
          <w:rFonts w:ascii="Nirmala UI" w:hAnsi="Nirmala UI" w:eastAsia="Nirmala UI" w:cs="Nirmala UI"/>
        </w:rPr>
        <w:t>మేము దీనిని తదుపరి వ్యాసంలో పరిశీలిస్తాము.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ఎనిమిదవది ఏడుగురిలోనిదే - సంఖ్య 2</dc:title>
  <dc:subject>బైబిలు ప్రవచనమునందలి రాజ్యములు</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