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Microsoft YaHei" w:hAnsi="Microsoft YaHei" w:eastAsia="Microsoft YaHei" w:cs="Microsoft YaHei"/>
        </w:rPr>
        <w:t>第八個屬於七者——第一號</w:t>
      </w:r>
    </w:p>
    <w:p>
      <w:pPr>
        <w:pStyle w:val="ArticleSubtitle"/>
        <w:jc w:val="left"/>
      </w:pPr>
      <w:r>
        <w:rPr>
          <w:rFonts w:ascii="Microsoft YaHei" w:hAnsi="Microsoft YaHei" w:eastAsia="Microsoft YaHei" w:cs="Microsoft YaHei"/>
        </w:rPr>
        <w:t>米勒个兩隻羅馬</w:t>
      </w:r>
    </w:p>
    <w:p>
      <w:pPr>
        <w:pStyle w:val="ArticleByline"/>
        <w:jc w:val="left"/>
      </w:pPr>
      <w:r>
        <w:rPr>
          <w:rFonts w:ascii="Microsoft YaHei" w:hAnsi="Microsoft YaHei" w:eastAsia="Microsoft YaHei" w:cs="Microsoft YaHei"/>
        </w:rPr>
        <w:t>Jeff Pippenger</w:t>
      </w:r>
    </w:p>
    <w:p>
      <w:pPr>
        <w:pStyle w:val="ArticleDate"/>
        <w:jc w:val="left"/>
      </w:pPr>
      <w:r>
        <w:rPr>
          <w:rFonts w:ascii="Microsoft YaHei" w:hAnsi="Microsoft YaHei" w:eastAsia="Microsoft YaHei" w:cs="Microsoft YaHei"/>
        </w:rPr>
        <w:t>2023-09-13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威廉・米勒个预言信息,系建立勒两种施行荒凉个势力个框架之上;伊正确认明此两者,就是异教罗马搭教皇罗马.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威廉・米勒喺运用伊个释经法个辰光,注意到喺种种启示性经文里向,有一个反复出现个主题,就是上帝个子民同伊拉个仇敌之间个争战.伊喺分析历世历代逼迫上帝子民个诸般权势个过程里,发展出“两样可憎之物”个概念：将异教（头一个可憎之物）界定为象征教会以外个逼迫势力,将教皇制（第二个可憎之物）界定为代表教会以内个逼迫权势.正是“两样可憎之物”个主题,构成了伊后来大多数预言解释个特征.」P. Gerard Damsteegt, Foundations of the Seventh-day Adventist Message and Mission, 22.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安息日会个神学家承认一桩事实：米勒对预言个应用框架,乃是异教主义搭教皇主义者两股施行荒凉个势力;纵使伊拉只当此是对米勒派历史个一种分析,并弗当作是上帝所赐拨伊个真理.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上帝差遣伊个天使,感动一个原先勿信«圣经»个农夫个心,领伊去查考预言.上帝个天使一再探访迭个蒙拣选个人,引导伊个心思,并向伊个悟性开启那些向来对上帝子民显得幽暗个预言.真理锁链个开端先赐拨伊,后来又带领伊一环一环地查考,直到伊怀着惊奇同赞叹来看上帝个圣言.伊在其里看见一条完全个真理锁链.伊从前看作勿是受默示个迭部圣言,如今在伊个眼前展开其美丽同荣耀.伊看见«圣经»一处经文解释另一处;若有一段经文对伊个悟性是关闭个,伊就在圣言别处寻着能解释伊个内容.伊以欢喜,并以极深个敬重同敬畏,来看上帝神圣个圣言.”«早期著作»,230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「伊个天使」蒙怀爱伦姊妹直接指明为加百列.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天使所讲个话：“我是加百列,立勒上帝面前个,”表明伊勒天庭法庭当中居勒极高尊荣个位分.伊带着信息到但以理个辰光,伊讲：“除咾米迦勒〔基督〕——侬个君——之外,搭我一同扶持这些事个,一个也无.”但以理书 10:21.救主勒«启示录»里讲到加百列,讲：“祂差遣祂个天使,晓谕祂个仆人约翰.”启示录 1:1.天使又对约翰声明：“我搭侬并侬个弟兄众先知,同是作仆人个.”启示录 22:9,R.V.奇妙个思想啊——勒尊荣上仅次于上帝个儿子个天使,正是蒙拣选来向有罪个人显明上帝旨意个那一位.——«历代愿望»,99页.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「奇妙个思想——立勒上帝子之后、于尊荣上最接近个该位天使,正是蒙拣选来向威廉·米勒个心思开启上帝旨意个该位.」非但加百列一位,且有复数个众天使引导伊理解预言,就是「向来对上帝百姓总是幽暗个」预言.加百列并其余个天使,连续不断地引领米勒穿过圣经,自«创世记»起一卷一卷往下.故此,伊受引导而来到圣经里最长个时间预言,就是«利未记»二十六章里个「七次」（二千五百二十年）;而此在伊被引到«但以理书»第八章第十四节个二千三百日之前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后来,我就专心致志于祈祷,也专心致志于诵读圣言.我立定主意,摆脱我一切先入之见,彻底用经解经,并且按规整而有条理个法子来研读.我自«创世记»开头,一节一节地读下去,进度一点弗快过各段经文个意义所应当展开个程度,好叫我对于任何奥秘难明之处或表面矛盾之处,心里弗再有困惑.每逢我遇着啥个晦涩难解个地方,我个做法就是拿佢同一切相关个经文互相参照;并且借助 CRUDEN,我查考圣经里一切经节,凡其中含有任何晦涩段落里所出现个重要字眼个,我都一一检阅.后来,只要叫每一个字都按佢在该段经文主题中应有个分量来发挥作用,若我对其个看法能同圣经中一切相关经文相和谐,佢就弗再成为难题.照此法子,在我头一遍通读圣经个过程中,我持续研读了约莫两年,并且完全确信：圣经本身就是解释圣经个. 我又发现,借着把圣经同历史互相参照,一切预言,就其已经应验个范围来看,都是按字面应验个;而圣经里一切种种个表号、隐喻、比喻、相似之辞等等,或是在其紧接个上下文里已经得着解释,或是表达这些辞句个用语,在圣言别个部分里已有界定;而当佢等照这样得着解释以后,就应当依照这样的解释,按字面来领会.我因此深信,圣经乃是一整个启示真理个体系,表达得如此清楚,如此平易,以致‘行路个人,即便愚拙,也弗至于在其中迷失.’ …”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“自从进一步研究圣经,我就得出箇结论：外邦人掌权个七个时期,必定是起首于犹太人在玛拿西被掳辰光失脱独立国度地位个辰光;照顶好个年代学家所定,伊是公元前 677 年.还有,2300 日是同七十个七一淘起首个;照顶好个年代学家所定,伊是从公元前 457 年算起.再还有,1335 日,是从‘常献个祭被除脱’,并且‘那行毁坏可憎个物设立起来’个辰光起首;但以理书第七章第十一节.伊应当从教皇权柄被立起来个辰光算起,就是在异教可憎之物被除脱以后;照我所能查考个顶好历史家个讲法,应当约略定在主后 508 年.从顶好个年代学家替这些事件所指定个各个日期起算,就是从那些显然应当作为这些预言时期起算点个事件起算,这些时期都要一淘结束,在主后 1843 年前后.我就因此在 1818 年,就是我两年研究圣经结束个辰光,得到一个庄严个结论：从当时起大约二十五年以后,我们现今景况里一切事务都要收结……”——William Miller’s Apology and Defense, 6, 12.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頭一回提著个法則設立咾：頭一回提著个事體,是最要緊个;而«啟示錄»第一章第一節頭一回提著个,就是父所用來傳遞信息个過程：父將信息賜畀耶穌,耶穌轉而賜畀伊个天使,天使再賜畀一位先知,先知就將其寫出來,並送到眾教會.當復臨信仰拒絕威廉·米勒个工作搭發現个辰光,伊拉弗單單拒絕咾伊拉个根基,也拒絕咾正是引導米勒得著伊个領會个傳遞過程;伊拉也拒絕咾該個過程,而該個過程乃是人在恩典時期將盡、方才開啟个«耶穌基督个啟示»上得著明白个唯一途徑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受引导而明白,«利未记»个“七个时期”乃是起首于公元前677年.直到1856年,主才使用海兰·艾德生,指出“七个时期”个分散也曾施行于以色列北国十个支派身上.主一直试图使人对于“七个时期”个理解得以发展,既与米勒关于“七个时期”个奠基性发现相一致,却又远远超过伊个基础.然则到了1856年,海兰·艾德生所呈现个亮光却神秘地告一段落,因为该系列个第八篇文章结束辰光,时任«Review and Herald»编辑个詹姆斯·怀特写下了“未完待续”.伊本该“续完”,却一直等到2001年9月11日之后,主引导伊个子民归向“古道”,最终领到海兰·艾德生所撰写而未完成个系列文章.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阿拉目下勿是要讨论大失望后勿久所开始个悖逆,不过单单要指出：纵然米勒曾蒙引导而见着«利未记»二十六章个“七次”,主个旨意却显然是要把对“七次”个起初认识,增广到超过米勒对该题目个奠基性理解.伊拣选了海勒姆·埃德森,就是彼段历史当中同一位仆人;主先前也曾拣选伊,叫伊得着异象,看见基督于1844年10月23日进入至圣所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故此,我援用安息日会神学家个话语,来承认米勒一切预言应用个框架,都是建立勒伊对但以理书里两种施行荒凉个势力个理解之上;此两种势力,一个表征为“常献的”（异教主义）,而其总是同“悖逆”抑或“可憎之物”相联;此两者都表明教皇主义施行荒凉之权势个不同方面.自伊所表述个历史以来,米勒对罗马诸权势个根本理解,已经大大增进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上帝个天使,连 Gabriel 在内,引导 Miller 得着伊所宣告个理解.迭些理解包括伊所宣告个预言、伊所运用个«圣经»解释规则,以及使伊能够正确组织诸预言个框架.所赐拨 Miller 个框架,乃是«但以理书»里所讲个两种施行荒凉个权势,就是异教罗马搭教皇罗马.Future for America 蒙引导而得着龙、兽搭假先知三种施行荒凉个权势之框架.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我又看见三个污秽个灵,好像田鸡,从龙个口里、兽个口里,并假先知个口里出来.因为伊拉是鬼魔个灵,会行神迹,出去到普天下并地上众王那里,聚集伊拉去赴全能个上帝大日个争战.启示录 16:13, 14.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关乎美国之架构未来个教训,系建立勒米勒个工作之上,然而又超越伊所停落个所在.复临信仰离弃了伊个架构,转转去归回背道新教并罗马个神学.同一条预言线,自«但以理书»起首,至«启示录»里向再被接续起来.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«啟示錄»係一部封住个書,毋過也係一部打開个書.伊記載咾將要發生勒此世界歷史末後日子裡个奇妙事件.此書个教訓係確定个,弗係神祕難明、叫人弗解个.勒伊裡向,所接續个正係«但以理書»裡同一條預言个線索.有些預言,上帝重複講過,藉此顯明人應當重視伊拉.主弗會重複講那些無甚大關係个事.」«文稿發表»卷九,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米勒弗能透徹把握«啟示錄»裡向預言,因爲喺«但以理書»裡頭對異教主義同教皇主義向脈絡,已經分明確定;而到«啟示錄»裡,這條脈絡又進一步鋪展開來,將下一個登上預言歷史舞臺向迫害勢力也包括進去.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撒但藉着異教,後來又藉着教皇制,施展伊个權勢達數多世紀,想要將上帝忠信个見證人對地上塗抹忒.異教徒搭教皇派受着同一條龍个靈所驅使.伊拉个分別,單單在於教皇制假裝事奉上帝,因而成為更加危險、更加殘酷个仇敵.撒但藉着羅馬教,將世界擄去.自稱是上帝个教會也捲入了此種迷惑个行列;上帝个子民在龍个忿怒之下受苦,超過一千年.及至教皇制个力量被奪去,被迫停止逼迫个辰光,約翰看見又有一種新个權勢興起,要呼應龍个聲音,並繼續推行同樣殘酷褻瀆个工作.此種權勢,就是末後要向教會搭上帝律法爭戰个權勢,乃是用一只有羔羊樣角个獸來表徵.先前个獸是從海裡上來个;獨有此獸是從地上長起來个,表明這個所象徵个國家是平靜興起个.『兩隻像羔羊个角』,正好表明美利堅合眾國政府个品格,就是表現在伊兩條根本原則之中个共和政體搭新教主義.這兩條原則,就是我拉國家權力搭昌盛个祕訣.起初在美洲岸邊尋着避難所个人,歡喜自家已經來到一個脫離教皇制狂妄要求搭君王統治暴虐个國家.伊拉決心在公民自由搭宗教自由个廣闊根基之上建立政府.」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然则,先知之笔严肃个勾勒,显明此安宁景象之中有变迁.生有羊羔般角个兽,说话却像龙个声音,并且‘在头一兽面前,行使伊一切个权柄.’预言宣告,伊要对住在地上个人讲,叫伊拉替该兽造一个像;并且‘叫众人,无论大小、贫富、自主个、为奴个,都在右手上,或是在额上,受一个印记;并且若无该印记,或兽个名,或伊名个数目,就无人能买,也无人能卖.’如此,新教便循了教皇制个脚踪.”«Signs of the Times»,1899年11月1日.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对米勒来讲,«启示录»第十三章里向海中上来个兽搭向地中上来个兽,所表个是异教罗马,随后就是教皇制罗马.米勒也曾试图把伊个框架应用到«启示录»第十七章;不过,教皇制致命伤个医好、美国搭联合国个预言性角色,侪弗勒天使所赐伊个神圣框架之内.对伊来讲,«启示录»第十三章里从地中上来个兽就是教皇制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乃是所要使用个使者,为着将新教个外袍,从那些自黑暗时代里出来、却不过徒有新教之名个人手里褫夺下来.到美国要开口如龙、共和政体转变为民主政体、并且背道个新教要同背道个政府联合起来,重演教会搭国家结合、也就是教皇制度之像个辰光,在伊个日子里还未来到.为着者个缘故,伊曾试图将«启示录»安放进伊从天使所领受个神圣架构之中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伊受揀選,為著明白喺1798年«但以理書»第八章共第九章烏萊河異象得著開啟辰光所產生個知識增長.對美國來講,將來所要明白個,乃係«但以理書»第十章到第十二章希底結河個異象;此異象喺1989年得著開啟,正如«但以理書»第十一章第四十節所描述,彼時代表前蘇聯個列國,為教皇權同美國所掃除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交付得 Future for America 个架构,系天使所赐,建立勒龙、兽搭假先知三重联合个背景之下,对预言个辨认搭应用上头.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「但以理从上帝所领受个亮光,特别是为着末后个辰光所赐个.伊勒伫乌莱河同希底结河——示拿地个大河——边所看见个异象,而今正在应验个过程当中;一切所预言个事件,也快要成就了.」«给传道人员个证言»,112.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米勒派傳揚了頭一位佮第二位天使个信息,宣告審判个開啟.現今,美國前途正在傳揚第三位天使个信息.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我栽种哉,亚波罗浇灌哉;独有 神叫伊生长.故此,栽种个弗算啥,浇灌个也弗算啥;只算叫伊生长个 神.栽种个搭浇灌个原是一体;各人要照自家个劳苦,领受自家个赏赐.因为我伲是搭 神同工个;恁是 神个田地,恁是 神个房屋.照 神所赐拨我个恩,我像一个聪明个工头师傅,已经立好根基,有别人再在其上建造;不过各人总要谨慎,看伊咋样在其上建造.因为除了已经立好个根基,就是耶稣基督,别人总弗能再立别样个根基.哥林多前书 3:6–11.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若要正确呈现第三位天使个信息,侬也必须一并呈现头两位天使个信息;因为我拉已经蒙指示,第三个信息若无第一同第二,便弗能成立.第一同第二个信息是根基,第三个乃是顶石;但是第三个信息断断弗会否认抑是抵触第一同第二.若是如此,伊就弗是真正个信息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第一同第二道信息,系1843年同1844年所赐;而今朝我伲正处勒第三道信息个宣告之下;然而,这三道信息仍旧都要宣讲.现今同从前一样,向仔寻求真理个人重新传扬这些信息,乃是绝对要紧个.我伲应当用笔同声音发出宣告,表明伊拉个次序,以及那些将我伲引到第三位天使信息个预言之应用.若无第一同第二,就弗能有第三.我伲应当借着出版物,同讲论,将这些信息传给世界,并勒预言历史个脉络里,指明已经发生个事,同将来必要发生个事.”«信息选粹»卷二,104、105页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關於米勒派个歷史搭我伲个歷史,有一箇相當好个觀察.米勒派是起頭,我伲是末後.伊拉傳揚並活出了第一位搭第二位天使个信息;我伲傳揚第三位天使个信息.伊拉个未解封个信息（烏萊个異象）見於«但以理書»兩章之中;我伲个（希底結个異象）見於三章之中.伊拉辨明了第一樣搭第二樣災禍,並且活在第二樣災禍應驗个時期之內;我伲辨明並活在第三樣災禍應驗个時期之內.伊拉應用預言个框架是異教羅馬（龍）搭教皇羅馬（獸）;我伲應用預言个框架是作為三重之獸个現代羅馬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當</w:t>
      </w:r>
      <w:r>
        <w:rPr>
          <w:rFonts w:ascii="SimSun-ExtB" w:hAnsi="SimSun-ExtB" w:eastAsia="SimSun-ExtB" w:cs="SimSun-ExtB"/>
        </w:rPr>
        <w:t>𠲎</w:t>
      </w:r>
      <w:r>
        <w:rPr>
          <w:rFonts w:ascii="Microsoft YaHei" w:hAnsi="Microsoft YaHei" w:eastAsia="Microsoft YaHei" w:cs="Microsoft YaHei"/>
        </w:rPr>
        <w:t>開始省察«啟示錄»第十七章所說教皇羅馬个特徵,伊乃七者當中个第八者辰光,顧念米勒派喺奠基歷史期間對羅馬所理解个內容,實在值得.第三位天使會有額外个亮光,弗過該個亮光決弗會同已經確立个真理相矛盾.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但以理書第二、七、八、十一同十二章,箇中都指認羅馬,連同別樣強權在內.</w:t>
      </w:r>
      <w:r>
        <w:rPr>
          <w:rFonts w:ascii="SimSun-ExtB" w:hAnsi="SimSun-ExtB" w:eastAsia="SimSun-ExtB" w:cs="SimSun-ExtB"/>
        </w:rPr>
        <w:t>𠲎</w:t>
      </w:r>
      <w:r>
        <w:rPr>
          <w:rFonts w:ascii="Microsoft YaHei" w:hAnsi="Microsoft YaHei" w:eastAsia="Microsoft YaHei" w:cs="Microsoft YaHei"/>
        </w:rPr>
        <w:t>拉現今所考量個,是一七九八年以前羅馬個兩個階段;異教個同教皇個,作為米勒先知性應用個框架.米勒同先驅者認定,但以理書第十一章第十四節裡向「你百姓中個強暴人」所表徵個,就是羅馬.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當嗰些辰光,必有許多人起來攻擊南方个王;爾民中強暴之徒也要自高自大,欲要應驗此異象;總歸伊拉必要傾倒.Daniel 11:14.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伲至少有两個要紧个点,需要在这一节经文里向加以考量.本节里个“异象”一词,乃«但以理书»中两个译作“异象”个希伯来词之一.其中一个译作“异象”个希伯来词是 châzôn,意思是梦,或预言,或异象.châzôn 这一词所指认个,是先知性个历史,或一段时期;此词在«但以理书»中凡出现十次,且总是译作“异象”.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另外一个也译作“异象”个希伯来词是 mar-eh’ ,意思是“显现”.mar-eh’ 这只词所指认个,是单一个所见,是一个时间点.希伯来词 mar-eh’ 在«但以理书»里向出现过十三趟,其中六趟译作“异象”,四趟译作“容貌”,两趟译作“显现”,还有一趟译作“俊美”.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尔民中间个强盗,乃是预表罗马;故此,但以理书里个预言“异象”,所确立个,正是关乎罗马个预言主题.为此,明白罗马作为预言表号个意义,实在要紧.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按着预言个逻辑,表明“异象”此只代表预言历史个词,必定就是«启示录»里所讲着个同一只“异象”;因为默示指出,«但以理书»搭«启示录»原是一部书,伊拉互相补足,互相成全,并且«但以理书»里所在个同一条预言线,也被接续到«启示录»当中去.此些由预言之灵所提出个要点,前头此一系列文章里已经收进去了,所以我弗再重述.我还要添上一点,也是我拉已经从怀爱伦姊妹个著作里引进过个.就是：圣经个一切书卷,侪汇合并终结于«启示录».在«但以理书»里所见、并以罗马此一预言题目而确立个预言历史之“异象”（châzôn）,乃是代表贯穿整本圣经个预言历史之异象.圣经个一切书卷侪汇合并终结于«启示录»,而上帝决弗自相矛盾.决弗会！倘使侬以为伊曾经如此,乃是侬对某件事有所误解.此同一个希伯来词（châzôn）,在«箴言»一书里,也被译作“异象”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若是呒没异象,百姓就放肆;惟有遵守律法个,便为有福.箴言 29:18.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箇是關於此節所當考量个第一點.若是</w:t>
      </w:r>
      <w:r>
        <w:rPr>
          <w:rFonts w:ascii="SimSun-ExtB" w:hAnsi="SimSun-ExtB" w:eastAsia="SimSun-ExtB" w:cs="SimSun-ExtB"/>
        </w:rPr>
        <w:t>𠲎</w:t>
      </w:r>
      <w:r>
        <w:rPr>
          <w:rFonts w:ascii="Microsoft YaHei" w:hAnsi="Microsoft YaHei" w:eastAsia="Microsoft YaHei" w:cs="Microsoft YaHei"/>
        </w:rPr>
        <w:t>對羅馬有誤解,箇末</w:t>
      </w:r>
      <w:r>
        <w:rPr>
          <w:rFonts w:ascii="SimSun-ExtB" w:hAnsi="SimSun-ExtB" w:eastAsia="SimSun-ExtB" w:cs="SimSun-ExtB"/>
        </w:rPr>
        <w:t>𠲎</w:t>
      </w:r>
      <w:r>
        <w:rPr>
          <w:rFonts w:ascii="Microsoft YaHei" w:hAnsi="Microsoft YaHei" w:eastAsia="Microsoft YaHei" w:cs="Microsoft YaHei"/>
        </w:rPr>
        <w:t>就無從建立預言歷史个異象.此一事實,基本上界定了歷史以來耶穌會士以及其餘諸人个種種努力;伊拉引進假冒个神學,為着要摧毀預言中關於羅馬个題旨.當</w:t>
      </w:r>
      <w:r>
        <w:rPr>
          <w:rFonts w:ascii="SimSun-ExtB" w:hAnsi="SimSun-ExtB" w:eastAsia="SimSun-ExtB" w:cs="SimSun-ExtB"/>
        </w:rPr>
        <w:t>𠲎</w:t>
      </w:r>
      <w:r>
        <w:rPr>
          <w:rFonts w:ascii="Microsoft YaHei" w:hAnsi="Microsoft YaHei" w:eastAsia="Microsoft YaHei" w:cs="Microsoft YaHei"/>
        </w:rPr>
        <w:t>思量對羅馬个根本認識辰光,應當將此點牢記在心.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凡是對聖言个領會發生混亂、弗能看見敵基督之意義个人,定規會把自家擺勒敵基督一邊.現在我伲再無辰光去同世界混雜.但以理正立勒伊个分內同伊个位分中.但以理同約翰个預言,是應當明白个.伊拉互相闡明.伊拉把一切人人都應當明白个真理賜給世界.箇些預言當勒世界上作見證.到末後箇些日子,藉着伊拉个應驗,伊拉自家會表明自家.”«Kress Collection»,105.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假使侬看勿出敌基督（罗马）个意义,侬就会归附罗马;而迭个警告,是摆勒能弗能明白«但以理书»搭«启示录»个背景里向个.米勒派根据伊拉对罗马个辨认,建立了复临信仰个根基性认识.伊拉明白,罗马是由两个行毁坏个权势所表明个;两者侪是罗马个阶段,弗过伊拉所处个历史地位,还弗能够看见«启示录»里所表明个、作为三重联合个罗马.所以,«但以理书»就是由米勒派所表明个根基;«启示录»就是由“Future for America”所表明个顶石.还有«但以理书»第十一章第十四节里向另外一点,是阿拉所要指明个.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同埋先驅者明白,尼布甲尼撒夢中个像,係代表巴比倫、瑪代—波斯、希臘同羅馬四個國度.佢拉看弗到第四國度以外个情形,因為佢拉認爲教皇制羅馬不過係羅馬个第二個階段,因此第四國度已經喺一七九八年結束.照佢拉所處个歷史視角來看,所剩下唯一个預言路標,就係基督个第二次降臨;到辰光,從山裏鑿出來个石頭要擊打彼個像个腳.米勒派認得出異教羅馬同教皇制羅馬當中个預言區別;弗過,因爲佢拉被迫要將一七九八年同基督个再來對齊,所以佢拉看弗到四個國度以外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㑚已经来到一个辰光,上帝个圣工,是由那像个脚所表明个;脚里向铁掺勒烂泥.上帝有伊个百姓,就是蒙拣选个百姓;伊拉个辨识必须受圣化,勿可因向根基浪摆上木头、干草搭碎秸而变做勿圣.凡忠于上帝诫命个每一个灵魂,都会看见,㑚信仰个分别标记就是第七日安息日.若是政府照上帝所吩咐个去尊安息日,伊就会立勒上帝个能力里向,并且维护那一回交付圣徒个真道.但是政治家会拥护假冒个安息日,还会把伊拉个宗教信仰搭遵守这个教皇制度个孽生子掺混起来,把伊摆勒主所分别为圣、所赐福个安息日之上;这安息日是主特特分别出来,叫人守为圣,做伊搭伊百姓之间个记号,直到千代.教会权术搭国家权术个掺混,就是由铁搭泥所表明个.这个联合正在削弱众教会一切个力量.拿国家个权柄加诸教会,会带来邪恶个结果.人几乎已经过脱上帝容忍个界限.伊拉把自家个力量投勒政治里向,又搭教皇制度联合起来.但是辰光将要来到,上帝要刑罚那些废掉伊律法个人;伊拉个恶工也要反过头来落勒伊拉自家身上.”«基督复临安息日会圣经注释»,第4卷,1168页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«啟示錄»第十七章是對«聖經»預言諸國度末一次的指認,並且指出七個國度已經傾倒,第八個國度乃是現代羅馬三重聯合.若«聖經»預言諸國度頭一次个提及是在«但以理書»第二章,而且確然就是;恁麼末一次个提及就應當由頭一次个提及來顯明.«但以理書»第二章个四個國度,哪能會同«啟示錄»第十七章个八個國度相一致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故此,當我儕繼續前行辰光,總要記得：米勒派無法看見佢拉自家歷史以外个預言事件.佢拉所明白並宣講个信息,認定基督再臨就是預言歷史下一个路標.然則,若米勒派對羅馬个理解——即羅馬乃係確立預言歷史異象个表號——以及«但以理書»第二章,兩者攏是米勒派个根基真理,箇末這又哪能與«啟示錄»第十七章个八个國度相符合呢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倘使儂對«但以理書»第二章个像是否為根基有所狐疑,只消思量一八四三年同一八五〇年个先驅圖表.兩張圖表之上攏描繪有«但以理書»第二章个像.同樣要緊个是,懷愛倫指明,這兩張圖表攏是照上帝个引導、並依祂个設計所造成个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“我已经看见,1843 年个图表是主个手所指引个,弗应当受着改动;其间个数字,正是伊所要个样式;并且伊个手覆庇其上,遮隐了其中几处数字里个一个错误,叫任何人都看弗出来,直到伊个手撤去为止.”«早期著作»,74, 75.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關於1850年個圖表,佢曾講：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“我看见上帝正在倪古拉斯弟兄所出版个图表里向人显明. 我看见«圣经»里有关于迭张图表个预言;若是迭张图表是为上帝个子民所设计个,若是伊对一个人够用,也就对另一个人够用;若是一个人需要重画一张放大个新图表,阿拉众人也同样一样需要.”«Manuscript Releases»,第13卷,359.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世間有一句古老个諺語講：「謬誤有許多條路,真理只有一條.」為着攔阻人認出«啟示錄»第十七章裏个現代羅馬,就是「屬於那七者」个第八個頭,曾經採用過幾種不同个錯謬.其中一種被復臨運動个神學家所採用个錯謬,就是對歷史諸國度个歪曲描寫.我此地弗是指«聖經»預言裏个諸國度;此兩者是兩種弗同个稱謂.«聖經»預言裏个國度,是根據«但以理書»第二章裏个首次提及而建立个;但是喺巴比倫以前,已經有歷史上个國度存在.懷愛倫清清楚楚指出歷史諸國度是啥人,然而復臨運動个神學家忽略受默示个見證,反倒編造出一個歷史諸國度个次序,叫人對羅馬總是作為第八個出現、並且屬於那七者个理解變得模糊.然而,正是羅馬建立了這個異象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復臨信徒會搭邪落个改教派神學家提出,歷史上个列國是埃及、亞述、巴比倫、瑪代—波斯、希臘、羅馬,還有後來个諸國.懷愛倫姊妹告訴</w:t>
      </w:r>
      <w:r>
        <w:rPr>
          <w:rFonts w:ascii="SimSun-ExtB" w:hAnsi="SimSun-ExtB" w:eastAsia="SimSun-ExtB" w:cs="SimSun-ExtB"/>
        </w:rPr>
        <w:t>𠊎</w:t>
      </w:r>
      <w:r>
        <w:rPr>
          <w:rFonts w:ascii="Microsoft YaHei" w:hAnsi="Microsoft YaHei" w:eastAsia="Microsoft YaHei" w:cs="Microsoft YaHei"/>
        </w:rPr>
        <w:t>等,歷史當中另有第三個國度,是伊拉故意撇脫弗講个.伊拉是撇脫該個國度,抑是撇脫預言之靈？兩樣攏是.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一國接一國,按所分定个時辰搭所在,占有其地位个歷史,雖然自家並弗曉得其中真理个意義,卻無意之中為其作見證,向我儕發言.對今朝每一國、每一個人,上帝攏已經喺伊偉大个計畫裡指定其地位.今朝萬民搭列國,攏正受着拿弗會差錯者手中个準繩所量度.眾人攏憑自家个揀選決定其命運;上帝卻統御萬有,為要成就伊个旨意.”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「偉大个自有永有者喺伊个聖言裡所標明个歷史,將預言个鏈條一環接一環連結起來,從過去个永遠直到將來个永遠,告訴</w:t>
      </w:r>
      <w:r>
        <w:rPr>
          <w:rFonts w:ascii="SimSun-ExtB" w:hAnsi="SimSun-ExtB" w:eastAsia="SimSun-ExtB" w:cs="SimSun-ExtB"/>
        </w:rPr>
        <w:t>𠊎</w:t>
      </w:r>
      <w:r>
        <w:rPr>
          <w:rFonts w:ascii="Microsoft YaHei" w:hAnsi="Microsoft YaHei" w:eastAsia="Microsoft YaHei" w:cs="Microsoft YaHei"/>
        </w:rPr>
        <w:t>等今朝喺歷代進程當中所處个地位,也告訴</w:t>
      </w:r>
      <w:r>
        <w:rPr>
          <w:rFonts w:ascii="SimSun-ExtB" w:hAnsi="SimSun-ExtB" w:eastAsia="SimSun-ExtB" w:cs="SimSun-ExtB"/>
        </w:rPr>
        <w:t>𠊎</w:t>
      </w:r>
      <w:r>
        <w:rPr>
          <w:rFonts w:ascii="Microsoft YaHei" w:hAnsi="Microsoft YaHei" w:eastAsia="Microsoft YaHei" w:cs="Microsoft YaHei"/>
        </w:rPr>
        <w:t>等喺將來个時期裡所可期待个事.凡預言所預告必要成就个一切,直到現今為止,攏已經喺歷史个頁面上得着印證;</w:t>
      </w:r>
      <w:r>
        <w:rPr>
          <w:rFonts w:ascii="SimSun-ExtB" w:hAnsi="SimSun-ExtB" w:eastAsia="SimSun-ExtB" w:cs="SimSun-ExtB"/>
        </w:rPr>
        <w:t>𠊎</w:t>
      </w:r>
      <w:r>
        <w:rPr>
          <w:rFonts w:ascii="Microsoft YaHei" w:hAnsi="Microsoft YaHei" w:eastAsia="Microsoft YaHei" w:cs="Microsoft YaHei"/>
        </w:rPr>
        <w:t>等也可以確信,凡尚未來到个一切,攏要按着次序得着應驗.」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一切地上政權末後个顛覆,喺真理个聖言裡向明明白白預先講出來个.喺上帝對以色列末後一個王宣告審判个辰光所發个預言裡,有這樣个信息：『主耶和華如此說：當除去冠冕,摘下王冠：……使卑微个升高,使高傲个降卑.我要傾覆,傾覆,再傾覆;這國也必不再有,直等到那應得權柄个人來到,我就必將這國賜俚.』以西結書 21:26, 27.」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“对以色列挪去个冠冕,随后转归巴比伦、玛代—波斯、希腊搭罗马个列国.上帝讲：‘总归弗再有,等到应得伊个人来到;我要拨伊.’”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迭个辰光已近在眼前.今日时代个征兆宣告,阿拉正立勒重大而严肃之事件个门槛浪.阿拉个世界里向一切侪勒动荡弗宁.救主论到伊降临之前所要发生之事个预言,今朝正应验勒阿拉眼前：‘侬等要听见打仗同打仗个风声……民要攻打民,国要攻打国;多处必有饥荒、瘟疫、地震.’马太福音 24:6, 7.”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目下个辰光,对一切活着个人来讲,实在是一个极其紧要、引人深切关注个时期.掌权个、治国个、居于受托并有权柄地位个人,以及各阶层善于思想个男女,侪将伊拉个注意力集中勒我伲周遭所发生个诸般事件之上.伊拉注视着列国之间业已存在个紧张不安、动荡难宁个关系.伊拉看见一种强烈个势头正在攫住地上每一个因素,便认明有一件重大而决定性个事体将要发生——世界正临到一场惊天动地个大危机个边缘. ”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“而今众天使拦阻斗争个风,弗让伊拉吹起,等到世界受着将临厄运个警告;只是,一场风暴正在聚集,预备向地上爆发;及至上帝吩咐伊个天使放开个风辰光,就要有一种斗争个景象,是任何笔墨都画弗出个.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“«圣经»,唯独«圣经»,对这些事赐下正确个看法.勒搭启示出来个,是我俚个世界历史当中末后个重大场景;这些事件个影子已经先行投下,伊拉临近个声响使大地震动,也叫人心因惊惧而消化.”«教育论»,178–180.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箇段經文對我儕箇時代有許多亮光;毋過,我所欲指出个,是懷愛倫姊妹清清楚楚地指明：喺巴比倫之前个歷史國度乃是以色列,並非亞述.神學家所採用个歷史諸國度,竟將以色列排除喺歷史國度之外,儘管所羅門王在位期間所建立个權能與榮耀何等顯赫;也儘管藉着以西結同懷愛倫个直接默示見證,明明指出以色列个冠冕已傳與巴比倫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假使我伲将受灵感个注解应用到历史上个列国,就会看见以色列也应当算勒这些国度当中.以色列、亚述搭埃及,侪是历史上个国度,先于«圣经»预言里头第一个国度——巴比伦.故此,历史上个第四个国度是巴比伦,第五个是玛代—波斯,第六个是希腊,第七个是异教罗马,第八个是教皇罗马;伊“是出于那七个”,因为伊代表异教罗马个第二阶段.就历史上个国度来讲,教皇罗马是第八个,也是出于那七个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«但以理書»第七章裡,聖經預言當中个列國是用野獸來表明个.巴比倫是獅子,後頭跟牢个是瑪代波斯个熊.第三個是希臘,像豹一樣;然後是羅馬,就是那「可怕、極其強橫」个獸,生有「鐵牙」.箇隻可怕个獸,跟«但以理書»第二章个像互相符合,就是羅馬,乃是聖經預言裡个第四國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派認得第四個國度就是羅馬,所以伊拉也照此認得該可怖之獸个特徵,並且簡單地將關於此獸个一切預言性特徵,都歸用於第四個國度.伊拉在該段經文當中看見異教羅馬搭教皇羅馬之間个分別,弗過伊拉看弗見«聖經»預言當中个第五個國度,因為伊拉正確地將«聖經»預言諸國度頭一回个提及,作為伊拉个參照點.然則,兩個羅馬之間个分別確實在該段經文當中,這就容許我拉將兩個羅馬之間个分別,視作代表兩個國度.弗過,這並弗是我拉現下所考慮个要點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伊就恁般講：第四个兽,就是地上第四个国;伊要同众国勿一样,要吞吃全地,践踏伊,并且打碎伊.出于个国个十只角,就是将要兴起个十个王;其后还要兴起一个,伊要同先前个勿一样,并且要制伏三个王.伊要向至高者讲夸大个话,也要折磨至高者个圣民,并且心里想要更改节期同律法;圣民要交付勒伊手里,直到一载、二载并半载.总归,审判者要坐堂;伊个权柄要给夺去,灭绝净尽,直到末了.Daniel 7:23–26.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但以理書第二章裡向第四國,就是羅馬.十隻角表明十個邦國,彼些邦國代表異教羅馬个國度;而教皇羅馬要到五三八年掌控世界以前,其中有三個國度要畀除去,抑是講,畀拔起.然後,第八節裡个「小」个「角」,有「眼睛像人个眼睛,嘴巴講誇大个話」,就要興起.若是第四國裡有十隻角,而為着叫个「小角」代替彼三隻角,就有三隻角畀除去,恁麼三隻角既經畀除去,就賸七隻角;而小角就是第八,因為羅馬總是興起做第八,並且是屬於七者之一.本章對於羅馬个兩個階段有當多亮光;但我儕佇此不過是提供第二個見證,證明無論按預言,抑是按歷史,羅馬攏是興起做第八,並且是屬於七者之一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第八章乃是第七章个扩充.此章再一遍指明«圣经»预言中个列国;不过头一个国度巴比伦弗再提起,因为但以理领受第八章异象个辰光,巴比伦已经相当接近其末了.章中,玛代—波斯用一只生有两角个公绵羊来表明.希腊用一只生有一角个公山羊来表明;此角后来折断,且从所折断之处又生出四角.随后,在希腊之后又出现一个“小角”;这小角再一遍乃是表明罗马.虽则罗马并非从希腊帝国直接承继而来,经文却将这小角描绘成功于那四角之一中出来;此四角乃是在头一角——表明亚历山大大帝——折断之后,于希腊国中兴起个.罗马弗是希腊人个后裔,然而伊开始征服世界,正是从希腊所在个地区起头;就此意义讲,伊乃是从彼四角之一中出来个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故此,㑚在第八章里向第七章寻着了第二个见证.玛代—波斯有两角,希腊有一角,随后又生出四角.罗马之前共有七角;因为那小角是从希腊四角之一里出来个.二加一加四,正好是七;随后罗马,就是那小角,便是第八个,而且是属于那七个之一.值得注意个是：在这一段经文里,明白指出罗马是从希腊诸角之一里出来个;这一点,在米勒同伊个同工个历史当中,乃是伊拉所必须应对个最重大个预言论据之一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該段歷史當中个新教徒堅稱,羅馬个小角弗可能係羅馬,因為預言明白指出,小角係從希臘四角當中一角出來个.所以,伊拉就主張,小角所表明个係安提阿古四世·以彼法尼,佢係塞琉古王朝个王之一;亞歷山大大帝死後,國土分裂,該王朝就如此延續於歷史當中.米勒派歷史對此一問題个論證極其重大,以致於一八四三年个圖表上,特別提出反駁新教教義个論證;該教義係建基於但以理看見小角從希臘四角當中一角出來,因此弗能指認為羅馬,因為羅馬並弗係從希臘分出來个.此一論證影響了«但以理書»當中凡係指明羅馬个一切經文.新教个立場還包括：«但以理書»第十一章第十四節所講「你本國中个強暴人」,必定係安提阿古四世·以彼法尼.因此,米勒派就在該圖表上列入了對安提阿古四世·以彼法尼个提及,藉此指出佢為何弗可能係第四國;而該圖表,懷姐妹曾指明,乃係「由主个手所指引,弗應當更改」个.究竟係羅馬建立了預言歷史个異象,抑或係一個早於基督降生一百多年就已死去个塞琉古王,代表了在基督被釘十字架之時起來攻擊佢个權勢呢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会有人提出个问题：既然罗马并弗是希腊个直接后裔,为啥但以理所看见个罗马,竟是从希腊个一只角里向外出来个？答案是：罗马势力个兴起,起初正是开始勒先前属希腊个那片地域;不过,预言为啥要用这样个方式来表明,致使人有可能生出这样个混淆呢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除脱指出羅馬是從何地開始興起之外,至少還有一個答案：羅馬總是列為第八、且又「出於那七個」之謎,所以能得著解答,乃在於羅馬佮希臘個領土聯繫起來,為著保留這個謎題所強調個要點,就是羅馬確是「出於那七個」.這個謎題實在恁要緊,雖然米勒派按佢拉歷史個立場,永遠弗可能明白這個觀念.無論係一八四三年圖表,抑或一八五〇年圖表,其中一切個引證,攏是對上帝預言聖言裡直接論及個題目所作個圖示;只有一條引證例外,就是特別強調安提阿古·伊比法尼並弗是敵擋基督個勢力.正因為如此,這項加添到圖表之中就顯得極其重大.可悲個是,復臨派一離開佢拉個根基,到今朝竟教訓說«但以理書»第十一章第十四節個勢力是安提阿古·伊比法尼,弗是羅馬！伊拉現今所教個,正是米勒派當年極力反對、甚至特特畫在一八四三年圖表上來表明那場爭論個道理！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歷史上個列國表明,羅馬興起爲第八,亦屬於七者之中.第七章裏向至高者講「誇大個話」個「小角」,興起爲第八,亦屬於七者之中.第八章個角表明,羅馬興起爲第八,亦屬於七者之中.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下一篇文章里,阿拉要考察现代罗马,照«启示录»第十七章所表明个,是哪能升作第八,又是出于彼七个.随后阿拉要回到«但以理书»第二章,指出为啥«但以理书»第二章里个四个国度——此乃圣经预言中国度个初次提及——会搭«启示录»第十七章里个八个国度相符合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Microsoft YaHei" w:hAnsi="Microsoft YaHei" w:eastAsia="Microsoft YaHei" w:cs="Microsoft YaHe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Microsoft YaHei" w:hAnsi="Microsoft YaHei" w:eastAsia="Microsoft YaHei" w:cs="Microsoft YaHe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Microsoft YaHei" w:hAnsi="Microsoft YaHei" w:eastAsia="Microsoft YaHei" w:cs="Microsoft YaHe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Microsoft YaHei" w:hAnsi="Microsoft YaHei" w:eastAsia="Microsoft YaHei" w:cs="Microsoft YaHe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Microsoft YaHei" w:hAnsi="Microsoft YaHei" w:eastAsia="Microsoft YaHei" w:cs="Microsoft YaHe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Microsoft YaHei" w:hAnsi="Microsoft YaHei" w:eastAsia="Microsoft YaHei" w:cs="Microsoft YaHe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Microsoft YaHei" w:hAnsi="Microsoft YaHei" w:eastAsia="Microsoft YaHei" w:cs="Microsoft YaHe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Microsoft YaHei" w:hAnsi="Microsoft YaHei" w:eastAsia="Microsoft YaHei" w:cs="Microsoft YaHe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Microsoft YaHei" w:hAnsi="Microsoft YaHei" w:eastAsia="Microsoft YaHei" w:cs="Microsoft YaHe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Microsoft YaHei" w:hAnsi="Microsoft YaHei" w:eastAsia="Microsoft YaHei" w:cs="Microsoft YaHe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第八個屬於七者——第一號</dc:title>
  <dc:subject>米勒个兩隻羅馬</dc:subject>
  <dc:creator>Jeff Pippenger</dc:creator>
  <cp:keywords/>
  <dc:description>Generated by ArticleDigger from eighth_is_of_the_seven\01_the_eighth_is_of_the_seven.json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eighth_is_of_the_seven</cp:category>
  <cp:lastPrinted>2000-01-01T00:00:00Z</cp:lastPrinted>
</cp:coreProperties>
</file>